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7883B" w14:textId="0A6485EB" w:rsidR="006E21BD" w:rsidRDefault="007252EF" w:rsidP="00CB7F0B">
      <w:pPr>
        <w:pStyle w:val="berschrift1"/>
        <w:rPr>
          <w:sz w:val="48"/>
        </w:rPr>
      </w:pPr>
      <w:r>
        <w:rPr>
          <w:noProof/>
          <w:sz w:val="48"/>
        </w:rPr>
        <w:drawing>
          <wp:inline distT="0" distB="0" distL="0" distR="0" wp14:anchorId="4D724B6E" wp14:editId="46061904">
            <wp:extent cx="5760720" cy="768096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7">
                      <a:extLst>
                        <a:ext uri="{28A0092B-C50C-407E-A947-70E740481C1C}">
                          <a14:useLocalDpi xmlns:a14="http://schemas.microsoft.com/office/drawing/2010/main" val="0"/>
                        </a:ext>
                      </a:extLst>
                    </a:blip>
                    <a:stretch>
                      <a:fillRect/>
                    </a:stretch>
                  </pic:blipFill>
                  <pic:spPr>
                    <a:xfrm>
                      <a:off x="0" y="0"/>
                      <a:ext cx="5760720" cy="7680960"/>
                    </a:xfrm>
                    <a:prstGeom prst="rect">
                      <a:avLst/>
                    </a:prstGeom>
                  </pic:spPr>
                </pic:pic>
              </a:graphicData>
            </a:graphic>
          </wp:inline>
        </w:drawing>
      </w:r>
    </w:p>
    <w:p w14:paraId="2182032C" w14:textId="77777777" w:rsidR="00493B65" w:rsidRDefault="007166CE" w:rsidP="00CB7F0B">
      <w:pPr>
        <w:pStyle w:val="berschrift1"/>
      </w:pPr>
      <w:r>
        <w:br w:type="page"/>
      </w:r>
      <w:r w:rsidR="00493B65">
        <w:lastRenderedPageBreak/>
        <w:t>Vorwort</w:t>
      </w:r>
    </w:p>
    <w:p w14:paraId="13C06A41" w14:textId="77777777" w:rsidR="00493B65" w:rsidRDefault="001F558F" w:rsidP="00CB7F0B">
      <w:r>
        <w:t>Ich bin der Meinung, es sei an der Zeit, von unseren Vätern und Müttern im Glauben zu lernen, was und wie sie geglaubt haben. Viel Wissen ist im Laufe der Jahrhunderte verloren gegangen, und dafür ist manche Torheit ins Christentum eingeflossen.</w:t>
      </w:r>
    </w:p>
    <w:p w14:paraId="57B90D17" w14:textId="77777777" w:rsidR="001F558F" w:rsidRDefault="001F558F" w:rsidP="00CB7F0B">
      <w:r>
        <w:t>Deshalb gibt es die Glaubensstimme, und deshalb gibt es auch die Bücher, die Ihr hier herunterladen könnt. Manche Autoren sind Euch sicher bekannt, andere eher weniger.</w:t>
      </w:r>
    </w:p>
    <w:p w14:paraId="7137FE26" w14:textId="77777777" w:rsidR="001F558F" w:rsidRDefault="001F558F" w:rsidP="00CB7F0B">
      <w:r>
        <w:t xml:space="preserve">Ich stimme nicht mit allem überein, was die hier veröffentlichten Autoren geschrieben haben – doch möchte ich meine Erkenntnis auch nicht absolut setzen. Darum habe ich auch Schriften </w:t>
      </w:r>
      <w:r w:rsidR="001F060B">
        <w:t>aufgenommen</w:t>
      </w:r>
      <w:r>
        <w:t>, die meiner Erkenntnis widersprechen, so weit es sich nicht um klare Irrlehren geht.</w:t>
      </w:r>
    </w:p>
    <w:p w14:paraId="0C1DECFF" w14:textId="77777777" w:rsidR="001F558F" w:rsidRDefault="001F558F" w:rsidP="00CB7F0B">
      <w:r>
        <w:t xml:space="preserve">Die hier </w:t>
      </w:r>
      <w:r w:rsidR="001F060B">
        <w:t>publizierten</w:t>
      </w:r>
      <w:r>
        <w:t xml:space="preserve"> Texte </w:t>
      </w:r>
      <w:r w:rsidR="00426D7D">
        <w:t xml:space="preserve">wurden </w:t>
      </w:r>
      <w:r w:rsidR="001F060B">
        <w:t xml:space="preserve">teilweise </w:t>
      </w:r>
      <w:r w:rsidR="00426D7D">
        <w:t>bereits in der Lesekammer zwischen 2016 und 202</w:t>
      </w:r>
      <w:r w:rsidR="00C722B7">
        <w:t>5</w:t>
      </w:r>
      <w:r w:rsidR="00426D7D">
        <w:t xml:space="preserve"> veröffentlicht – </w:t>
      </w:r>
      <w:r w:rsidR="001F060B">
        <w:t>sie wurden dann oft</w:t>
      </w:r>
      <w:r>
        <w:t xml:space="preserve"> von mir sprachlich (jedoch nicht inhaltlich) überarbeite</w:t>
      </w:r>
      <w:r w:rsidR="00426D7D">
        <w:t>t. D</w:t>
      </w:r>
      <w:r>
        <w:t>och sie sind nicht mein Eigentum. Daher dürft Ihr sie in jeder Euch gefallenden Art nutzen – sei es durch Veröffentlichung im Internet, in Zeitungen, in Büchern</w:t>
      </w:r>
      <w:r w:rsidR="00426D7D">
        <w:t xml:space="preserve"> oder wie auch immer</w:t>
      </w:r>
      <w:r>
        <w:t>. Ein Belegexemplar oder ein Link wären schön, sind jedoch keine Bedingung.</w:t>
      </w:r>
    </w:p>
    <w:p w14:paraId="7319A968" w14:textId="77777777" w:rsidR="00493B65" w:rsidRDefault="00493B65" w:rsidP="00CB7F0B">
      <w:r>
        <w:t>Gruß &amp; Segen,</w:t>
      </w:r>
    </w:p>
    <w:p w14:paraId="3A84F284" w14:textId="77777777" w:rsidR="007166CE" w:rsidRDefault="00493B65" w:rsidP="00CB7F0B">
      <w:r>
        <w:t>Andreas</w:t>
      </w:r>
    </w:p>
    <w:p w14:paraId="195895FC" w14:textId="77777777" w:rsidR="0022039F" w:rsidRDefault="007166CE" w:rsidP="00CB7F0B">
      <w:pPr>
        <w:rPr>
          <w:rFonts w:eastAsia="Times New Roman"/>
          <w:b/>
          <w:bCs/>
          <w:color w:val="000000"/>
          <w:kern w:val="36"/>
          <w:sz w:val="32"/>
          <w:szCs w:val="32"/>
          <w:lang w:eastAsia="de-DE"/>
        </w:rPr>
      </w:pPr>
      <w:r>
        <w:rPr>
          <w:rFonts w:eastAsia="Times New Roman"/>
          <w:b/>
          <w:bCs/>
          <w:color w:val="000000"/>
          <w:kern w:val="36"/>
          <w:sz w:val="32"/>
          <w:szCs w:val="32"/>
          <w:lang w:eastAsia="de-DE"/>
        </w:rPr>
        <w:br w:type="page"/>
      </w:r>
    </w:p>
    <w:p w14:paraId="6BFB95B5" w14:textId="77777777" w:rsidR="007D3EC3" w:rsidRDefault="007D3EC3" w:rsidP="007D3EC3">
      <w:pPr>
        <w:pStyle w:val="berschrift1"/>
      </w:pPr>
      <w:r>
        <w:lastRenderedPageBreak/>
        <w:t>Ach, dass ich in mir selbst muss stehen</w:t>
      </w:r>
    </w:p>
    <w:p w14:paraId="2DAB4202" w14:textId="77777777" w:rsidR="007D3EC3" w:rsidRDefault="007D3EC3" w:rsidP="007D3EC3">
      <w:pPr>
        <w:pStyle w:val="StandardWeb"/>
      </w:pPr>
      <w:r>
        <w:t>Ach, dass ich in mir selbst muss stehen,</w:t>
      </w:r>
      <w:r>
        <w:br/>
        <w:t>Und wollt‘ so gern doch aus mir gehen!</w:t>
      </w:r>
      <w:r>
        <w:br/>
        <w:t>Ich wohne gar nicht gut in mir,</w:t>
      </w:r>
      <w:r>
        <w:br/>
        <w:t>Herr, zeuch mich, dass ich komm‘ zu dir.</w:t>
      </w:r>
    </w:p>
    <w:p w14:paraId="1E1006F1" w14:textId="77777777" w:rsidR="007D3EC3" w:rsidRDefault="007D3EC3" w:rsidP="007D3EC3">
      <w:pPr>
        <w:pStyle w:val="StandardWeb"/>
      </w:pPr>
      <w:r>
        <w:t>Mein Geist, der lebt, als im Gedränge,</w:t>
      </w:r>
      <w:r>
        <w:br/>
        <w:t>Am fremden Ort, so wüst und enge;</w:t>
      </w:r>
      <w:r>
        <w:br/>
        <w:t>Bei dir, in dir, mein Gott allein,</w:t>
      </w:r>
      <w:r>
        <w:br/>
        <w:t>Da ist es weit, da muss ich sein.</w:t>
      </w:r>
    </w:p>
    <w:p w14:paraId="67E71893" w14:textId="77777777" w:rsidR="007D3EC3" w:rsidRDefault="007D3EC3" w:rsidP="007D3EC3">
      <w:pPr>
        <w:pStyle w:val="StandardWeb"/>
      </w:pPr>
      <w:r>
        <w:t>Es hält mich fest, das böse Eigen:</w:t>
      </w:r>
      <w:r>
        <w:br/>
        <w:t>Könnt ich mich selbst doch übersteigen,</w:t>
      </w:r>
      <w:r>
        <w:br/>
        <w:t>Dass ich ganz lauter, frei und bloß,</w:t>
      </w:r>
      <w:r>
        <w:br/>
      </w:r>
      <w:proofErr w:type="spellStart"/>
      <w:r>
        <w:t>Nur</w:t>
      </w:r>
      <w:proofErr w:type="spellEnd"/>
      <w:r>
        <w:t xml:space="preserve"> wohnen möcht in deinem Schoß!</w:t>
      </w:r>
    </w:p>
    <w:p w14:paraId="27A6B51E" w14:textId="77777777" w:rsidR="007D3EC3" w:rsidRDefault="007D3EC3" w:rsidP="007D3EC3">
      <w:pPr>
        <w:pStyle w:val="StandardWeb"/>
      </w:pPr>
      <w:r>
        <w:t>Ich find‘ mich selbst, wo ich mich kehre.</w:t>
      </w:r>
      <w:r>
        <w:br/>
        <w:t>Ach möcht ich doch also, mein Herre,</w:t>
      </w:r>
      <w:r>
        <w:br/>
      </w:r>
      <w:proofErr w:type="spellStart"/>
      <w:r>
        <w:t>Wo</w:t>
      </w:r>
      <w:proofErr w:type="spellEnd"/>
      <w:r>
        <w:t xml:space="preserve"> ich mich kehr, wo ich mich </w:t>
      </w:r>
      <w:proofErr w:type="spellStart"/>
      <w:r>
        <w:t>wend</w:t>
      </w:r>
      <w:proofErr w:type="spellEnd"/>
      <w:r>
        <w:t>‘,</w:t>
      </w:r>
      <w:r>
        <w:br/>
      </w:r>
      <w:proofErr w:type="spellStart"/>
      <w:r>
        <w:t>Nur</w:t>
      </w:r>
      <w:proofErr w:type="spellEnd"/>
      <w:r>
        <w:t xml:space="preserve"> finden dich, mein Element!</w:t>
      </w:r>
    </w:p>
    <w:p w14:paraId="417F0116" w14:textId="77777777" w:rsidR="007D3EC3" w:rsidRDefault="007D3EC3" w:rsidP="007D3EC3">
      <w:pPr>
        <w:pStyle w:val="StandardWeb"/>
      </w:pPr>
      <w:r>
        <w:t>Ach, möcht‘ ich ganz erhaben stehen,</w:t>
      </w:r>
      <w:r>
        <w:br/>
        <w:t>Und nichts, als dich allein, ansehen,</w:t>
      </w:r>
      <w:r>
        <w:br/>
      </w:r>
      <w:proofErr w:type="spellStart"/>
      <w:r>
        <w:t>So</w:t>
      </w:r>
      <w:proofErr w:type="spellEnd"/>
      <w:r>
        <w:t xml:space="preserve"> würd‘ ich bald geheiligt sein,</w:t>
      </w:r>
      <w:r>
        <w:br/>
        <w:t>Und all‘ mein Tun wär‘ licht und rein.</w:t>
      </w:r>
    </w:p>
    <w:p w14:paraId="405983E1" w14:textId="77777777" w:rsidR="007D3EC3" w:rsidRDefault="007D3EC3" w:rsidP="007D3EC3">
      <w:pPr>
        <w:pStyle w:val="StandardWeb"/>
      </w:pPr>
      <w:r>
        <w:t>Mein lang‘ bedrängter Geist, der würde</w:t>
      </w:r>
      <w:r>
        <w:br/>
        <w:t>Befreit von aller Qual und Bürde,</w:t>
      </w:r>
      <w:r>
        <w:br/>
        <w:t>Ganz munter, still und innig froh,</w:t>
      </w:r>
      <w:r>
        <w:br/>
        <w:t>In süßer Unschuld leben so.</w:t>
      </w:r>
    </w:p>
    <w:p w14:paraId="4525353D" w14:textId="77777777" w:rsidR="007D3EC3" w:rsidRDefault="007D3EC3" w:rsidP="007D3EC3">
      <w:pPr>
        <w:pStyle w:val="StandardWeb"/>
      </w:pPr>
      <w:r>
        <w:t>Eröffne dich, du Friedenspforte,</w:t>
      </w:r>
      <w:r>
        <w:br/>
        <w:t>Ich schrei und wart nach deinem Worte.</w:t>
      </w:r>
      <w:r>
        <w:br/>
        <w:t>Ach, führ mich aus mir selber aus,</w:t>
      </w:r>
      <w:r>
        <w:br/>
        <w:t>Mein Geist gehört in dir zu Haus.</w:t>
      </w:r>
    </w:p>
    <w:p w14:paraId="50663AFB" w14:textId="77777777" w:rsidR="007D3EC3" w:rsidRDefault="007D3EC3" w:rsidP="007D3EC3">
      <w:pPr>
        <w:pStyle w:val="berschrift1"/>
      </w:pPr>
      <w:r>
        <w:t>Ach Gott, es taugt doch draußen nicht</w:t>
      </w:r>
    </w:p>
    <w:p w14:paraId="7CF185F2" w14:textId="77777777" w:rsidR="007D3EC3" w:rsidRDefault="007D3EC3" w:rsidP="007D3EC3">
      <w:pPr>
        <w:pStyle w:val="StandardWeb"/>
      </w:pPr>
      <w:r>
        <w:t>Ach Gott, es taugt doch draußen nicht;</w:t>
      </w:r>
      <w:r>
        <w:br/>
        <w:t>Man kommt um Ruh‘, um Kraft, um Licht.</w:t>
      </w:r>
      <w:r>
        <w:br/>
        <w:t>Ich brauch zur Not Vernunft und Sinnen,</w:t>
      </w:r>
      <w:r>
        <w:br/>
        <w:t xml:space="preserve">Doch wohn‘ am liebsten bei dir drinnen. </w:t>
      </w:r>
    </w:p>
    <w:p w14:paraId="58ACA227" w14:textId="77777777" w:rsidR="007D3EC3" w:rsidRDefault="007D3EC3" w:rsidP="007D3EC3">
      <w:pPr>
        <w:pStyle w:val="StandardWeb"/>
      </w:pPr>
      <w:r>
        <w:t>Ich bin der schlechten Dinge satt;</w:t>
      </w:r>
      <w:r>
        <w:br/>
        <w:t>Man sieht, man hört, man denkt sich matt.</w:t>
      </w:r>
      <w:r>
        <w:br/>
        <w:t>Ach, Mutterherz, drein ich mich senke,</w:t>
      </w:r>
      <w:r>
        <w:br/>
        <w:t xml:space="preserve">Nimm ein dein Kindlein und es tränke. </w:t>
      </w:r>
    </w:p>
    <w:p w14:paraId="71D59B24" w14:textId="77777777" w:rsidR="007D3EC3" w:rsidRDefault="007D3EC3" w:rsidP="007D3EC3">
      <w:pPr>
        <w:pStyle w:val="StandardWeb"/>
      </w:pPr>
      <w:r>
        <w:lastRenderedPageBreak/>
        <w:t>Unschuldig sanfter Liebesgrund,</w:t>
      </w:r>
      <w:r>
        <w:br/>
        <w:t>Ach lass mich in dir alle Stund</w:t>
      </w:r>
      <w:r>
        <w:br/>
        <w:t>Hinfort nur eingesunken leben,</w:t>
      </w:r>
      <w:r>
        <w:br/>
        <w:t xml:space="preserve">Dir kindlich, meinem Gott, ankleben. </w:t>
      </w:r>
    </w:p>
    <w:p w14:paraId="2AADA047" w14:textId="77777777" w:rsidR="007D3EC3" w:rsidRDefault="007D3EC3" w:rsidP="007D3EC3">
      <w:pPr>
        <w:pStyle w:val="StandardWeb"/>
      </w:pPr>
      <w:r>
        <w:t>Mein schmachtend Herz sich offen hält,</w:t>
      </w:r>
      <w:r>
        <w:br/>
        <w:t>Gleichwie ein ausgedorrtes Feld;</w:t>
      </w:r>
      <w:r>
        <w:br/>
        <w:t>Du Geistestau, du sanfter Regen,</w:t>
      </w:r>
      <w:r>
        <w:br/>
        <w:t xml:space="preserve">Erquicke mich mit Gnad‘ und Segen. </w:t>
      </w:r>
    </w:p>
    <w:p w14:paraId="15685790" w14:textId="77777777" w:rsidR="007D3EC3" w:rsidRDefault="007D3EC3" w:rsidP="007D3EC3">
      <w:pPr>
        <w:pStyle w:val="berschrift1"/>
      </w:pPr>
      <w:r>
        <w:t>Ach, könnt ich stille sein</w:t>
      </w:r>
    </w:p>
    <w:p w14:paraId="5EF3EFD3" w14:textId="77777777" w:rsidR="007D3EC3" w:rsidRDefault="007D3EC3" w:rsidP="007D3EC3">
      <w:pPr>
        <w:pStyle w:val="StandardWeb"/>
      </w:pPr>
      <w:r>
        <w:t>Ach, könnt ich stille sein,</w:t>
      </w:r>
      <w:r>
        <w:br/>
        <w:t>Und sanfte schlafen ein,</w:t>
      </w:r>
      <w:r>
        <w:br/>
        <w:t>Mein Gott, in deinem Frieden!</w:t>
      </w:r>
      <w:r>
        <w:br/>
        <w:t>Drück mir die Augen zu,</w:t>
      </w:r>
      <w:r>
        <w:br/>
      </w:r>
      <w:proofErr w:type="spellStart"/>
      <w:r>
        <w:t>So</w:t>
      </w:r>
      <w:proofErr w:type="spellEnd"/>
      <w:r>
        <w:t xml:space="preserve"> sinkt mein Geist zur Ruh‘,</w:t>
      </w:r>
      <w:r>
        <w:br/>
        <w:t>Von allem abgeschieden.</w:t>
      </w:r>
    </w:p>
    <w:p w14:paraId="4F445A8D" w14:textId="77777777" w:rsidR="007D3EC3" w:rsidRDefault="007D3EC3" w:rsidP="007D3EC3">
      <w:pPr>
        <w:pStyle w:val="StandardWeb"/>
      </w:pPr>
      <w:r>
        <w:t>Ach, dass ich stille wär;</w:t>
      </w:r>
      <w:r>
        <w:br/>
        <w:t>Das Aug‘ schaut hin und her</w:t>
      </w:r>
      <w:r>
        <w:br/>
        <w:t>Und die Gedanken rasen;</w:t>
      </w:r>
      <w:r>
        <w:br/>
        <w:t>Vernunft, die will sich spreiten,</w:t>
      </w:r>
      <w:r>
        <w:br/>
        <w:t>Die Sinne gar ausgleiten,</w:t>
      </w:r>
      <w:r>
        <w:br/>
        <w:t>Der Will‘ ist nicht gelassen.</w:t>
      </w:r>
    </w:p>
    <w:p w14:paraId="0C52B874" w14:textId="77777777" w:rsidR="007D3EC3" w:rsidRDefault="007D3EC3" w:rsidP="007D3EC3">
      <w:pPr>
        <w:pStyle w:val="StandardWeb"/>
      </w:pPr>
      <w:r>
        <w:t>So wacker, so zerstreut</w:t>
      </w:r>
      <w:r>
        <w:br/>
        <w:t>Ist meine Sinnlichkeit,</w:t>
      </w:r>
      <w:r>
        <w:br/>
      </w:r>
      <w:proofErr w:type="spellStart"/>
      <w:r>
        <w:t>So</w:t>
      </w:r>
      <w:proofErr w:type="spellEnd"/>
      <w:r>
        <w:t xml:space="preserve"> quäl‘ ich mich beständig:</w:t>
      </w:r>
      <w:r>
        <w:br/>
        <w:t>Es schlafe die Natur;</w:t>
      </w:r>
      <w:r>
        <w:br/>
        <w:t>Mein Herze wache nur,</w:t>
      </w:r>
      <w:r>
        <w:br/>
        <w:t>Dir, meinem Gott, inwendig,</w:t>
      </w:r>
    </w:p>
    <w:p w14:paraId="5C7AFCD3" w14:textId="77777777" w:rsidR="007D3EC3" w:rsidRDefault="007D3EC3" w:rsidP="007D3EC3">
      <w:pPr>
        <w:pStyle w:val="StandardWeb"/>
      </w:pPr>
      <w:r>
        <w:t>Dem, was sich draußen regt,</w:t>
      </w:r>
      <w:r>
        <w:br/>
        <w:t>Ganz fremd und unbewegt,</w:t>
      </w:r>
      <w:r>
        <w:br/>
        <w:t>Als wär‘ ich nicht im Leben;</w:t>
      </w:r>
      <w:r>
        <w:br/>
      </w:r>
      <w:proofErr w:type="spellStart"/>
      <w:r>
        <w:t>Nur</w:t>
      </w:r>
      <w:proofErr w:type="spellEnd"/>
      <w:r>
        <w:t xml:space="preserve"> dir allein bekannt,</w:t>
      </w:r>
      <w:r>
        <w:br/>
        <w:t>Dir innig zugewandt,</w:t>
      </w:r>
      <w:r>
        <w:br/>
        <w:t xml:space="preserve">Und </w:t>
      </w:r>
      <w:proofErr w:type="spellStart"/>
      <w:r>
        <w:t>leidentlich</w:t>
      </w:r>
      <w:proofErr w:type="spellEnd"/>
      <w:r>
        <w:t xml:space="preserve"> ergeben.</w:t>
      </w:r>
    </w:p>
    <w:p w14:paraId="75421DD0" w14:textId="77777777" w:rsidR="007D3EC3" w:rsidRDefault="007D3EC3" w:rsidP="007D3EC3">
      <w:pPr>
        <w:pStyle w:val="StandardWeb"/>
      </w:pPr>
      <w:r>
        <w:t>Geh‘ Welt, und Freude such!</w:t>
      </w:r>
      <w:r>
        <w:br/>
        <w:t xml:space="preserve">Ich hab‘ hier Freude </w:t>
      </w:r>
      <w:proofErr w:type="spellStart"/>
      <w:r>
        <w:t>g’nug</w:t>
      </w:r>
      <w:proofErr w:type="spellEnd"/>
      <w:r>
        <w:t>;</w:t>
      </w:r>
      <w:r>
        <w:br/>
        <w:t>Ich darf nicht betteln gehen.</w:t>
      </w:r>
      <w:r>
        <w:br/>
        <w:t>Man schelte mich für dumm,</w:t>
      </w:r>
      <w:r>
        <w:br/>
        <w:t>Für traurig und für stumm;</w:t>
      </w:r>
      <w:r>
        <w:br/>
        <w:t>Ich lass mein Herz nicht sehen.</w:t>
      </w:r>
    </w:p>
    <w:p w14:paraId="047EBBBD" w14:textId="77777777" w:rsidR="007D3EC3" w:rsidRDefault="007D3EC3" w:rsidP="007D3EC3">
      <w:pPr>
        <w:pStyle w:val="StandardWeb"/>
      </w:pPr>
      <w:r>
        <w:t>So heimlich und so bloß</w:t>
      </w:r>
      <w:r>
        <w:br/>
        <w:t>Da stillest du mich Müden;</w:t>
      </w:r>
      <w:r>
        <w:br/>
        <w:t>Kriech ich in deinen Schoß;</w:t>
      </w:r>
      <w:r>
        <w:br/>
        <w:t>Da lieg‘ ich wohl verwahrt,</w:t>
      </w:r>
      <w:r>
        <w:br/>
      </w:r>
      <w:r>
        <w:lastRenderedPageBreak/>
        <w:t>In deiner Gegenwart,</w:t>
      </w:r>
      <w:r>
        <w:br/>
        <w:t>Und schlafe ganz mit Frieden.</w:t>
      </w:r>
    </w:p>
    <w:p w14:paraId="3AF468FF" w14:textId="77777777" w:rsidR="0084312C" w:rsidRDefault="0084312C" w:rsidP="0084312C">
      <w:pPr>
        <w:pStyle w:val="berschrift1"/>
      </w:pPr>
      <w:r>
        <w:t>Ach wie laufen doch die Jahre</w:t>
      </w:r>
    </w:p>
    <w:p w14:paraId="4D6CD1E2" w14:textId="77777777" w:rsidR="0084312C" w:rsidRDefault="0084312C" w:rsidP="0084312C">
      <w:pPr>
        <w:pStyle w:val="StandardWeb"/>
      </w:pPr>
      <w:r>
        <w:t>1.) Ach wie laufen doch die Jahre,</w:t>
      </w:r>
      <w:r>
        <w:br/>
        <w:t>Wie verschwindet doch die Zeit,</w:t>
      </w:r>
      <w:r>
        <w:br/>
        <w:t>Und ich bleibe von der Bahre</w:t>
      </w:r>
      <w:r>
        <w:br/>
        <w:t>Noch bis diesen Tag befreit.</w:t>
      </w:r>
      <w:r>
        <w:br/>
        <w:t>Ich weiß wohl, o Lebenslicht,</w:t>
      </w:r>
      <w:r>
        <w:br/>
        <w:t>Dass ein Tag zum andern spricht:</w:t>
      </w:r>
      <w:r>
        <w:br/>
        <w:t>Alles, was von Adams Erben,</w:t>
      </w:r>
      <w:r>
        <w:br/>
        <w:t>Groß und Kleine müssen sterben.</w:t>
      </w:r>
    </w:p>
    <w:p w14:paraId="62BC9D5F" w14:textId="77777777" w:rsidR="0084312C" w:rsidRDefault="0084312C" w:rsidP="0084312C">
      <w:pPr>
        <w:pStyle w:val="StandardWeb"/>
      </w:pPr>
      <w:r>
        <w:t>2.) Doch du hast durch deine Güte</w:t>
      </w:r>
      <w:r>
        <w:br/>
        <w:t>Wie ein Wächter mich bewacht,</w:t>
      </w:r>
      <w:r>
        <w:br/>
        <w:t>Dass der Tod die Leibeshütte</w:t>
      </w:r>
      <w:r>
        <w:br/>
        <w:t>Noch nicht in das Grab gebracht.</w:t>
      </w:r>
      <w:r>
        <w:br/>
        <w:t xml:space="preserve">Ach, wie soll ich das </w:t>
      </w:r>
      <w:proofErr w:type="spellStart"/>
      <w:r>
        <w:t>verstehn</w:t>
      </w:r>
      <w:proofErr w:type="spellEnd"/>
      <w:r>
        <w:t>,</w:t>
      </w:r>
      <w:r>
        <w:br/>
        <w:t>Da doch andre schlafen gehen,</w:t>
      </w:r>
      <w:r>
        <w:br/>
        <w:t>Und gar viele schon begraben,</w:t>
      </w:r>
      <w:r>
        <w:br/>
        <w:t>Die noch nicht mein Alter haben.</w:t>
      </w:r>
    </w:p>
    <w:p w14:paraId="78EE3048" w14:textId="77777777" w:rsidR="0084312C" w:rsidRDefault="0084312C" w:rsidP="0084312C">
      <w:pPr>
        <w:pStyle w:val="StandardWeb"/>
      </w:pPr>
      <w:r>
        <w:t>3.) Herr, ich bin ja zu geringe</w:t>
      </w:r>
      <w:r>
        <w:br/>
        <w:t>Dieser großen Gütigkeit.</w:t>
      </w:r>
      <w:r>
        <w:br/>
        <w:t>Wenn ich mein Verzeichnis bringe</w:t>
      </w:r>
      <w:r>
        <w:br/>
        <w:t xml:space="preserve">Der bisher </w:t>
      </w:r>
      <w:proofErr w:type="spellStart"/>
      <w:r>
        <w:t>genoss’nen</w:t>
      </w:r>
      <w:proofErr w:type="spellEnd"/>
      <w:r>
        <w:t xml:space="preserve"> Zeit,</w:t>
      </w:r>
      <w:r>
        <w:br/>
      </w:r>
      <w:proofErr w:type="spellStart"/>
      <w:r>
        <w:t>So</w:t>
      </w:r>
      <w:proofErr w:type="spellEnd"/>
      <w:r>
        <w:t xml:space="preserve"> entfällt mir aller Mut,</w:t>
      </w:r>
      <w:r>
        <w:br/>
        <w:t>Weil die Rechnung gar nicht gut.</w:t>
      </w:r>
      <w:r>
        <w:br/>
        <w:t>Wie viele Jahre sind verdorben,</w:t>
      </w:r>
      <w:r>
        <w:br/>
        <w:t>Da ich nicht der Welt gestorben!</w:t>
      </w:r>
    </w:p>
    <w:p w14:paraId="64BF3423" w14:textId="77777777" w:rsidR="0084312C" w:rsidRDefault="0084312C" w:rsidP="0084312C">
      <w:pPr>
        <w:pStyle w:val="StandardWeb"/>
      </w:pPr>
      <w:r>
        <w:t>4.) Doch ich will auf Mittel denken</w:t>
      </w:r>
      <w:r>
        <w:br/>
        <w:t>Und auf Buße sein bedacht.</w:t>
      </w:r>
      <w:r>
        <w:br/>
        <w:t>Jesus kann die Schuld versenken,</w:t>
      </w:r>
      <w:r>
        <w:br/>
        <w:t>Die ich bis hierher gemacht.</w:t>
      </w:r>
      <w:r>
        <w:br/>
        <w:t>Lieber Vater, steh mir bei,</w:t>
      </w:r>
      <w:r>
        <w:br/>
        <w:t>Dass nur keine Heuchelei</w:t>
      </w:r>
      <w:r>
        <w:br/>
        <w:t>Sich in meinem Herzen finde,</w:t>
      </w:r>
      <w:r>
        <w:br/>
        <w:t xml:space="preserve">Wenn ich </w:t>
      </w:r>
      <w:proofErr w:type="spellStart"/>
      <w:r>
        <w:t>des</w:t>
      </w:r>
      <w:proofErr w:type="spellEnd"/>
      <w:r>
        <w:t xml:space="preserve"> mich unterwinde.</w:t>
      </w:r>
    </w:p>
    <w:p w14:paraId="164017D5" w14:textId="77777777" w:rsidR="0084312C" w:rsidRDefault="0084312C" w:rsidP="0084312C">
      <w:pPr>
        <w:pStyle w:val="StandardWeb"/>
      </w:pPr>
      <w:r>
        <w:t>5.) Willst du mich noch ferner lassen,</w:t>
      </w:r>
      <w:r>
        <w:br/>
        <w:t>Hier in dieser bösen Welt,</w:t>
      </w:r>
      <w:r>
        <w:br/>
        <w:t>Ach so hilf mir alles hassen,</w:t>
      </w:r>
      <w:r>
        <w:br/>
        <w:t>Was dem Geiste nicht gefällt.</w:t>
      </w:r>
      <w:r>
        <w:br/>
        <w:t xml:space="preserve">Stärke mich von deiner </w:t>
      </w:r>
      <w:proofErr w:type="spellStart"/>
      <w:r>
        <w:t>Höh</w:t>
      </w:r>
      <w:proofErr w:type="spellEnd"/>
      <w:r>
        <w:t>‘,</w:t>
      </w:r>
      <w:r>
        <w:br/>
      </w:r>
      <w:proofErr w:type="spellStart"/>
      <w:r>
        <w:t>So</w:t>
      </w:r>
      <w:proofErr w:type="spellEnd"/>
      <w:r>
        <w:t xml:space="preserve"> wird auch das größte Weh,</w:t>
      </w:r>
      <w:r>
        <w:br/>
        <w:t>Das mir oft zu schwer geschienen,</w:t>
      </w:r>
      <w:r>
        <w:br/>
        <w:t>Mir zu meinem Besten dienen.</w:t>
      </w:r>
    </w:p>
    <w:p w14:paraId="33DEF62F" w14:textId="77777777" w:rsidR="0084312C" w:rsidRDefault="0084312C" w:rsidP="0084312C">
      <w:pPr>
        <w:pStyle w:val="StandardWeb"/>
      </w:pPr>
      <w:r>
        <w:lastRenderedPageBreak/>
        <w:t>6.) Steh mir allezeit zur Rechten,</w:t>
      </w:r>
      <w:r>
        <w:br/>
        <w:t>Denn du bist ja Sonn‘ und Schild.</w:t>
      </w:r>
      <w:r>
        <w:br/>
        <w:t>Hilf uns, deinen armen Knechten,</w:t>
      </w:r>
      <w:r>
        <w:br/>
        <w:t>Wie und wo und wann du willst.</w:t>
      </w:r>
      <w:r>
        <w:br/>
        <w:t>Wenn die Tage böse sein,</w:t>
      </w:r>
      <w:r>
        <w:br/>
        <w:t>Ach, so ruf ins Herz hinein:</w:t>
      </w:r>
      <w:r>
        <w:br/>
        <w:t>Lernt euch in die Zeiten schicken,</w:t>
      </w:r>
      <w:r>
        <w:br/>
        <w:t>So wird alles heilsam glücken.</w:t>
      </w:r>
    </w:p>
    <w:p w14:paraId="0B973E92" w14:textId="77777777" w:rsidR="0084312C" w:rsidRDefault="0084312C" w:rsidP="0084312C">
      <w:pPr>
        <w:pStyle w:val="StandardWeb"/>
      </w:pPr>
      <w:r>
        <w:t>7.) Endlich, wenn der Lauf zu Ende,</w:t>
      </w:r>
      <w:r>
        <w:br/>
      </w:r>
      <w:proofErr w:type="spellStart"/>
      <w:r>
        <w:t>So</w:t>
      </w:r>
      <w:proofErr w:type="spellEnd"/>
      <w:r>
        <w:t xml:space="preserve"> </w:t>
      </w:r>
      <w:proofErr w:type="spellStart"/>
      <w:r>
        <w:t>befehl</w:t>
      </w:r>
      <w:proofErr w:type="spellEnd"/>
      <w:r>
        <w:t xml:space="preserve"> ich meinen Geist</w:t>
      </w:r>
      <w:r>
        <w:br/>
        <w:t>Dir in deine treuen Hände,</w:t>
      </w:r>
      <w:r>
        <w:br/>
        <w:t>Der du Gott und Vater heißt.</w:t>
      </w:r>
      <w:r>
        <w:br/>
        <w:t>Ach, ich freu mich schon darauf,</w:t>
      </w:r>
      <w:r>
        <w:br/>
        <w:t>Dass ich nach vollbrachtem Lauf</w:t>
      </w:r>
      <w:r>
        <w:br/>
        <w:t>Dort der Freude soll genießen,</w:t>
      </w:r>
      <w:r>
        <w:br/>
      </w:r>
      <w:proofErr w:type="spellStart"/>
      <w:r>
        <w:t>Wo</w:t>
      </w:r>
      <w:proofErr w:type="spellEnd"/>
      <w:r>
        <w:t xml:space="preserve"> wir keine Zeit mehr wissen.</w:t>
      </w:r>
    </w:p>
    <w:p w14:paraId="22647F00" w14:textId="77777777" w:rsidR="0084312C" w:rsidRDefault="0084312C" w:rsidP="0084312C">
      <w:pPr>
        <w:pStyle w:val="berschrift1"/>
      </w:pPr>
      <w:proofErr w:type="spellStart"/>
      <w:r>
        <w:t>Allgenugsam</w:t>
      </w:r>
      <w:proofErr w:type="spellEnd"/>
      <w:r>
        <w:t xml:space="preserve"> Wesen</w:t>
      </w:r>
    </w:p>
    <w:p w14:paraId="0468EF48" w14:textId="77777777" w:rsidR="0084312C" w:rsidRDefault="0084312C" w:rsidP="0084312C">
      <w:pPr>
        <w:pStyle w:val="StandardWeb"/>
      </w:pPr>
      <w:r>
        <w:t xml:space="preserve">1. </w:t>
      </w:r>
      <w:proofErr w:type="spellStart"/>
      <w:r>
        <w:t>Allgenugsam</w:t>
      </w:r>
      <w:proofErr w:type="spellEnd"/>
      <w:r>
        <w:t xml:space="preserve"> Wesen,</w:t>
      </w:r>
      <w:r>
        <w:br/>
        <w:t>Das ich mir erlesen</w:t>
      </w:r>
      <w:r>
        <w:br/>
        <w:t>Ewig hab zum Schatz,</w:t>
      </w:r>
      <w:r>
        <w:br/>
        <w:t>Du vergnügst alleine</w:t>
      </w:r>
      <w:r>
        <w:br/>
        <w:t>Völlig, innig, reine</w:t>
      </w:r>
      <w:r>
        <w:br/>
        <w:t>Meines Geistes Platz.</w:t>
      </w:r>
      <w:r>
        <w:br/>
        <w:t>Wer dich hat</w:t>
      </w:r>
      <w:r>
        <w:br/>
        <w:t>Ist still und satt,</w:t>
      </w:r>
      <w:r>
        <w:br/>
        <w:t>Wer dir kann im Geist anhangen,</w:t>
      </w:r>
      <w:r>
        <w:br/>
        <w:t>Darf nichts mehr verlangen.</w:t>
      </w:r>
    </w:p>
    <w:p w14:paraId="48B04D2F" w14:textId="77777777" w:rsidR="0084312C" w:rsidRDefault="0084312C" w:rsidP="0084312C">
      <w:pPr>
        <w:pStyle w:val="StandardWeb"/>
      </w:pPr>
      <w:r>
        <w:t>2. Wem du dich gegeben,</w:t>
      </w:r>
      <w:r>
        <w:br/>
        <w:t>Kann in Frieden leben,</w:t>
      </w:r>
      <w:r>
        <w:br/>
        <w:t>Er hat, was er will;</w:t>
      </w:r>
      <w:r>
        <w:br/>
        <w:t>Wer in seinem Grunde</w:t>
      </w:r>
      <w:r>
        <w:br/>
        <w:t xml:space="preserve">Dich, den Schatz, hat </w:t>
      </w:r>
      <w:proofErr w:type="spellStart"/>
      <w:r>
        <w:t>funden</w:t>
      </w:r>
      <w:proofErr w:type="spellEnd"/>
      <w:r>
        <w:t>,</w:t>
      </w:r>
      <w:r>
        <w:br/>
        <w:t>Liebet und ist still.</w:t>
      </w:r>
      <w:r>
        <w:br/>
        <w:t>Bist du da</w:t>
      </w:r>
      <w:r>
        <w:br/>
        <w:t>Und innig nah,</w:t>
      </w:r>
      <w:r>
        <w:br/>
      </w:r>
      <w:proofErr w:type="spellStart"/>
      <w:r>
        <w:t>Muss</w:t>
      </w:r>
      <w:proofErr w:type="spellEnd"/>
      <w:r>
        <w:t xml:space="preserve"> das Schönste bald erbleichen</w:t>
      </w:r>
      <w:r>
        <w:br/>
        <w:t>Und das Beste weichen.</w:t>
      </w:r>
    </w:p>
    <w:p w14:paraId="2E8DEE79" w14:textId="77777777" w:rsidR="0084312C" w:rsidRDefault="0084312C" w:rsidP="0084312C">
      <w:pPr>
        <w:pStyle w:val="StandardWeb"/>
      </w:pPr>
      <w:r>
        <w:t>3. Höchstes Gut der Güter,</w:t>
      </w:r>
      <w:r>
        <w:br/>
        <w:t>Ruhe der Gemüter,</w:t>
      </w:r>
      <w:r>
        <w:br/>
        <w:t>Trost in aller Pein,</w:t>
      </w:r>
      <w:r>
        <w:br/>
        <w:t>Was Geschöpfe haben,</w:t>
      </w:r>
      <w:r>
        <w:br/>
        <w:t>Kann den Geist nicht laben,</w:t>
      </w:r>
      <w:r>
        <w:br/>
        <w:t>Du vergnügst allein.</w:t>
      </w:r>
      <w:r>
        <w:br/>
        <w:t>Was ich mehr</w:t>
      </w:r>
      <w:r>
        <w:br/>
        <w:t>Als dich begehr,</w:t>
      </w:r>
      <w:r>
        <w:br/>
      </w:r>
      <w:r>
        <w:lastRenderedPageBreak/>
        <w:t>Mein Vergnügen in dir hindert</w:t>
      </w:r>
      <w:r>
        <w:br/>
        <w:t>Und den Frieden mindert.</w:t>
      </w:r>
    </w:p>
    <w:p w14:paraId="16026F1A" w14:textId="77777777" w:rsidR="0084312C" w:rsidRDefault="0084312C" w:rsidP="0084312C">
      <w:pPr>
        <w:pStyle w:val="StandardWeb"/>
      </w:pPr>
      <w:r>
        <w:t>4. Was genannt kann werden</w:t>
      </w:r>
      <w:r>
        <w:br/>
        <w:t>Droben und auf Erden,</w:t>
      </w:r>
      <w:r>
        <w:br/>
        <w:t>Alles reicht nicht zu,</w:t>
      </w:r>
      <w:r>
        <w:br/>
        <w:t>Einer kann mir geben</w:t>
      </w:r>
      <w:r>
        <w:br/>
        <w:t>Freude, Ruh und Leben,</w:t>
      </w:r>
      <w:r>
        <w:br/>
        <w:t>Eins ist not, nur du;</w:t>
      </w:r>
      <w:r>
        <w:br/>
        <w:t>Hab‘ ich dich</w:t>
      </w:r>
      <w:r>
        <w:br/>
      </w:r>
      <w:proofErr w:type="spellStart"/>
      <w:r>
        <w:t>Nur</w:t>
      </w:r>
      <w:proofErr w:type="spellEnd"/>
      <w:r>
        <w:t xml:space="preserve"> wesentlich,</w:t>
      </w:r>
      <w:r>
        <w:br/>
      </w:r>
      <w:proofErr w:type="spellStart"/>
      <w:r>
        <w:t>So</w:t>
      </w:r>
      <w:proofErr w:type="spellEnd"/>
      <w:r>
        <w:t xml:space="preserve"> mag Leib und </w:t>
      </w:r>
      <w:proofErr w:type="spellStart"/>
      <w:r>
        <w:t>Seel</w:t>
      </w:r>
      <w:proofErr w:type="spellEnd"/>
      <w:r>
        <w:t xml:space="preserve"> verschmachten,</w:t>
      </w:r>
      <w:r>
        <w:br/>
        <w:t>Will ich’s doch nicht achten.</w:t>
      </w:r>
    </w:p>
    <w:p w14:paraId="766CF56F" w14:textId="77777777" w:rsidR="0084312C" w:rsidRDefault="0084312C" w:rsidP="0084312C">
      <w:pPr>
        <w:pStyle w:val="StandardWeb"/>
      </w:pPr>
      <w:r>
        <w:t>5. Ehre, Lust samt Schätzen</w:t>
      </w:r>
      <w:r>
        <w:br/>
        <w:t>Und was kann ergötzen,</w:t>
      </w:r>
      <w:r>
        <w:br/>
        <w:t>Will ich missen gern,</w:t>
      </w:r>
      <w:r>
        <w:br/>
        <w:t>Freude, Trost und Gaben,</w:t>
      </w:r>
      <w:r>
        <w:br/>
        <w:t>Die sonst andre haben,</w:t>
      </w:r>
      <w:r>
        <w:br/>
      </w:r>
      <w:proofErr w:type="spellStart"/>
      <w:r>
        <w:t>Will</w:t>
      </w:r>
      <w:proofErr w:type="spellEnd"/>
      <w:r>
        <w:t xml:space="preserve"> ich auch </w:t>
      </w:r>
      <w:proofErr w:type="spellStart"/>
      <w:r>
        <w:t>entbehrn</w:t>
      </w:r>
      <w:proofErr w:type="spellEnd"/>
      <w:r>
        <w:t>;</w:t>
      </w:r>
      <w:r>
        <w:br/>
        <w:t>Du sollst sein</w:t>
      </w:r>
      <w:r>
        <w:br/>
        <w:t>Mein Teil allein,</w:t>
      </w:r>
      <w:r>
        <w:br/>
        <w:t>Der mir soll statt andrer Dingen,</w:t>
      </w:r>
      <w:r>
        <w:br/>
        <w:t>Ruh und Freude bringen.</w:t>
      </w:r>
    </w:p>
    <w:p w14:paraId="4D109DFB" w14:textId="77777777" w:rsidR="0084312C" w:rsidRDefault="0084312C" w:rsidP="0084312C">
      <w:pPr>
        <w:pStyle w:val="StandardWeb"/>
      </w:pPr>
      <w:r>
        <w:t xml:space="preserve">6. Mein‘ Gesellschaft </w:t>
      </w:r>
      <w:proofErr w:type="spellStart"/>
      <w:r>
        <w:t>seie</w:t>
      </w:r>
      <w:proofErr w:type="spellEnd"/>
      <w:r>
        <w:t>,</w:t>
      </w:r>
      <w:r>
        <w:br/>
        <w:t>Die mich stets erfreue,</w:t>
      </w:r>
      <w:r>
        <w:br/>
        <w:t>Und mein Trost nur du,</w:t>
      </w:r>
      <w:r>
        <w:br/>
        <w:t>Meine Lust alleine,</w:t>
      </w:r>
      <w:r>
        <w:br/>
        <w:t>Mein Schatz, den ich meine,</w:t>
      </w:r>
      <w:r>
        <w:br/>
        <w:t>Meines Geistes Ruh,</w:t>
      </w:r>
      <w:r>
        <w:br/>
        <w:t>Meine Stärk‘</w:t>
      </w:r>
      <w:r>
        <w:br/>
        <w:t>In allem Werk,</w:t>
      </w:r>
      <w:r>
        <w:br/>
        <w:t>Mein erquickend Licht und Sonne,</w:t>
      </w:r>
      <w:r>
        <w:br/>
        <w:t>Einzig meine Wonne!</w:t>
      </w:r>
    </w:p>
    <w:p w14:paraId="11898D5D" w14:textId="77777777" w:rsidR="0084312C" w:rsidRDefault="0084312C" w:rsidP="0084312C">
      <w:pPr>
        <w:pStyle w:val="StandardWeb"/>
      </w:pPr>
      <w:r>
        <w:t>7. Komm, vergnügend Wesen,</w:t>
      </w:r>
      <w:r>
        <w:br/>
        <w:t>Das ich mir erlesen,</w:t>
      </w:r>
      <w:r>
        <w:br/>
      </w:r>
      <w:proofErr w:type="spellStart"/>
      <w:r>
        <w:t>Werd</w:t>
      </w:r>
      <w:proofErr w:type="spellEnd"/>
      <w:r>
        <w:t xml:space="preserve"> mir offenbar,</w:t>
      </w:r>
      <w:r>
        <w:br/>
        <w:t>Meinen Hunger stille,</w:t>
      </w:r>
      <w:r>
        <w:br/>
        <w:t>Meinen Grund erfülle</w:t>
      </w:r>
      <w:r>
        <w:br/>
        <w:t>Mit dir selber gar,</w:t>
      </w:r>
      <w:r>
        <w:br/>
        <w:t>Komm, nimm ein</w:t>
      </w:r>
      <w:r>
        <w:br/>
        <w:t>Mein Kämmerlein,</w:t>
      </w:r>
      <w:r>
        <w:br/>
        <w:t>Dass ich allem mich verschließe</w:t>
      </w:r>
      <w:r>
        <w:br/>
        <w:t>Und nur dich genieße!</w:t>
      </w:r>
    </w:p>
    <w:p w14:paraId="6500E0D4" w14:textId="77777777" w:rsidR="0084312C" w:rsidRDefault="0084312C" w:rsidP="0084312C">
      <w:pPr>
        <w:pStyle w:val="StandardWeb"/>
      </w:pPr>
      <w:r>
        <w:t>8. Lass mich, Herr, mit Freuden</w:t>
      </w:r>
      <w:r>
        <w:br/>
        <w:t>Mich von allem scheiden,</w:t>
      </w:r>
      <w:r>
        <w:br/>
        <w:t>Tot der Kreatur,</w:t>
      </w:r>
      <w:r>
        <w:br/>
        <w:t>Innig an dir kleben,</w:t>
      </w:r>
      <w:r>
        <w:br/>
      </w:r>
      <w:r>
        <w:lastRenderedPageBreak/>
        <w:t>Kindlich in dir leben,</w:t>
      </w:r>
      <w:r>
        <w:br/>
        <w:t>Sei mein Himmel nur;</w:t>
      </w:r>
      <w:r>
        <w:br/>
        <w:t>Bleib nur du</w:t>
      </w:r>
      <w:r>
        <w:br/>
        <w:t>Mein Gut und Ruh,</w:t>
      </w:r>
      <w:r>
        <w:br/>
        <w:t>Bis du wirst in jenem Leben</w:t>
      </w:r>
      <w:r>
        <w:br/>
        <w:t>Dich mir völlig geben!</w:t>
      </w:r>
    </w:p>
    <w:p w14:paraId="289039F5" w14:textId="77777777" w:rsidR="0057404E" w:rsidRDefault="0057404E" w:rsidP="0057404E">
      <w:pPr>
        <w:pStyle w:val="berschrift1"/>
      </w:pPr>
      <w:r>
        <w:t>Bei aller Arbeit und Beschwerde</w:t>
      </w:r>
    </w:p>
    <w:p w14:paraId="400C2D1E" w14:textId="77777777" w:rsidR="0057404E" w:rsidRDefault="0057404E" w:rsidP="0057404E">
      <w:pPr>
        <w:pStyle w:val="StandardWeb"/>
      </w:pPr>
      <w:r>
        <w:t>Bei aller Arbeit und Beschwerde</w:t>
      </w:r>
      <w:r>
        <w:br/>
      </w:r>
      <w:proofErr w:type="spellStart"/>
      <w:r>
        <w:t>beförd’re</w:t>
      </w:r>
      <w:proofErr w:type="spellEnd"/>
      <w:r>
        <w:t xml:space="preserve"> du dein Werk in mir,</w:t>
      </w:r>
      <w:r>
        <w:br/>
        <w:t>dass einst mein Ziel sei für und für,</w:t>
      </w:r>
      <w:r>
        <w:br/>
        <w:t>dass ich mit dir vereinigt werde</w:t>
      </w:r>
      <w:r>
        <w:br/>
        <w:t>noch auf der Erde.</w:t>
      </w:r>
    </w:p>
    <w:p w14:paraId="2E2BABD2" w14:textId="77777777" w:rsidR="0057404E" w:rsidRDefault="0057404E" w:rsidP="0057404E">
      <w:pPr>
        <w:pStyle w:val="StandardWeb"/>
      </w:pPr>
      <w:r>
        <w:t>Bis ich der Unruh überhoben</w:t>
      </w:r>
      <w:r>
        <w:br/>
        <w:t>und, frei von Mühe, Furcht und Pein,</w:t>
      </w:r>
      <w:r>
        <w:br/>
        <w:t>dies einzig mein Geschäft wird sein,</w:t>
      </w:r>
      <w:r>
        <w:br/>
        <w:t>dich schauen, lieben, ehren, loben</w:t>
      </w:r>
      <w:r>
        <w:br/>
        <w:t>auf ewig droben.</w:t>
      </w:r>
    </w:p>
    <w:p w14:paraId="1A6028DD" w14:textId="77777777" w:rsidR="007D3EC3" w:rsidRDefault="007D3EC3" w:rsidP="007D3EC3">
      <w:pPr>
        <w:pStyle w:val="berschrift1"/>
      </w:pPr>
      <w:proofErr w:type="spellStart"/>
      <w:r>
        <w:t>Beruf’ne</w:t>
      </w:r>
      <w:proofErr w:type="spellEnd"/>
      <w:r>
        <w:t xml:space="preserve"> Seelen, schlafet nicht</w:t>
      </w:r>
    </w:p>
    <w:p w14:paraId="760C74E2" w14:textId="77777777" w:rsidR="007D3EC3" w:rsidRDefault="007D3EC3" w:rsidP="007D3EC3">
      <w:pPr>
        <w:pStyle w:val="StandardWeb"/>
      </w:pPr>
      <w:proofErr w:type="spellStart"/>
      <w:r>
        <w:t>Beruf’ne</w:t>
      </w:r>
      <w:proofErr w:type="spellEnd"/>
      <w:r>
        <w:t xml:space="preserve"> Seelen, schlafet nicht,</w:t>
      </w:r>
      <w:r>
        <w:br/>
        <w:t xml:space="preserve">Zur Ewigkeit steht </w:t>
      </w:r>
      <w:proofErr w:type="spellStart"/>
      <w:r>
        <w:t>aufgericht’t</w:t>
      </w:r>
      <w:proofErr w:type="spellEnd"/>
      <w:r>
        <w:t>.</w:t>
      </w:r>
      <w:r>
        <w:br/>
        <w:t>Wir wandeln nur im Schatten hier,</w:t>
      </w:r>
      <w:r>
        <w:br/>
        <w:t>Was träumen wir,</w:t>
      </w:r>
      <w:r>
        <w:br/>
        <w:t>Und zärteln unser träges Tier?</w:t>
      </w:r>
    </w:p>
    <w:p w14:paraId="56ECF0B2" w14:textId="77777777" w:rsidR="007D3EC3" w:rsidRDefault="007D3EC3" w:rsidP="007D3EC3">
      <w:pPr>
        <w:pStyle w:val="StandardWeb"/>
      </w:pPr>
      <w:r>
        <w:t>Legt ab die Last, und was euch hält,</w:t>
      </w:r>
      <w:r>
        <w:br/>
        <w:t>Lust, Gunst und Umgang dieser Welt,</w:t>
      </w:r>
      <w:r>
        <w:br/>
        <w:t>Geht aus Natur und Eigenheit.</w:t>
      </w:r>
      <w:r>
        <w:br/>
        <w:t>Seid stets bereit;</w:t>
      </w:r>
      <w:r>
        <w:br/>
        <w:t xml:space="preserve">Der </w:t>
      </w:r>
      <w:proofErr w:type="spellStart"/>
      <w:r>
        <w:t>Bräut’gam</w:t>
      </w:r>
      <w:proofErr w:type="spellEnd"/>
      <w:r>
        <w:t xml:space="preserve"> kommt, er ist nicht weit.</w:t>
      </w:r>
    </w:p>
    <w:p w14:paraId="5ADABA66" w14:textId="77777777" w:rsidR="007D3EC3" w:rsidRDefault="007D3EC3" w:rsidP="007D3EC3">
      <w:pPr>
        <w:pStyle w:val="StandardWeb"/>
      </w:pPr>
      <w:r>
        <w:t xml:space="preserve">Wir wollen ihm entgegen </w:t>
      </w:r>
      <w:proofErr w:type="spellStart"/>
      <w:r>
        <w:t>geh’n</w:t>
      </w:r>
      <w:proofErr w:type="spellEnd"/>
      <w:r>
        <w:t>,</w:t>
      </w:r>
      <w:r>
        <w:br/>
        <w:t xml:space="preserve">Und, was hier stehet, lassen </w:t>
      </w:r>
      <w:proofErr w:type="spellStart"/>
      <w:r>
        <w:t>steh’n</w:t>
      </w:r>
      <w:proofErr w:type="spellEnd"/>
      <w:r>
        <w:t>.</w:t>
      </w:r>
      <w:r>
        <w:br/>
        <w:t>Nehmt seinen Ruf im Geiste wahr,</w:t>
      </w:r>
      <w:r>
        <w:br/>
        <w:t>Hier wird er gar</w:t>
      </w:r>
      <w:r>
        <w:br/>
        <w:t>Den reinen Herzen offenbar.</w:t>
      </w:r>
    </w:p>
    <w:p w14:paraId="142DBDD0" w14:textId="77777777" w:rsidR="007D3EC3" w:rsidRDefault="007D3EC3" w:rsidP="007D3EC3">
      <w:pPr>
        <w:pStyle w:val="StandardWeb"/>
      </w:pPr>
      <w:r>
        <w:t xml:space="preserve">Bleibt eingekehrt, da man’s </w:t>
      </w:r>
      <w:proofErr w:type="spellStart"/>
      <w:r>
        <w:t>geneußt</w:t>
      </w:r>
      <w:proofErr w:type="spellEnd"/>
      <w:r>
        <w:t>,</w:t>
      </w:r>
      <w:r>
        <w:br/>
        <w:t>Und betet immerdar im Geist,</w:t>
      </w:r>
      <w:r>
        <w:br/>
        <w:t xml:space="preserve">Dass man euch Zeit und Kraft nicht </w:t>
      </w:r>
      <w:proofErr w:type="spellStart"/>
      <w:r>
        <w:t>stehl</w:t>
      </w:r>
      <w:proofErr w:type="spellEnd"/>
      <w:r>
        <w:t>‘;</w:t>
      </w:r>
      <w:r>
        <w:br/>
        <w:t>Ach, sammelt Öl,</w:t>
      </w:r>
      <w:r>
        <w:br/>
        <w:t xml:space="preserve">Jetzt, jetzt, damit </w:t>
      </w:r>
      <w:proofErr w:type="spellStart"/>
      <w:r>
        <w:t>euch’s</w:t>
      </w:r>
      <w:proofErr w:type="spellEnd"/>
      <w:r>
        <w:t xml:space="preserve"> dann nicht fehl‘.</w:t>
      </w:r>
    </w:p>
    <w:p w14:paraId="39D79779" w14:textId="77777777" w:rsidR="007D3EC3" w:rsidRDefault="007D3EC3" w:rsidP="007D3EC3">
      <w:pPr>
        <w:pStyle w:val="StandardWeb"/>
      </w:pPr>
      <w:r>
        <w:t>Nun, ganz für Gott! dort gilt kein Schein;</w:t>
      </w:r>
      <w:r>
        <w:br/>
        <w:t xml:space="preserve">Herr, </w:t>
      </w:r>
      <w:proofErr w:type="spellStart"/>
      <w:r>
        <w:t>flöß</w:t>
      </w:r>
      <w:proofErr w:type="spellEnd"/>
      <w:r>
        <w:t>‘ uns Öl der Liebe ein,</w:t>
      </w:r>
      <w:r>
        <w:br/>
        <w:t xml:space="preserve">Zu </w:t>
      </w:r>
      <w:proofErr w:type="spellStart"/>
      <w:r>
        <w:t>uns’res</w:t>
      </w:r>
      <w:proofErr w:type="spellEnd"/>
      <w:r>
        <w:t xml:space="preserve"> Lebens Treibgewicht</w:t>
      </w:r>
      <w:r>
        <w:br/>
      </w:r>
      <w:r>
        <w:lastRenderedPageBreak/>
        <w:t>Und Seelenlicht,</w:t>
      </w:r>
      <w:r>
        <w:br/>
        <w:t>Das auch im Tod verlösche nicht.</w:t>
      </w:r>
    </w:p>
    <w:p w14:paraId="1EDADEAA" w14:textId="77777777" w:rsidR="007D3EC3" w:rsidRDefault="007D3EC3" w:rsidP="007D3EC3">
      <w:pPr>
        <w:pStyle w:val="StandardWeb"/>
      </w:pPr>
      <w:r>
        <w:t>O Jesu, weck uns selber auf</w:t>
      </w:r>
      <w:r>
        <w:br/>
        <w:t>Zum innig muntern Pilgerlauf:</w:t>
      </w:r>
      <w:r>
        <w:br/>
        <w:t>Hilf wachen, beten, sterben nun,</w:t>
      </w:r>
      <w:r>
        <w:br/>
        <w:t xml:space="preserve">Und </w:t>
      </w:r>
      <w:proofErr w:type="spellStart"/>
      <w:r>
        <w:t>nirgend’s</w:t>
      </w:r>
      <w:proofErr w:type="spellEnd"/>
      <w:r>
        <w:t xml:space="preserve"> </w:t>
      </w:r>
      <w:proofErr w:type="spellStart"/>
      <w:r>
        <w:t>ruh’n</w:t>
      </w:r>
      <w:proofErr w:type="spellEnd"/>
      <w:r>
        <w:t>,</w:t>
      </w:r>
      <w:r>
        <w:br/>
        <w:t>Bis du uns findest also tun.</w:t>
      </w:r>
    </w:p>
    <w:p w14:paraId="2BFF809D" w14:textId="77777777" w:rsidR="0084312C" w:rsidRDefault="0084312C" w:rsidP="0084312C">
      <w:pPr>
        <w:pStyle w:val="berschrift1"/>
      </w:pPr>
      <w:r>
        <w:t>Brunn alles Heils, dich ehren wir</w:t>
      </w:r>
    </w:p>
    <w:p w14:paraId="03F5CFCB" w14:textId="77777777" w:rsidR="0084312C" w:rsidRDefault="0084312C" w:rsidP="0084312C">
      <w:pPr>
        <w:pStyle w:val="StandardWeb"/>
      </w:pPr>
      <w:r>
        <w:t>1. Brunn alles Heils, dich ehren wir</w:t>
      </w:r>
      <w:r>
        <w:br/>
        <w:t>und öffnen unsern Mund vor dir;</w:t>
      </w:r>
      <w:r>
        <w:br/>
        <w:t>aus deiner Gottheit Heiligtum</w:t>
      </w:r>
      <w:r>
        <w:br/>
        <w:t>dein hoher Segen auf uns komm.</w:t>
      </w:r>
    </w:p>
    <w:p w14:paraId="08316089" w14:textId="77777777" w:rsidR="0084312C" w:rsidRDefault="0084312C" w:rsidP="0084312C">
      <w:pPr>
        <w:pStyle w:val="StandardWeb"/>
      </w:pPr>
      <w:r>
        <w:t>2. Der Herr, der Schöpfer, bei uns bleib,</w:t>
      </w:r>
      <w:r>
        <w:br/>
        <w:t>er segne uns nach Seel und Leib,</w:t>
      </w:r>
      <w:r>
        <w:br/>
        <w:t>und uns behüte seine Macht</w:t>
      </w:r>
      <w:r>
        <w:br/>
        <w:t>vor allem Übel Tag und Nacht.</w:t>
      </w:r>
    </w:p>
    <w:p w14:paraId="69512DAD" w14:textId="77777777" w:rsidR="0084312C" w:rsidRDefault="0084312C" w:rsidP="0084312C">
      <w:pPr>
        <w:pStyle w:val="StandardWeb"/>
      </w:pPr>
      <w:r>
        <w:t>3. Der Herr, der Heiland, unser Licht,</w:t>
      </w:r>
      <w:r>
        <w:br/>
        <w:t>uns leuchten lass sein Angesicht,</w:t>
      </w:r>
      <w:r>
        <w:br/>
        <w:t xml:space="preserve">dass wir ihn </w:t>
      </w:r>
      <w:proofErr w:type="spellStart"/>
      <w:r>
        <w:t>schaun</w:t>
      </w:r>
      <w:proofErr w:type="spellEnd"/>
      <w:r>
        <w:t xml:space="preserve"> und glauben frei,</w:t>
      </w:r>
      <w:r>
        <w:br/>
        <w:t>dass er uns ewig gnädig sei.</w:t>
      </w:r>
    </w:p>
    <w:p w14:paraId="6A5231BE" w14:textId="77777777" w:rsidR="0084312C" w:rsidRDefault="0084312C" w:rsidP="0084312C">
      <w:pPr>
        <w:pStyle w:val="StandardWeb"/>
      </w:pPr>
      <w:r>
        <w:t>4. Der Herr, der Tröster, ob uns schweb,</w:t>
      </w:r>
      <w:r>
        <w:br/>
        <w:t>sein Antlitz über uns erheb,</w:t>
      </w:r>
      <w:r>
        <w:br/>
        <w:t xml:space="preserve">dass uns sein Bild </w:t>
      </w:r>
      <w:proofErr w:type="spellStart"/>
      <w:r>
        <w:t>werd</w:t>
      </w:r>
      <w:proofErr w:type="spellEnd"/>
      <w:r>
        <w:t xml:space="preserve"> eingedrückt,</w:t>
      </w:r>
      <w:r>
        <w:br/>
        <w:t xml:space="preserve">und </w:t>
      </w:r>
      <w:proofErr w:type="spellStart"/>
      <w:r>
        <w:t>geb</w:t>
      </w:r>
      <w:proofErr w:type="spellEnd"/>
      <w:r>
        <w:t xml:space="preserve"> uns Frieden unverrückt.</w:t>
      </w:r>
    </w:p>
    <w:p w14:paraId="6E4B3570" w14:textId="77777777" w:rsidR="0084312C" w:rsidRDefault="0084312C" w:rsidP="0084312C">
      <w:pPr>
        <w:pStyle w:val="StandardWeb"/>
      </w:pPr>
      <w:r>
        <w:t xml:space="preserve">5. Gott Vater, Sohn und </w:t>
      </w:r>
      <w:proofErr w:type="spellStart"/>
      <w:r>
        <w:t>Heilger</w:t>
      </w:r>
      <w:proofErr w:type="spellEnd"/>
      <w:r>
        <w:t xml:space="preserve"> Geist,</w:t>
      </w:r>
      <w:r>
        <w:br/>
        <w:t>o Segensbrunn, der ewig fließt:</w:t>
      </w:r>
      <w:r>
        <w:br/>
        <w:t>durchfließ Herz, Sinn und Wandel wohl,</w:t>
      </w:r>
      <w:r>
        <w:br/>
        <w:t xml:space="preserve">mach uns deins Lobs und Segens voll! </w:t>
      </w:r>
    </w:p>
    <w:p w14:paraId="6ACA4810" w14:textId="77777777" w:rsidR="0057404E" w:rsidRDefault="0057404E" w:rsidP="0057404E">
      <w:pPr>
        <w:pStyle w:val="berschrift1"/>
      </w:pPr>
      <w:r>
        <w:t>Danke dem Herren, o Seele, dem Ursprung der Güter</w:t>
      </w:r>
    </w:p>
    <w:p w14:paraId="6D3B7F2D" w14:textId="77777777" w:rsidR="0057404E" w:rsidRDefault="0057404E" w:rsidP="0057404E">
      <w:pPr>
        <w:pStyle w:val="StandardWeb"/>
      </w:pPr>
      <w:r>
        <w:t>1.) Danke dem Herren, o Seele, dem Ursprung der Güter.</w:t>
      </w:r>
      <w:r>
        <w:br/>
        <w:t>Der uns erquicket die Leiber und stärkt die Gemüter.</w:t>
      </w:r>
      <w:r>
        <w:br/>
        <w:t>Gebet ihm Ehr: Liebet den Gütigen sehr;</w:t>
      </w:r>
      <w:r>
        <w:br/>
        <w:t>Stimmet die dankenden Lieder!</w:t>
      </w:r>
    </w:p>
    <w:p w14:paraId="1E8ADACF" w14:textId="77777777" w:rsidR="0057404E" w:rsidRDefault="0057404E" w:rsidP="0057404E">
      <w:pPr>
        <w:pStyle w:val="StandardWeb"/>
      </w:pPr>
      <w:r>
        <w:t>2.) Du hast, o Güte! dem Leibe die Notdurft bescheret:</w:t>
      </w:r>
      <w:r>
        <w:br/>
        <w:t>Lass doch die Kräfte im Guten nur werden verzehret.</w:t>
      </w:r>
      <w:r>
        <w:br/>
        <w:t>Alles ist dein, (Seelen und Leiber) allein:</w:t>
      </w:r>
      <w:r>
        <w:br/>
      </w:r>
      <w:proofErr w:type="spellStart"/>
      <w:r>
        <w:t>Werd</w:t>
      </w:r>
      <w:proofErr w:type="spellEnd"/>
      <w:r>
        <w:t xml:space="preserve"> auch durch beide </w:t>
      </w:r>
      <w:proofErr w:type="spellStart"/>
      <w:r>
        <w:t>geehret</w:t>
      </w:r>
      <w:proofErr w:type="spellEnd"/>
      <w:r>
        <w:t>.</w:t>
      </w:r>
    </w:p>
    <w:p w14:paraId="4FF8FB9C" w14:textId="77777777" w:rsidR="0057404E" w:rsidRDefault="0057404E" w:rsidP="0057404E">
      <w:pPr>
        <w:pStyle w:val="StandardWeb"/>
      </w:pPr>
      <w:r>
        <w:t>3.) Lebenswort! Jesu! komm, speise die schmachtenden Seelen;</w:t>
      </w:r>
      <w:r>
        <w:br/>
        <w:t>Lass in der Wüste uns nimmer das Nötige fehlen:</w:t>
      </w:r>
      <w:r>
        <w:br/>
      </w:r>
      <w:r>
        <w:lastRenderedPageBreak/>
        <w:t>Gib nur, dass wir Innig stets dürsten nach dir,</w:t>
      </w:r>
      <w:r>
        <w:br/>
        <w:t>Ewig zur Lust dich erwählen.</w:t>
      </w:r>
    </w:p>
    <w:p w14:paraId="1DD9634B" w14:textId="77777777" w:rsidR="0057404E" w:rsidRDefault="0057404E" w:rsidP="0057404E">
      <w:pPr>
        <w:pStyle w:val="StandardWeb"/>
      </w:pPr>
      <w:r>
        <w:t>4.) Nimm die Begierden und Sinnen in Liebe gefangen,</w:t>
      </w:r>
      <w:r>
        <w:br/>
        <w:t>Dass wir nichts neben dir, Jesu! auf Erden verlangen:</w:t>
      </w:r>
      <w:r>
        <w:br/>
        <w:t>Lass uns mit dir Leben verborgen allhier,</w:t>
      </w:r>
      <w:r>
        <w:br/>
        <w:t>Und dir im Geiste anhangen.</w:t>
      </w:r>
    </w:p>
    <w:p w14:paraId="37C302FF" w14:textId="77777777" w:rsidR="0057404E" w:rsidRDefault="0057404E" w:rsidP="0057404E">
      <w:pPr>
        <w:pStyle w:val="StandardWeb"/>
      </w:pPr>
      <w:r>
        <w:t xml:space="preserve">3.) Lass uns </w:t>
      </w:r>
      <w:proofErr w:type="spellStart"/>
      <w:r>
        <w:t>dein’n</w:t>
      </w:r>
      <w:proofErr w:type="spellEnd"/>
      <w:r>
        <w:t xml:space="preserve"> Lebens-Geist kräftig und innig durchdringen</w:t>
      </w:r>
      <w:r>
        <w:br/>
        <w:t>Und uns dein göttliches Leben und Tugenden bringen;</w:t>
      </w:r>
      <w:r>
        <w:br/>
        <w:t>Bis nur wird sein In uns dein Leben allein;</w:t>
      </w:r>
      <w:r>
        <w:br/>
        <w:t>Jesu! du kannst es vollbringen.</w:t>
      </w:r>
    </w:p>
    <w:p w14:paraId="4F56C6CE" w14:textId="77777777" w:rsidR="0057404E" w:rsidRDefault="0057404E" w:rsidP="0057404E">
      <w:pPr>
        <w:pStyle w:val="StandardWeb"/>
      </w:pPr>
      <w:r>
        <w:t>4.) Gütigster Hirte, du wollest uns stärken und leiten,</w:t>
      </w:r>
      <w:r>
        <w:br/>
        <w:t>Und zu der Hochzeit des Lammes rechtschaffen bereiten:</w:t>
      </w:r>
      <w:r>
        <w:br/>
        <w:t>Bleib uns hier nah, Bis wir dich ewig allda</w:t>
      </w:r>
      <w:r>
        <w:br/>
        <w:t>Schmecken und schauen in Freuden.</w:t>
      </w:r>
    </w:p>
    <w:p w14:paraId="572DF6A8" w14:textId="77777777" w:rsidR="0084312C" w:rsidRDefault="0084312C" w:rsidP="0084312C">
      <w:pPr>
        <w:pStyle w:val="berschrift1"/>
      </w:pPr>
      <w:r>
        <w:t>Das äußre Sonnenlicht ist da</w:t>
      </w:r>
    </w:p>
    <w:p w14:paraId="195C8205" w14:textId="77777777" w:rsidR="0084312C" w:rsidRDefault="0084312C" w:rsidP="0084312C">
      <w:pPr>
        <w:pStyle w:val="StandardWeb"/>
      </w:pPr>
      <w:r>
        <w:t>1.) Das äußre Sonnenlicht ist da</w:t>
      </w:r>
      <w:r>
        <w:br/>
        <w:t xml:space="preserve">Und </w:t>
      </w:r>
      <w:proofErr w:type="spellStart"/>
      <w:r>
        <w:t>leucht’t</w:t>
      </w:r>
      <w:proofErr w:type="spellEnd"/>
      <w:r>
        <w:t xml:space="preserve"> mir ins Gesicht.</w:t>
      </w:r>
      <w:r>
        <w:br/>
        <w:t>Gott ist noch mehr dem Geiste nah</w:t>
      </w:r>
      <w:r>
        <w:br/>
        <w:t>Mit seinem Lebenslicht.</w:t>
      </w:r>
    </w:p>
    <w:p w14:paraId="0CF4BE61" w14:textId="77777777" w:rsidR="0084312C" w:rsidRDefault="0084312C" w:rsidP="0084312C">
      <w:pPr>
        <w:pStyle w:val="StandardWeb"/>
      </w:pPr>
      <w:r>
        <w:t>2.) Ach, wohn in mir, du Gottessonn,</w:t>
      </w:r>
      <w:r>
        <w:br/>
        <w:t xml:space="preserve">Mein Geist dein Himmel </w:t>
      </w:r>
      <w:proofErr w:type="spellStart"/>
      <w:r>
        <w:t>werd</w:t>
      </w:r>
      <w:proofErr w:type="spellEnd"/>
      <w:r>
        <w:t>,</w:t>
      </w:r>
      <w:r>
        <w:br/>
        <w:t xml:space="preserve">Dass ich, o reine </w:t>
      </w:r>
      <w:proofErr w:type="spellStart"/>
      <w:r>
        <w:t>Seelenwonn</w:t>
      </w:r>
      <w:proofErr w:type="spellEnd"/>
      <w:r>
        <w:t>,</w:t>
      </w:r>
      <w:r>
        <w:br/>
      </w:r>
      <w:proofErr w:type="spellStart"/>
      <w:r>
        <w:t>Werd</w:t>
      </w:r>
      <w:proofErr w:type="spellEnd"/>
      <w:r>
        <w:t>‘ ganz in dich verklärt!</w:t>
      </w:r>
    </w:p>
    <w:p w14:paraId="24384A6F" w14:textId="77777777" w:rsidR="0084312C" w:rsidRDefault="0084312C" w:rsidP="0084312C">
      <w:pPr>
        <w:pStyle w:val="StandardWeb"/>
      </w:pPr>
      <w:r>
        <w:t>3.) Wenn sich die Sonne offenbart,</w:t>
      </w:r>
      <w:r>
        <w:br/>
      </w:r>
      <w:proofErr w:type="spellStart"/>
      <w:r>
        <w:t>So</w:t>
      </w:r>
      <w:proofErr w:type="spellEnd"/>
      <w:r>
        <w:t xml:space="preserve"> weicht die Dunkelheit.</w:t>
      </w:r>
      <w:r>
        <w:br/>
        <w:t>Vertreib durch deine Gegenwart</w:t>
      </w:r>
      <w:r>
        <w:br/>
        <w:t>Die Sünd und Eigenheit!</w:t>
      </w:r>
    </w:p>
    <w:p w14:paraId="1E8C4AD6" w14:textId="77777777" w:rsidR="0084312C" w:rsidRDefault="0084312C" w:rsidP="0084312C">
      <w:pPr>
        <w:pStyle w:val="StandardWeb"/>
      </w:pPr>
      <w:r>
        <w:t>4.) Du bist ein Licht und wohnst im Licht.</w:t>
      </w:r>
      <w:r>
        <w:br/>
        <w:t>Ach, mach mich licht und rein,</w:t>
      </w:r>
      <w:r>
        <w:br/>
        <w:t>Zu schauen, Herr, dein Angesicht</w:t>
      </w:r>
      <w:r>
        <w:br/>
        <w:t>Und dir vereint zu sein!</w:t>
      </w:r>
    </w:p>
    <w:p w14:paraId="071FA44D" w14:textId="77777777" w:rsidR="0084312C" w:rsidRDefault="0084312C" w:rsidP="0084312C">
      <w:pPr>
        <w:pStyle w:val="StandardWeb"/>
      </w:pPr>
      <w:r>
        <w:t>5.) Der Adler schaut geradezu</w:t>
      </w:r>
      <w:r>
        <w:br/>
        <w:t>Die Sonne fröhlich an.</w:t>
      </w:r>
      <w:r>
        <w:br/>
        <w:t xml:space="preserve">Mein </w:t>
      </w:r>
      <w:proofErr w:type="spellStart"/>
      <w:r>
        <w:t>Geistesaug</w:t>
      </w:r>
      <w:proofErr w:type="spellEnd"/>
      <w:r>
        <w:t xml:space="preserve"> eröffne du,</w:t>
      </w:r>
      <w:r>
        <w:br/>
        <w:t>Dass ich dich schauen kann!</w:t>
      </w:r>
    </w:p>
    <w:p w14:paraId="63EEC60F" w14:textId="77777777" w:rsidR="0084312C" w:rsidRDefault="0084312C" w:rsidP="0084312C">
      <w:pPr>
        <w:pStyle w:val="StandardWeb"/>
      </w:pPr>
      <w:r>
        <w:t>6.) Wer dich in deinem Licht erblickt</w:t>
      </w:r>
      <w:r>
        <w:br/>
        <w:t>In seiner Seele Grund,</w:t>
      </w:r>
      <w:r>
        <w:br/>
        <w:t>Ehrt gleich den Cherubim gebückt,</w:t>
      </w:r>
      <w:r>
        <w:br/>
        <w:t>Dich, Herr, zu aller Stund.</w:t>
      </w:r>
    </w:p>
    <w:p w14:paraId="5A310E1B" w14:textId="77777777" w:rsidR="0084312C" w:rsidRDefault="0084312C" w:rsidP="0084312C">
      <w:pPr>
        <w:pStyle w:val="StandardWeb"/>
      </w:pPr>
      <w:r>
        <w:lastRenderedPageBreak/>
        <w:t>7.) So lass mich wandeln, wo ich bin,</w:t>
      </w:r>
      <w:r>
        <w:br/>
      </w:r>
      <w:proofErr w:type="spellStart"/>
      <w:r>
        <w:t>Vor</w:t>
      </w:r>
      <w:proofErr w:type="spellEnd"/>
      <w:r>
        <w:t xml:space="preserve"> deinem Angesicht.</w:t>
      </w:r>
      <w:r>
        <w:br/>
        <w:t>Mein Tun und Lassen immerhin</w:t>
      </w:r>
      <w:r>
        <w:br/>
        <w:t xml:space="preserve">Sei lauter, rein und </w:t>
      </w:r>
      <w:proofErr w:type="spellStart"/>
      <w:r>
        <w:t>licht</w:t>
      </w:r>
      <w:proofErr w:type="spellEnd"/>
      <w:r>
        <w:t>!</w:t>
      </w:r>
    </w:p>
    <w:p w14:paraId="26F707CA" w14:textId="77777777" w:rsidR="0084312C" w:rsidRDefault="0084312C" w:rsidP="0084312C">
      <w:pPr>
        <w:pStyle w:val="StandardWeb"/>
      </w:pPr>
      <w:r>
        <w:t>8.) Dein Auge leite meinen Gang,</w:t>
      </w:r>
      <w:r>
        <w:br/>
        <w:t xml:space="preserve">Dass ich nicht </w:t>
      </w:r>
      <w:proofErr w:type="spellStart"/>
      <w:r>
        <w:t>irregeh</w:t>
      </w:r>
      <w:proofErr w:type="spellEnd"/>
      <w:r>
        <w:t>.</w:t>
      </w:r>
      <w:r>
        <w:br/>
        <w:t>Ach, bleib mir nah mein Leben lang,</w:t>
      </w:r>
      <w:r>
        <w:br/>
        <w:t>Bis ich dich ewig seh!</w:t>
      </w:r>
    </w:p>
    <w:p w14:paraId="524D107D" w14:textId="77777777" w:rsidR="0084312C" w:rsidRDefault="0084312C" w:rsidP="0084312C">
      <w:pPr>
        <w:pStyle w:val="berschrift1"/>
      </w:pPr>
      <w:r>
        <w:t>Das Kreuz ist dennoch gut</w:t>
      </w:r>
    </w:p>
    <w:p w14:paraId="717E5DE7" w14:textId="77777777" w:rsidR="0084312C" w:rsidRDefault="0084312C" w:rsidP="0084312C">
      <w:pPr>
        <w:pStyle w:val="StandardWeb"/>
      </w:pPr>
      <w:r>
        <w:t>1.) Das Kreuz ist dennoch gut,</w:t>
      </w:r>
      <w:r>
        <w:br/>
        <w:t>Ob es gleich wehe tut.</w:t>
      </w:r>
      <w:r>
        <w:br/>
        <w:t xml:space="preserve">Der gute Gott es </w:t>
      </w:r>
      <w:proofErr w:type="spellStart"/>
      <w:r>
        <w:t>gibet</w:t>
      </w:r>
      <w:proofErr w:type="spellEnd"/>
      <w:r>
        <w:t>,</w:t>
      </w:r>
      <w:r>
        <w:br/>
        <w:t xml:space="preserve">Drum muss es sein </w:t>
      </w:r>
      <w:proofErr w:type="spellStart"/>
      <w:r>
        <w:t>geliebet</w:t>
      </w:r>
      <w:proofErr w:type="spellEnd"/>
      <w:r>
        <w:t>.</w:t>
      </w:r>
      <w:r>
        <w:br/>
        <w:t>Ei, fasse guten Mut!</w:t>
      </w:r>
      <w:r>
        <w:br/>
        <w:t>Was bitter ist im Munde,</w:t>
      </w:r>
      <w:r>
        <w:br/>
        <w:t>Ist innerlich gesunde,</w:t>
      </w:r>
      <w:r>
        <w:br/>
        <w:t>Es ist so gut, so gut.</w:t>
      </w:r>
    </w:p>
    <w:p w14:paraId="17E56699" w14:textId="77777777" w:rsidR="0084312C" w:rsidRDefault="0084312C" w:rsidP="0084312C">
      <w:pPr>
        <w:pStyle w:val="StandardWeb"/>
      </w:pPr>
      <w:r>
        <w:t>2.) Das Kreuz ist dennoch schön,</w:t>
      </w:r>
      <w:r>
        <w:br/>
        <w:t>Kann’s gleich Vernunft nicht sehn.</w:t>
      </w:r>
      <w:r>
        <w:br/>
        <w:t xml:space="preserve">Man wird im Kreuz </w:t>
      </w:r>
      <w:proofErr w:type="spellStart"/>
      <w:r>
        <w:t>geehret</w:t>
      </w:r>
      <w:proofErr w:type="spellEnd"/>
      <w:r>
        <w:t>,</w:t>
      </w:r>
      <w:r>
        <w:br/>
        <w:t>Mit Gottes Sohn verkläret,</w:t>
      </w:r>
      <w:r>
        <w:br/>
        <w:t>Die Engel um dich stehn,</w:t>
      </w:r>
      <w:r>
        <w:br/>
        <w:t>Sie schauen dich mit Freunden</w:t>
      </w:r>
      <w:r>
        <w:br/>
        <w:t>Im stillen Geiste leiden.</w:t>
      </w:r>
      <w:r>
        <w:br/>
        <w:t>Es ist so schön, so schön.</w:t>
      </w:r>
    </w:p>
    <w:p w14:paraId="569DC2D6" w14:textId="77777777" w:rsidR="0084312C" w:rsidRDefault="0084312C" w:rsidP="0084312C">
      <w:pPr>
        <w:pStyle w:val="StandardWeb"/>
      </w:pPr>
      <w:r>
        <w:t>3.) Das Kreuz macht Gott gemein ,</w:t>
      </w:r>
      <w:r>
        <w:br/>
        <w:t>Es treibt den Sinn hinein,</w:t>
      </w:r>
      <w:r>
        <w:br/>
        <w:t>Der sonst gern ausspazieret</w:t>
      </w:r>
      <w:r>
        <w:br/>
        <w:t>Und leicht das Herz verführet.</w:t>
      </w:r>
      <w:r>
        <w:br/>
        <w:t>Nun sammelt er sich fein,</w:t>
      </w:r>
      <w:r>
        <w:br/>
        <w:t>Er mag von Welt nicht hören,</w:t>
      </w:r>
      <w:r>
        <w:br/>
        <w:t>Er muss in Gott sich kehren</w:t>
      </w:r>
      <w:r>
        <w:br/>
        <w:t>Und wird mit Gott gemein.</w:t>
      </w:r>
    </w:p>
    <w:p w14:paraId="7D4881FA" w14:textId="77777777" w:rsidR="0084312C" w:rsidRDefault="0084312C" w:rsidP="0084312C">
      <w:pPr>
        <w:pStyle w:val="StandardWeb"/>
      </w:pPr>
      <w:r>
        <w:t>4.) Wo Kreuz ist, das ist Licht.</w:t>
      </w:r>
      <w:r>
        <w:br/>
        <w:t>Du kennst dich selber nicht,</w:t>
      </w:r>
      <w:r>
        <w:br/>
        <w:t>Solang du nicht probieret.</w:t>
      </w:r>
      <w:r>
        <w:br/>
        <w:t>Du hast, wie sich’s gebühret,</w:t>
      </w:r>
      <w:r>
        <w:br/>
        <w:t>Von Gott auch kein Gesicht.</w:t>
      </w:r>
      <w:r>
        <w:br/>
        <w:t>Kreuz lehrt dich alle Wahrheit,</w:t>
      </w:r>
      <w:r>
        <w:br/>
        <w:t>Kreuz führt dich in die Klarheit.</w:t>
      </w:r>
      <w:r>
        <w:br/>
        <w:t>Wo Kreuz ist, das ist Licht.</w:t>
      </w:r>
    </w:p>
    <w:p w14:paraId="61AF45C9" w14:textId="77777777" w:rsidR="0084312C" w:rsidRDefault="0084312C" w:rsidP="0084312C">
      <w:pPr>
        <w:pStyle w:val="StandardWeb"/>
      </w:pPr>
      <w:r>
        <w:t>5.) Das Kreuz macht hell und rein,</w:t>
      </w:r>
      <w:r>
        <w:br/>
        <w:t>Es fegt den falschen Schein,</w:t>
      </w:r>
      <w:r>
        <w:br/>
        <w:t xml:space="preserve">Die </w:t>
      </w:r>
      <w:proofErr w:type="spellStart"/>
      <w:r>
        <w:t>heimelichsten</w:t>
      </w:r>
      <w:proofErr w:type="spellEnd"/>
      <w:r>
        <w:t xml:space="preserve"> Flecken</w:t>
      </w:r>
      <w:r>
        <w:br/>
      </w:r>
      <w:r>
        <w:lastRenderedPageBreak/>
        <w:t>Im Kreuze sich entdecken,</w:t>
      </w:r>
      <w:r>
        <w:br/>
        <w:t>Geschieht es gleich mit Pein.</w:t>
      </w:r>
      <w:r>
        <w:br/>
        <w:t>Der Schaum der Eitelkeiten</w:t>
      </w:r>
      <w:r>
        <w:br/>
        <w:t>Zerschmilzt in Kreuz und Leiden.</w:t>
      </w:r>
      <w:r>
        <w:br/>
        <w:t>Es macht so rein, so rein.</w:t>
      </w:r>
    </w:p>
    <w:p w14:paraId="1C151480" w14:textId="77777777" w:rsidR="0084312C" w:rsidRDefault="0084312C" w:rsidP="0084312C">
      <w:pPr>
        <w:pStyle w:val="StandardWeb"/>
      </w:pPr>
      <w:r>
        <w:t>6.) Das Kreuz macht dich gebeugt,</w:t>
      </w:r>
      <w:r>
        <w:br/>
        <w:t>Geschmeidig und erweicht,</w:t>
      </w:r>
      <w:r>
        <w:br/>
        <w:t xml:space="preserve">Der </w:t>
      </w:r>
      <w:proofErr w:type="spellStart"/>
      <w:r>
        <w:t>ungebrochne</w:t>
      </w:r>
      <w:proofErr w:type="spellEnd"/>
      <w:r>
        <w:t xml:space="preserve"> Wille</w:t>
      </w:r>
      <w:r>
        <w:br/>
        <w:t>Wird kindlich, sanft und stille,</w:t>
      </w:r>
      <w:r>
        <w:br/>
        <w:t>Der Geist vor Gott sich neigt,</w:t>
      </w:r>
      <w:r>
        <w:br/>
        <w:t>Das Herz will gern zerfließen</w:t>
      </w:r>
      <w:r>
        <w:br/>
        <w:t>In aller Menschen Füßen.</w:t>
      </w:r>
      <w:r>
        <w:br/>
        <w:t>Es wird sogar gebeugt.</w:t>
      </w:r>
    </w:p>
    <w:p w14:paraId="6FC03C3A" w14:textId="77777777" w:rsidR="0084312C" w:rsidRDefault="0084312C" w:rsidP="0084312C">
      <w:pPr>
        <w:pStyle w:val="StandardWeb"/>
      </w:pPr>
      <w:r>
        <w:t>7.) Im Kreuze wird man klein.</w:t>
      </w:r>
      <w:r>
        <w:br/>
        <w:t xml:space="preserve">Der </w:t>
      </w:r>
      <w:proofErr w:type="spellStart"/>
      <w:r>
        <w:t>eingebild’te</w:t>
      </w:r>
      <w:proofErr w:type="spellEnd"/>
      <w:r>
        <w:t xml:space="preserve"> Schein</w:t>
      </w:r>
      <w:r>
        <w:br/>
        <w:t>Und alles hohe Dünken</w:t>
      </w:r>
      <w:r>
        <w:br/>
        <w:t>Muss in dem Kreuze sinken,</w:t>
      </w:r>
      <w:r>
        <w:br/>
        <w:t>Da lernt man Gott allein</w:t>
      </w:r>
      <w:r>
        <w:br/>
        <w:t>Verehren und erheben,</w:t>
      </w:r>
      <w:r>
        <w:br/>
        <w:t>In seinem Nichts zu leben.</w:t>
      </w:r>
      <w:r>
        <w:br/>
        <w:t>Man wird so klein, so klein.</w:t>
      </w:r>
    </w:p>
    <w:p w14:paraId="3CD37315" w14:textId="77777777" w:rsidR="0084312C" w:rsidRDefault="0084312C" w:rsidP="0084312C">
      <w:pPr>
        <w:pStyle w:val="StandardWeb"/>
      </w:pPr>
      <w:r>
        <w:t>8.) Kreuz führt dich aus der Not</w:t>
      </w:r>
      <w:r>
        <w:br/>
        <w:t>Ins Leben durch den Tod.</w:t>
      </w:r>
      <w:r>
        <w:br/>
        <w:t>Kannst du dein eignes Leben</w:t>
      </w:r>
      <w:r>
        <w:br/>
        <w:t>Dem Tod am Kreuz ergeben</w:t>
      </w:r>
      <w:r>
        <w:br/>
        <w:t>Und ganz dich lassen Gott –</w:t>
      </w:r>
      <w:r>
        <w:br/>
        <w:t>Bald steht der Geist im Frieden,</w:t>
      </w:r>
      <w:r>
        <w:br/>
        <w:t>Vergnügt und abgeschieden</w:t>
      </w:r>
      <w:r>
        <w:br/>
        <w:t>Von Jammer, Angst und Not.</w:t>
      </w:r>
    </w:p>
    <w:p w14:paraId="16F2C9C5" w14:textId="77777777" w:rsidR="0084312C" w:rsidRDefault="0084312C" w:rsidP="0084312C">
      <w:pPr>
        <w:pStyle w:val="StandardWeb"/>
      </w:pPr>
      <w:r>
        <w:t>9.) Ich lieb das liebe Kreuz</w:t>
      </w:r>
      <w:r>
        <w:br/>
        <w:t xml:space="preserve">Und wollt aus </w:t>
      </w:r>
      <w:proofErr w:type="spellStart"/>
      <w:r>
        <w:t>heil’gem</w:t>
      </w:r>
      <w:proofErr w:type="spellEnd"/>
      <w:r>
        <w:t xml:space="preserve"> Geiz</w:t>
      </w:r>
      <w:r>
        <w:br/>
        <w:t>Der ganzen Welt Vergnügen</w:t>
      </w:r>
      <w:r>
        <w:br/>
        <w:t>Dafür wohl lassen liegen,</w:t>
      </w:r>
      <w:r>
        <w:br/>
        <w:t>Ich küss es ja bereits.</w:t>
      </w:r>
      <w:r>
        <w:br/>
        <w:t>Mein Kreuzesfürst, mein Leben</w:t>
      </w:r>
      <w:r>
        <w:br/>
        <w:t>Sei völlig dir ergeben</w:t>
      </w:r>
      <w:r>
        <w:br/>
        <w:t>Und deinem lieben Kreuz.</w:t>
      </w:r>
    </w:p>
    <w:p w14:paraId="7B333592" w14:textId="77777777" w:rsidR="0084312C" w:rsidRDefault="0084312C" w:rsidP="0084312C">
      <w:pPr>
        <w:pStyle w:val="StandardWeb"/>
      </w:pPr>
      <w:r>
        <w:t>10.) Vom Kreuz ins Paradies,</w:t>
      </w:r>
      <w:r>
        <w:br/>
        <w:t>Vom Leiden zum Genieß</w:t>
      </w:r>
      <w:r>
        <w:br/>
        <w:t>Ist Jesus vorgegangen.</w:t>
      </w:r>
      <w:r>
        <w:br/>
        <w:t xml:space="preserve">Willst du die </w:t>
      </w:r>
      <w:proofErr w:type="spellStart"/>
      <w:r>
        <w:t>Kron</w:t>
      </w:r>
      <w:proofErr w:type="spellEnd"/>
      <w:r>
        <w:t xml:space="preserve"> erlangen,</w:t>
      </w:r>
      <w:r>
        <w:br/>
      </w:r>
      <w:proofErr w:type="spellStart"/>
      <w:r>
        <w:t>So</w:t>
      </w:r>
      <w:proofErr w:type="spellEnd"/>
      <w:r>
        <w:t xml:space="preserve"> halt das Kreuz gewiss!</w:t>
      </w:r>
      <w:r>
        <w:br/>
        <w:t>O Jesu, mit mir leide,</w:t>
      </w:r>
      <w:r>
        <w:br/>
        <w:t>Bis dass ich endlich scheide</w:t>
      </w:r>
      <w:r>
        <w:br/>
        <w:t>Vom Kreuz ins Paradies!</w:t>
      </w:r>
    </w:p>
    <w:p w14:paraId="33380F1F" w14:textId="77777777" w:rsidR="00A408F5" w:rsidRDefault="00A408F5" w:rsidP="00A408F5">
      <w:pPr>
        <w:pStyle w:val="berschrift1"/>
      </w:pPr>
      <w:r>
        <w:lastRenderedPageBreak/>
        <w:t>Der Abend kommt, die Sonn‘ hat sich verdecket</w:t>
      </w:r>
    </w:p>
    <w:p w14:paraId="08A8F720" w14:textId="77777777" w:rsidR="00A408F5" w:rsidRDefault="00A408F5" w:rsidP="00A408F5">
      <w:pPr>
        <w:pStyle w:val="StandardWeb"/>
      </w:pPr>
      <w:r>
        <w:t>1. Der Abend kommt, die Sonn‘ hat sich verdecket,</w:t>
      </w:r>
      <w:r>
        <w:br/>
        <w:t>und alles sich zur Ruh und Stille strecket.</w:t>
      </w:r>
      <w:r>
        <w:br/>
        <w:t xml:space="preserve">O meine </w:t>
      </w:r>
      <w:proofErr w:type="spellStart"/>
      <w:r>
        <w:t>Seel</w:t>
      </w:r>
      <w:proofErr w:type="spellEnd"/>
      <w:r>
        <w:t>, merk auf, wo bleibest du?</w:t>
      </w:r>
      <w:r>
        <w:br/>
        <w:t xml:space="preserve">In Gottes Schoß, sonst </w:t>
      </w:r>
      <w:proofErr w:type="spellStart"/>
      <w:r>
        <w:t>nirgend</w:t>
      </w:r>
      <w:proofErr w:type="spellEnd"/>
      <w:r>
        <w:t xml:space="preserve"> </w:t>
      </w:r>
      <w:proofErr w:type="spellStart"/>
      <w:r>
        <w:t>findst</w:t>
      </w:r>
      <w:proofErr w:type="spellEnd"/>
      <w:r>
        <w:t xml:space="preserve"> du Ruh.</w:t>
      </w:r>
    </w:p>
    <w:p w14:paraId="551D3874" w14:textId="77777777" w:rsidR="00A408F5" w:rsidRDefault="00A408F5" w:rsidP="00A408F5">
      <w:pPr>
        <w:pStyle w:val="StandardWeb"/>
      </w:pPr>
      <w:r>
        <w:t>2. Der Wandersmann legt sich ermüdet nieder,</w:t>
      </w:r>
      <w:r>
        <w:br/>
        <w:t>das Vöglein fliegt zu seinem Neste wieder,</w:t>
      </w:r>
      <w:r>
        <w:br/>
        <w:t>das Schäflein kehrt in seine Hürde ein:</w:t>
      </w:r>
      <w:r>
        <w:br/>
        <w:t xml:space="preserve">lass mich in dich, mein Gott, </w:t>
      </w:r>
      <w:proofErr w:type="spellStart"/>
      <w:r>
        <w:t>gekehret</w:t>
      </w:r>
      <w:proofErr w:type="spellEnd"/>
      <w:r>
        <w:t xml:space="preserve"> sein.</w:t>
      </w:r>
    </w:p>
    <w:p w14:paraId="5D0B8BF6" w14:textId="77777777" w:rsidR="00A408F5" w:rsidRDefault="00A408F5" w:rsidP="00A408F5">
      <w:pPr>
        <w:pStyle w:val="StandardWeb"/>
      </w:pPr>
      <w:r>
        <w:t>3. Ach sammle selbst Begierden und Gedanken,</w:t>
      </w:r>
      <w:r>
        <w:br/>
        <w:t>die noch so leicht aus Schwachheit von dir wanken;</w:t>
      </w:r>
      <w:r>
        <w:br/>
        <w:t>mein Ruheplatz, mein Heimat, tu dich auf</w:t>
      </w:r>
      <w:r>
        <w:br/>
        <w:t>dass ich in dich von allem andern lauf.</w:t>
      </w:r>
    </w:p>
    <w:p w14:paraId="1F0543B2" w14:textId="77777777" w:rsidR="00A408F5" w:rsidRDefault="00A408F5" w:rsidP="00A408F5">
      <w:pPr>
        <w:pStyle w:val="StandardWeb"/>
      </w:pPr>
      <w:r>
        <w:t>4. Recht väterlich hast du mich heut geleitet,</w:t>
      </w:r>
      <w:r>
        <w:br/>
        <w:t xml:space="preserve">bewahrt, verschont, </w:t>
      </w:r>
      <w:proofErr w:type="spellStart"/>
      <w:r>
        <w:t>gestärket</w:t>
      </w:r>
      <w:proofErr w:type="spellEnd"/>
      <w:r>
        <w:t xml:space="preserve"> und geweidet.</w:t>
      </w:r>
      <w:r>
        <w:br/>
        <w:t>Ich bin´s nicht wert, dass du so gut und treu;</w:t>
      </w:r>
      <w:r>
        <w:br/>
        <w:t>mein Alles dir zum Dank ergeben sei.</w:t>
      </w:r>
    </w:p>
    <w:p w14:paraId="2802C9A6" w14:textId="77777777" w:rsidR="00A408F5" w:rsidRDefault="00A408F5" w:rsidP="00A408F5">
      <w:pPr>
        <w:pStyle w:val="StandardWeb"/>
      </w:pPr>
      <w:r>
        <w:t>5. Vergib es, Herr, wo ich mich heut verirret</w:t>
      </w:r>
      <w:r>
        <w:br/>
        <w:t xml:space="preserve">und mich </w:t>
      </w:r>
      <w:proofErr w:type="spellStart"/>
      <w:r>
        <w:t>zuviel</w:t>
      </w:r>
      <w:proofErr w:type="spellEnd"/>
      <w:r>
        <w:t xml:space="preserve"> durch dies und das verwirret.</w:t>
      </w:r>
      <w:r>
        <w:br/>
        <w:t xml:space="preserve">Es ist mir leid, es soll nicht mehr </w:t>
      </w:r>
      <w:proofErr w:type="spellStart"/>
      <w:r>
        <w:t>geschehn</w:t>
      </w:r>
      <w:proofErr w:type="spellEnd"/>
      <w:r>
        <w:t>;</w:t>
      </w:r>
      <w:r>
        <w:br/>
        <w:t xml:space="preserve">nimm mich nur ein, so </w:t>
      </w:r>
      <w:proofErr w:type="spellStart"/>
      <w:r>
        <w:t>werd</w:t>
      </w:r>
      <w:proofErr w:type="spellEnd"/>
      <w:r>
        <w:t xml:space="preserve"> ich fester </w:t>
      </w:r>
      <w:proofErr w:type="spellStart"/>
      <w:r>
        <w:t>stehn</w:t>
      </w:r>
      <w:proofErr w:type="spellEnd"/>
      <w:r>
        <w:t>.</w:t>
      </w:r>
    </w:p>
    <w:p w14:paraId="0DFEB1CF" w14:textId="77777777" w:rsidR="00A408F5" w:rsidRDefault="00A408F5" w:rsidP="00A408F5">
      <w:pPr>
        <w:pStyle w:val="StandardWeb"/>
      </w:pPr>
      <w:r>
        <w:t>6. Da nun der Leib sein Tagewerk vollendet,</w:t>
      </w:r>
      <w:r>
        <w:br/>
        <w:t>mein Geist sich auch zu seinem Werke wendet,</w:t>
      </w:r>
      <w:r>
        <w:br/>
        <w:t>zu beten an, zu lieben inniglich,</w:t>
      </w:r>
      <w:r>
        <w:br/>
        <w:t>im stillen Grund, mein Gott, zu schauen dich.</w:t>
      </w:r>
    </w:p>
    <w:p w14:paraId="7EF81721" w14:textId="77777777" w:rsidR="00A408F5" w:rsidRDefault="00A408F5" w:rsidP="00A408F5">
      <w:pPr>
        <w:pStyle w:val="StandardWeb"/>
      </w:pPr>
      <w:r>
        <w:t>7. Die Dunkelheit ist da, und alles schweiget;</w:t>
      </w:r>
      <w:r>
        <w:br/>
        <w:t>mein Geist vor dir, o Majestät, sich beuget.</w:t>
      </w:r>
      <w:r>
        <w:br/>
        <w:t>Ins Heiligtum, ins Dunkle kehr ich ein;</w:t>
      </w:r>
      <w:r>
        <w:br/>
        <w:t>Herr, rede du, lass mich ganz stille sein.</w:t>
      </w:r>
    </w:p>
    <w:p w14:paraId="0E9C5164" w14:textId="77777777" w:rsidR="00A408F5" w:rsidRDefault="00A408F5" w:rsidP="00A408F5">
      <w:pPr>
        <w:pStyle w:val="StandardWeb"/>
      </w:pPr>
      <w:r>
        <w:t>8. Mein Herz sich dir zum Abendopfer schenket,</w:t>
      </w:r>
      <w:r>
        <w:br/>
        <w:t>mein Wille sich in dich gelassen senket.</w:t>
      </w:r>
      <w:r>
        <w:br/>
        <w:t>Begierden, schweigt! Vernunft und Sinnen, still!</w:t>
      </w:r>
      <w:r>
        <w:br/>
        <w:t>Mein müder Geist im Herren ruhen will.</w:t>
      </w:r>
    </w:p>
    <w:p w14:paraId="1DEB1B4F" w14:textId="77777777" w:rsidR="00A408F5" w:rsidRDefault="00A408F5" w:rsidP="00A408F5">
      <w:pPr>
        <w:pStyle w:val="StandardWeb"/>
      </w:pPr>
      <w:r>
        <w:t>9. Dem Leib wirst du bald seine Ruhe geben;</w:t>
      </w:r>
      <w:r>
        <w:br/>
        <w:t>lass nicht den Geist zerstreut in Unruh schweben.</w:t>
      </w:r>
      <w:r>
        <w:br/>
        <w:t>Mein treuer Hirt, führ mich in dich hinein;</w:t>
      </w:r>
      <w:r>
        <w:br/>
        <w:t>in dir, mit dir kann ich vergnüget sein.</w:t>
      </w:r>
    </w:p>
    <w:p w14:paraId="5F835F18" w14:textId="77777777" w:rsidR="00A408F5" w:rsidRDefault="00A408F5" w:rsidP="00A408F5">
      <w:pPr>
        <w:pStyle w:val="StandardWeb"/>
      </w:pPr>
      <w:r>
        <w:t>10. Im Finstern sei des Geistes Licht und Sonne,</w:t>
      </w:r>
      <w:r>
        <w:br/>
        <w:t>im Kampf und Kreuz mein Beistand, Kraft und Wonne;</w:t>
      </w:r>
      <w:r>
        <w:br/>
        <w:t>deck mich bei dir in deiner Hütte zu,</w:t>
      </w:r>
      <w:r>
        <w:br/>
        <w:t>bis ich erreich die volle Sabbatruh.</w:t>
      </w:r>
    </w:p>
    <w:p w14:paraId="3651D26E" w14:textId="77777777" w:rsidR="007D3EC3" w:rsidRDefault="007D3EC3" w:rsidP="007D3EC3">
      <w:pPr>
        <w:pStyle w:val="berschrift1"/>
      </w:pPr>
      <w:r>
        <w:lastRenderedPageBreak/>
        <w:t>Die Blümlein klein und groß</w:t>
      </w:r>
    </w:p>
    <w:p w14:paraId="7C029FA6" w14:textId="77777777" w:rsidR="007D3EC3" w:rsidRDefault="007D3EC3" w:rsidP="007D3EC3">
      <w:pPr>
        <w:pStyle w:val="StandardWeb"/>
      </w:pPr>
      <w:r>
        <w:t>1. Die Blümlein klein und groß</w:t>
      </w:r>
      <w:r>
        <w:br/>
        <w:t>in meines Herren Garten,</w:t>
      </w:r>
      <w:r>
        <w:br/>
        <w:t>wie prangen sie so schön!</w:t>
      </w:r>
      <w:r>
        <w:br/>
        <w:t>Von mancherlei Gestalt,</w:t>
      </w:r>
      <w:r>
        <w:br/>
      </w:r>
      <w:proofErr w:type="spellStart"/>
      <w:r>
        <w:t>Koleur</w:t>
      </w:r>
      <w:proofErr w:type="spellEnd"/>
      <w:r>
        <w:rPr>
          <w:rStyle w:val="Funotenzeichen"/>
        </w:rPr>
        <w:footnoteReference w:id="1"/>
      </w:r>
      <w:r>
        <w:t>, Geruch und Arten,</w:t>
      </w:r>
      <w:r>
        <w:br/>
        <w:t>sie durcheinander stehn.</w:t>
      </w:r>
    </w:p>
    <w:p w14:paraId="0BB38D68" w14:textId="77777777" w:rsidR="007D3EC3" w:rsidRDefault="007D3EC3" w:rsidP="007D3EC3">
      <w:pPr>
        <w:pStyle w:val="StandardWeb"/>
      </w:pPr>
      <w:r>
        <w:t>2. Wie prangen sie so schön,</w:t>
      </w:r>
      <w:r>
        <w:br/>
        <w:t>dem Auge sie gefallen,</w:t>
      </w:r>
      <w:r>
        <w:br/>
        <w:t>das Gottes Wunder meint;</w:t>
      </w:r>
      <w:r>
        <w:br/>
        <w:t>da seiner Weisheit Strahl</w:t>
      </w:r>
      <w:r>
        <w:br/>
        <w:t>und Tugenden in allen,</w:t>
      </w:r>
      <w:r>
        <w:br/>
        <w:t>nach jeder Art, erscheint.</w:t>
      </w:r>
    </w:p>
    <w:p w14:paraId="02448A0E" w14:textId="77777777" w:rsidR="007D3EC3" w:rsidRDefault="007D3EC3" w:rsidP="007D3EC3">
      <w:pPr>
        <w:pStyle w:val="StandardWeb"/>
      </w:pPr>
      <w:r>
        <w:t>3. Hier Herzenseinfalt grünt,</w:t>
      </w:r>
      <w:r>
        <w:br/>
        <w:t xml:space="preserve">da </w:t>
      </w:r>
      <w:proofErr w:type="spellStart"/>
      <w:r>
        <w:t>heil`ge</w:t>
      </w:r>
      <w:proofErr w:type="spellEnd"/>
      <w:r>
        <w:t xml:space="preserve"> Weisheit blühet;</w:t>
      </w:r>
      <w:r>
        <w:br/>
        <w:t>dort wächst Geduld beim Kreuz;</w:t>
      </w:r>
      <w:r>
        <w:br/>
        <w:t>Hier süße Andacht man,</w:t>
      </w:r>
      <w:r>
        <w:br/>
        <w:t xml:space="preserve">da Rein – dort Kleinheit </w:t>
      </w:r>
      <w:proofErr w:type="spellStart"/>
      <w:r>
        <w:t>siehet</w:t>
      </w:r>
      <w:proofErr w:type="spellEnd"/>
      <w:r>
        <w:t>,</w:t>
      </w:r>
      <w:r>
        <w:br/>
        <w:t>kurz, Schönheit allerseits.</w:t>
      </w:r>
    </w:p>
    <w:p w14:paraId="1A70E233" w14:textId="77777777" w:rsidR="007D3EC3" w:rsidRDefault="007D3EC3" w:rsidP="007D3EC3">
      <w:pPr>
        <w:pStyle w:val="StandardWeb"/>
      </w:pPr>
      <w:r>
        <w:t>4. Vom Glauben Paulus schreibt,</w:t>
      </w:r>
      <w:r>
        <w:br/>
        <w:t>Johannes von der Liebe,</w:t>
      </w:r>
      <w:r>
        <w:br/>
        <w:t>die Hoffnung Petrus stärkt.</w:t>
      </w:r>
      <w:r>
        <w:br/>
        <w:t>Jakobus auf die Werk`,</w:t>
      </w:r>
      <w:r>
        <w:br/>
        <w:t>als Glaubensfrüchte triebe,</w:t>
      </w:r>
      <w:r>
        <w:br/>
        <w:t>den Irrtum Judas merkt.</w:t>
      </w:r>
    </w:p>
    <w:p w14:paraId="77A29153" w14:textId="77777777" w:rsidR="007D3EC3" w:rsidRDefault="007D3EC3" w:rsidP="007D3EC3">
      <w:pPr>
        <w:pStyle w:val="StandardWeb"/>
      </w:pPr>
      <w:r>
        <w:t>5. Ein Jüngling will zum Kampf,</w:t>
      </w:r>
      <w:r>
        <w:br/>
        <w:t>ein Vater zum Beschauen,</w:t>
      </w:r>
      <w:r>
        <w:br/>
        <w:t>die Braut vom Lieben redet,</w:t>
      </w:r>
      <w:r>
        <w:br/>
        <w:t>ein Herzenskind spricht süß</w:t>
      </w:r>
      <w:r>
        <w:br/>
        <w:t>vom kindlichen Vertrauen,</w:t>
      </w:r>
      <w:r>
        <w:br/>
        <w:t>ein Beter vom Gebet.</w:t>
      </w:r>
    </w:p>
    <w:p w14:paraId="32AE02FB" w14:textId="77777777" w:rsidR="007D3EC3" w:rsidRDefault="007D3EC3" w:rsidP="007D3EC3">
      <w:pPr>
        <w:pStyle w:val="StandardWeb"/>
      </w:pPr>
      <w:r>
        <w:t>6. Mit Jesu Kindheit will</w:t>
      </w:r>
      <w:r>
        <w:br/>
        <w:t>sich dort ein Herz verbinden,</w:t>
      </w:r>
      <w:r>
        <w:br/>
        <w:t>zum Kreuz hat jener Mut,</w:t>
      </w:r>
      <w:r>
        <w:br/>
        <w:t>in Gottes Gegenwart</w:t>
      </w:r>
      <w:r>
        <w:br/>
        <w:t>kann dieser alles finden,</w:t>
      </w:r>
      <w:r>
        <w:br/>
        <w:t>und der in Christi Blut.</w:t>
      </w:r>
    </w:p>
    <w:p w14:paraId="58B52B54" w14:textId="77777777" w:rsidR="007D3EC3" w:rsidRDefault="007D3EC3" w:rsidP="007D3EC3">
      <w:pPr>
        <w:pStyle w:val="StandardWeb"/>
      </w:pPr>
      <w:r>
        <w:t>7. Maria schweigt dem Herrn,</w:t>
      </w:r>
      <w:r>
        <w:br/>
        <w:t>und kehrt sich nicht am Handel,</w:t>
      </w:r>
      <w:r>
        <w:br/>
        <w:t>die Martha dienet gern;</w:t>
      </w:r>
      <w:r>
        <w:br/>
        <w:t>ein Hirte nutzt durchs Wort,</w:t>
      </w:r>
      <w:r>
        <w:br/>
      </w:r>
      <w:r>
        <w:lastRenderedPageBreak/>
        <w:t>ein Schaf durch Sinn und Wandel,</w:t>
      </w:r>
      <w:r>
        <w:br/>
        <w:t>doch alle sind des Herrn.</w:t>
      </w:r>
    </w:p>
    <w:p w14:paraId="394C0EAE" w14:textId="77777777" w:rsidR="007D3EC3" w:rsidRDefault="007D3EC3" w:rsidP="007D3EC3">
      <w:pPr>
        <w:pStyle w:val="StandardWeb"/>
      </w:pPr>
      <w:r>
        <w:t>9. So wirkt der Eine Geist,</w:t>
      </w:r>
      <w:r>
        <w:br/>
        <w:t>nachdem es Ihm gefällt,</w:t>
      </w:r>
      <w:r>
        <w:br/>
        <w:t xml:space="preserve">den </w:t>
      </w:r>
      <w:proofErr w:type="spellStart"/>
      <w:r>
        <w:t>unterschiednen</w:t>
      </w:r>
      <w:proofErr w:type="spellEnd"/>
      <w:r>
        <w:t xml:space="preserve"> Glanz;</w:t>
      </w:r>
      <w:r>
        <w:br/>
        <w:t>wird dann ein jeder Stein</w:t>
      </w:r>
      <w:r>
        <w:br/>
        <w:t>an seinen Ort gestellt,</w:t>
      </w:r>
      <w:r>
        <w:br/>
        <w:t>so ist der Tempel ganz.</w:t>
      </w:r>
    </w:p>
    <w:p w14:paraId="35DC08E5" w14:textId="77777777" w:rsidR="007D3EC3" w:rsidRDefault="007D3EC3" w:rsidP="007D3EC3">
      <w:pPr>
        <w:pStyle w:val="StandardWeb"/>
      </w:pPr>
      <w:r>
        <w:t>10. O Pracht der Himmelsstadt,</w:t>
      </w:r>
      <w:r>
        <w:br/>
        <w:t>da solche Edelsteine</w:t>
      </w:r>
      <w:r>
        <w:br/>
        <w:t xml:space="preserve">von tausend Arten </w:t>
      </w:r>
      <w:proofErr w:type="spellStart"/>
      <w:r>
        <w:t>seind</w:t>
      </w:r>
      <w:proofErr w:type="spellEnd"/>
      <w:r>
        <w:t>!</w:t>
      </w:r>
      <w:r>
        <w:br/>
        <w:t>Dies ist die wahre Kirch`,</w:t>
      </w:r>
      <w:r>
        <w:br/>
        <w:t>der heiligen Gemeine,</w:t>
      </w:r>
      <w:r>
        <w:br/>
        <w:t>die hier so arm erscheint.</w:t>
      </w:r>
    </w:p>
    <w:p w14:paraId="554E114E" w14:textId="77777777" w:rsidR="007D3EC3" w:rsidRDefault="007D3EC3" w:rsidP="007D3EC3">
      <w:pPr>
        <w:pStyle w:val="StandardWeb"/>
      </w:pPr>
      <w:r>
        <w:t>11. O schönes Paradies,</w:t>
      </w:r>
      <w:r>
        <w:br/>
        <w:t>drin solche Blumen prangen,</w:t>
      </w:r>
      <w:r>
        <w:br/>
        <w:t>und blühen immerfort.</w:t>
      </w:r>
      <w:r>
        <w:br/>
        <w:t>Mögt ich hier blühen schon,</w:t>
      </w:r>
      <w:r>
        <w:br/>
        <w:t>Gestalt und Schmuck erlangen,</w:t>
      </w:r>
      <w:r>
        <w:br/>
        <w:t>der auch noch schön sei dort.</w:t>
      </w:r>
    </w:p>
    <w:p w14:paraId="2EFACE8E" w14:textId="77777777" w:rsidR="007D3EC3" w:rsidRDefault="007D3EC3" w:rsidP="007D3EC3">
      <w:pPr>
        <w:pStyle w:val="StandardWeb"/>
      </w:pPr>
      <w:r>
        <w:t xml:space="preserve">12. Du </w:t>
      </w:r>
      <w:proofErr w:type="spellStart"/>
      <w:r>
        <w:t>gloriöses</w:t>
      </w:r>
      <w:proofErr w:type="spellEnd"/>
      <w:r>
        <w:t xml:space="preserve"> Haupt,</w:t>
      </w:r>
      <w:r>
        <w:br/>
        <w:t>das alle deine Glieder,</w:t>
      </w:r>
      <w:r>
        <w:br/>
        <w:t>mit einem Geist durchdringst,</w:t>
      </w:r>
      <w:r>
        <w:br/>
        <w:t>blas in mich dürres Bein,</w:t>
      </w:r>
      <w:r>
        <w:br/>
      </w:r>
      <w:proofErr w:type="spellStart"/>
      <w:r>
        <w:t>bis</w:t>
      </w:r>
      <w:proofErr w:type="spellEnd"/>
      <w:r>
        <w:t xml:space="preserve"> du`s auch völlig wieder</w:t>
      </w:r>
      <w:r>
        <w:br/>
        <w:t>an seine Stelle bringst.</w:t>
      </w:r>
    </w:p>
    <w:p w14:paraId="1925E15B" w14:textId="77777777" w:rsidR="007D3EC3" w:rsidRDefault="007D3EC3" w:rsidP="007D3EC3">
      <w:pPr>
        <w:pStyle w:val="berschrift1"/>
      </w:pPr>
      <w:r>
        <w:t>Du Bild der Demut und der Güte</w:t>
      </w:r>
    </w:p>
    <w:p w14:paraId="5D430DC3" w14:textId="77777777" w:rsidR="007D3EC3" w:rsidRDefault="007D3EC3" w:rsidP="007D3EC3">
      <w:pPr>
        <w:pStyle w:val="berschrift2"/>
      </w:pPr>
      <w:r>
        <w:t>1. Fußwaschung.</w:t>
      </w:r>
    </w:p>
    <w:p w14:paraId="7073EA66" w14:textId="77777777" w:rsidR="007D3EC3" w:rsidRDefault="007D3EC3" w:rsidP="007D3EC3">
      <w:pPr>
        <w:pStyle w:val="StandardWeb"/>
      </w:pPr>
      <w:r>
        <w:t>Du Bild der Demut und der Güte,</w:t>
      </w:r>
      <w:r>
        <w:br/>
        <w:t xml:space="preserve">Willst du ein Knecht der </w:t>
      </w:r>
      <w:proofErr w:type="spellStart"/>
      <w:r>
        <w:t>Sünder</w:t>
      </w:r>
      <w:proofErr w:type="spellEnd"/>
      <w:r>
        <w:t xml:space="preserve"> sein?</w:t>
      </w:r>
      <w:r>
        <w:br/>
        <w:t>Ei, wasche doch auch mein Gemüte</w:t>
      </w:r>
      <w:r>
        <w:br/>
        <w:t>Und meinen ganzen Wandel rein.</w:t>
      </w:r>
      <w:r>
        <w:br/>
        <w:t>Lass mich zu aller Menschen Füßen</w:t>
      </w:r>
      <w:r>
        <w:br/>
        <w:t xml:space="preserve">Mich, als den </w:t>
      </w:r>
      <w:proofErr w:type="spellStart"/>
      <w:r>
        <w:t>Mind’sten</w:t>
      </w:r>
      <w:proofErr w:type="spellEnd"/>
      <w:r>
        <w:t>, bücken gern;</w:t>
      </w:r>
      <w:r>
        <w:br/>
        <w:t>Im Dienst des Nächsten überfließen</w:t>
      </w:r>
      <w:r>
        <w:br/>
        <w:t xml:space="preserve">Und mich in Liebe ganz </w:t>
      </w:r>
      <w:proofErr w:type="spellStart"/>
      <w:r>
        <w:t>verzehr’n</w:t>
      </w:r>
      <w:proofErr w:type="spellEnd"/>
      <w:r>
        <w:t>.</w:t>
      </w:r>
    </w:p>
    <w:p w14:paraId="29F42EDC" w14:textId="77777777" w:rsidR="007D3EC3" w:rsidRDefault="007D3EC3" w:rsidP="007D3EC3">
      <w:pPr>
        <w:pStyle w:val="berschrift2"/>
      </w:pPr>
      <w:r>
        <w:t>2. Abendmahl.</w:t>
      </w:r>
    </w:p>
    <w:p w14:paraId="17B685AA" w14:textId="77777777" w:rsidR="007D3EC3" w:rsidRDefault="007D3EC3" w:rsidP="007D3EC3">
      <w:pPr>
        <w:pStyle w:val="StandardWeb"/>
      </w:pPr>
      <w:r>
        <w:t>O Jesu, willst du mir auch geben</w:t>
      </w:r>
      <w:r>
        <w:br/>
        <w:t xml:space="preserve">Dein </w:t>
      </w:r>
      <w:proofErr w:type="spellStart"/>
      <w:r>
        <w:t>paradisisch</w:t>
      </w:r>
      <w:proofErr w:type="spellEnd"/>
      <w:r>
        <w:t xml:space="preserve"> Fleisch und Blut,</w:t>
      </w:r>
      <w:r>
        <w:br/>
        <w:t>Das mir bereitet ist zum Leben,</w:t>
      </w:r>
      <w:r>
        <w:br/>
        <w:t>Da du gestorben mir zu gut?</w:t>
      </w:r>
      <w:r>
        <w:br/>
        <w:t>Komm, gib mir denn dich selbst zur Speise,</w:t>
      </w:r>
      <w:r>
        <w:br/>
      </w:r>
      <w:r>
        <w:lastRenderedPageBreak/>
        <w:t>Halt stets dein Abendmahl mit mir;</w:t>
      </w:r>
      <w:r>
        <w:br/>
        <w:t>Erquick und stärk‘ mich auf der Reise,</w:t>
      </w:r>
      <w:r>
        <w:br/>
        <w:t>Mein mattes Herz verschmachtet schier.</w:t>
      </w:r>
    </w:p>
    <w:p w14:paraId="50329922" w14:textId="77777777" w:rsidR="007D3EC3" w:rsidRDefault="007D3EC3" w:rsidP="007D3EC3">
      <w:pPr>
        <w:pStyle w:val="berschrift2"/>
      </w:pPr>
      <w:r>
        <w:t>3. Hohepriesterliches Gebet.</w:t>
      </w:r>
    </w:p>
    <w:p w14:paraId="4029870B" w14:textId="77777777" w:rsidR="007D3EC3" w:rsidRDefault="007D3EC3" w:rsidP="007D3EC3">
      <w:pPr>
        <w:pStyle w:val="StandardWeb"/>
      </w:pPr>
      <w:r>
        <w:t>Mein Hoherpriester, dessen Beten</w:t>
      </w:r>
      <w:r>
        <w:br/>
        <w:t>Der Vater allezeit erhört,</w:t>
      </w:r>
      <w:r>
        <w:br/>
        <w:t xml:space="preserve">Du </w:t>
      </w:r>
      <w:proofErr w:type="spellStart"/>
      <w:r>
        <w:t>woll’st</w:t>
      </w:r>
      <w:proofErr w:type="spellEnd"/>
      <w:r>
        <w:t xml:space="preserve"> mich stets also vertreten,</w:t>
      </w:r>
      <w:r>
        <w:br/>
        <w:t xml:space="preserve">Bis ich in Eins vollendet </w:t>
      </w:r>
      <w:proofErr w:type="spellStart"/>
      <w:r>
        <w:t>werd</w:t>
      </w:r>
      <w:proofErr w:type="spellEnd"/>
      <w:r>
        <w:t>‘;</w:t>
      </w:r>
      <w:r>
        <w:br/>
        <w:t>So lang‘ ich leb‘ und schweb‘ auf Erden,</w:t>
      </w:r>
      <w:r>
        <w:br/>
        <w:t xml:space="preserve">Dein armes, schwaches Kind </w:t>
      </w:r>
      <w:proofErr w:type="spellStart"/>
      <w:r>
        <w:t>bewahr</w:t>
      </w:r>
      <w:proofErr w:type="spellEnd"/>
      <w:r>
        <w:t>.</w:t>
      </w:r>
      <w:r>
        <w:br/>
        <w:t>Lass mich mit dir ganz Eines werden,</w:t>
      </w:r>
      <w:r>
        <w:br/>
        <w:t>Und in dir mit der Frommen Schar.</w:t>
      </w:r>
    </w:p>
    <w:p w14:paraId="142E74BC" w14:textId="77777777" w:rsidR="007D3EC3" w:rsidRDefault="007D3EC3" w:rsidP="007D3EC3">
      <w:pPr>
        <w:pStyle w:val="berschrift2"/>
      </w:pPr>
      <w:r>
        <w:t>4. Gethsemane.</w:t>
      </w:r>
    </w:p>
    <w:p w14:paraId="55410B90" w14:textId="77777777" w:rsidR="007D3EC3" w:rsidRDefault="007D3EC3" w:rsidP="007D3EC3">
      <w:pPr>
        <w:pStyle w:val="StandardWeb"/>
      </w:pPr>
      <w:r>
        <w:t>Ach liebster Heiland, du musst zagen,</w:t>
      </w:r>
      <w:r>
        <w:br/>
        <w:t>Du bist betrübt bis in den Tod.</w:t>
      </w:r>
      <w:r>
        <w:br/>
        <w:t>Ich seh‘ der Sünden Last dich tragen,</w:t>
      </w:r>
      <w:r>
        <w:br/>
        <w:t>Ich selber mach dir diese Not.</w:t>
      </w:r>
      <w:r>
        <w:br/>
        <w:t>O Herr, mit dir in Trauern leben,</w:t>
      </w:r>
      <w:r>
        <w:br/>
        <w:t>Ist besser, als viel eitle Freud‘,</w:t>
      </w:r>
      <w:r>
        <w:br/>
        <w:t>Dein Zittern lass‘ mir Kräfte geben</w:t>
      </w:r>
      <w:r>
        <w:br/>
        <w:t>Und Trost in aller Traurigkeit.</w:t>
      </w:r>
    </w:p>
    <w:p w14:paraId="3B658727" w14:textId="0280B063" w:rsidR="007D3EC3" w:rsidRDefault="007D3EC3" w:rsidP="007D3EC3">
      <w:pPr>
        <w:pStyle w:val="StandardWeb"/>
      </w:pPr>
      <w:r>
        <w:t>Ich sehe dich, mein Jesu, liegen,</w:t>
      </w:r>
      <w:r>
        <w:br/>
        <w:t>Der Leidenskelch dich sehr erschreckt,</w:t>
      </w:r>
      <w:r>
        <w:br/>
        <w:t>Doch kannst du dich so sanfte schmiegen,</w:t>
      </w:r>
      <w:r>
        <w:br/>
        <w:t>Weil dir des Vaters Wille schmeckt;</w:t>
      </w:r>
      <w:r>
        <w:br/>
        <w:t>Hilf mir in meinem Leiden beten,</w:t>
      </w:r>
      <w:r>
        <w:br/>
        <w:t>Dass ich mich beug‘ und traue dir.</w:t>
      </w:r>
      <w:r>
        <w:br/>
        <w:t>Gib, dass mein Will in allen Nöten</w:t>
      </w:r>
      <w:r>
        <w:br/>
        <w:t>In deinem Willen sich verlier‘.</w:t>
      </w:r>
    </w:p>
    <w:p w14:paraId="40FEB5F7" w14:textId="77777777" w:rsidR="007D3EC3" w:rsidRDefault="007D3EC3" w:rsidP="007D3EC3">
      <w:pPr>
        <w:pStyle w:val="StandardWeb"/>
      </w:pPr>
      <w:r>
        <w:t>Ich danke, Jesu, deiner Liebe,</w:t>
      </w:r>
      <w:r>
        <w:br/>
        <w:t>Der du gerungen mit dem Tod,</w:t>
      </w:r>
      <w:r>
        <w:br/>
        <w:t>Da dich die Angst zum Beten triebe,</w:t>
      </w:r>
      <w:r>
        <w:br/>
        <w:t>Und schwitztest Blut in höchster Not.</w:t>
      </w:r>
      <w:r>
        <w:br/>
        <w:t>Mach‘ mich in meinem Kampf beständig,</w:t>
      </w:r>
      <w:r>
        <w:br/>
        <w:t>Ach, stärke meinen blöden Mut!</w:t>
      </w:r>
      <w:r>
        <w:br/>
        <w:t>Ja, bete selbst in mir inwendig,</w:t>
      </w:r>
      <w:r>
        <w:br/>
        <w:t>So kann ich kämpfen bis aufs Blut.</w:t>
      </w:r>
    </w:p>
    <w:p w14:paraId="0697938F" w14:textId="77777777" w:rsidR="007D3EC3" w:rsidRDefault="007D3EC3" w:rsidP="007D3EC3">
      <w:pPr>
        <w:pStyle w:val="berschrift2"/>
      </w:pPr>
      <w:r>
        <w:t xml:space="preserve">5. </w:t>
      </w:r>
      <w:proofErr w:type="spellStart"/>
      <w:r>
        <w:t>Gefangennehmung</w:t>
      </w:r>
      <w:proofErr w:type="spellEnd"/>
      <w:r>
        <w:t>.</w:t>
      </w:r>
    </w:p>
    <w:p w14:paraId="00048BBA" w14:textId="77777777" w:rsidR="007D3EC3" w:rsidRDefault="007D3EC3" w:rsidP="007D3EC3">
      <w:pPr>
        <w:pStyle w:val="StandardWeb"/>
      </w:pPr>
      <w:r>
        <w:t>Den Feinden gehst du, Herr, entgegen,</w:t>
      </w:r>
      <w:r>
        <w:br/>
        <w:t>Du küssest den Verräter noch;</w:t>
      </w:r>
      <w:r>
        <w:br/>
        <w:t>Ein Wörtchen kann sie niederlegen,</w:t>
      </w:r>
      <w:r>
        <w:br/>
        <w:t xml:space="preserve">Und </w:t>
      </w:r>
      <w:proofErr w:type="spellStart"/>
      <w:r>
        <w:t>läss’st</w:t>
      </w:r>
      <w:proofErr w:type="spellEnd"/>
      <w:r>
        <w:t xml:space="preserve"> dich willig greifen doch.</w:t>
      </w:r>
      <w:r>
        <w:br/>
      </w:r>
      <w:r>
        <w:lastRenderedPageBreak/>
        <w:t>Gib, dass ich auch dein Kreuz mit Freuden</w:t>
      </w:r>
      <w:r>
        <w:br/>
        <w:t>Dir täglich willig trage nach;</w:t>
      </w:r>
      <w:r>
        <w:br/>
        <w:t>Und auch das Werkzeug meiner Leiden</w:t>
      </w:r>
      <w:r>
        <w:br/>
        <w:t>In Liebe gern umfassen mag.</w:t>
      </w:r>
    </w:p>
    <w:p w14:paraId="49710994" w14:textId="77777777" w:rsidR="007D3EC3" w:rsidRDefault="007D3EC3" w:rsidP="007D3EC3">
      <w:pPr>
        <w:pStyle w:val="StandardWeb"/>
      </w:pPr>
      <w:r>
        <w:t xml:space="preserve">Du </w:t>
      </w:r>
      <w:proofErr w:type="spellStart"/>
      <w:r>
        <w:t>läss’st</w:t>
      </w:r>
      <w:proofErr w:type="spellEnd"/>
      <w:r>
        <w:t xml:space="preserve"> dich binden und dich zwingen,</w:t>
      </w:r>
      <w:r>
        <w:br/>
        <w:t>Unschuldig, doch in sanftem Sinn,</w:t>
      </w:r>
      <w:r>
        <w:br/>
        <w:t xml:space="preserve">Du </w:t>
      </w:r>
      <w:proofErr w:type="spellStart"/>
      <w:r>
        <w:t>läss’st</w:t>
      </w:r>
      <w:proofErr w:type="spellEnd"/>
      <w:r>
        <w:t xml:space="preserve"> dich führen, schlagen, drängen,</w:t>
      </w:r>
      <w:r>
        <w:br/>
        <w:t>Du stilles Lamm, zur Schlachtbank hin.</w:t>
      </w:r>
      <w:r>
        <w:br/>
        <w:t>Ach, mach mich dir auch so gelassen,</w:t>
      </w:r>
      <w:r>
        <w:br/>
        <w:t>Ach, bind‘ und führ‘ mich ewiglich.</w:t>
      </w:r>
      <w:r>
        <w:br/>
        <w:t>Gib, dass ich schweige gleichermaßen,</w:t>
      </w:r>
      <w:r>
        <w:br/>
        <w:t xml:space="preserve">Wenn </w:t>
      </w:r>
      <w:proofErr w:type="spellStart"/>
      <w:r>
        <w:t>and’re</w:t>
      </w:r>
      <w:proofErr w:type="spellEnd"/>
      <w:r>
        <w:t xml:space="preserve"> Menschen plagen mich.</w:t>
      </w:r>
    </w:p>
    <w:p w14:paraId="108956A6" w14:textId="77777777" w:rsidR="007D3EC3" w:rsidRDefault="007D3EC3" w:rsidP="007D3EC3">
      <w:pPr>
        <w:pStyle w:val="berschrift2"/>
      </w:pPr>
      <w:r>
        <w:t>6. Hannas.</w:t>
      </w:r>
    </w:p>
    <w:p w14:paraId="7FCDE482" w14:textId="77777777" w:rsidR="007D3EC3" w:rsidRDefault="007D3EC3" w:rsidP="007D3EC3">
      <w:pPr>
        <w:pStyle w:val="StandardWeb"/>
      </w:pPr>
      <w:r>
        <w:t>Man fragt dich aus als den Verräter;</w:t>
      </w:r>
      <w:r>
        <w:br/>
        <w:t>Ich war der tückisch, böse Knecht.</w:t>
      </w:r>
      <w:r>
        <w:br/>
        <w:t>Man schlägt dich als den Übeltäter,</w:t>
      </w:r>
      <w:r>
        <w:br/>
        <w:t>Doch war dein Tun und Reden recht.</w:t>
      </w:r>
      <w:r>
        <w:br/>
        <w:t>Herr, prüf‘ und siehe, wie ich’s meine;</w:t>
      </w:r>
      <w:r>
        <w:br/>
        <w:t>Gib, dass ich ganz aufrichtig leb‘,</w:t>
      </w:r>
      <w:r>
        <w:br/>
        <w:t>Und, wär‘ mein Tun auch noch so reine,</w:t>
      </w:r>
      <w:r>
        <w:br/>
        <w:t>Doch nie dem Bösen widerstreb‘.</w:t>
      </w:r>
    </w:p>
    <w:p w14:paraId="18C45700" w14:textId="77777777" w:rsidR="007D3EC3" w:rsidRDefault="007D3EC3" w:rsidP="007D3EC3">
      <w:pPr>
        <w:pStyle w:val="berschrift2"/>
      </w:pPr>
      <w:r>
        <w:t>7. Petrus.</w:t>
      </w:r>
    </w:p>
    <w:p w14:paraId="3F4A5392" w14:textId="77777777" w:rsidR="007D3EC3" w:rsidRDefault="007D3EC3" w:rsidP="007D3EC3">
      <w:pPr>
        <w:pStyle w:val="StandardWeb"/>
      </w:pPr>
      <w:r>
        <w:t>Es hat dein Leiden, Herr, vermehret,</w:t>
      </w:r>
      <w:r>
        <w:br/>
        <w:t>Dass Petrus noch verleugnet dich;</w:t>
      </w:r>
      <w:r>
        <w:br/>
        <w:t>Dein holder Anblick ihn bekehret,</w:t>
      </w:r>
      <w:r>
        <w:br/>
        <w:t>Drum weinet er so bitterlich.</w:t>
      </w:r>
    </w:p>
    <w:p w14:paraId="2174E733" w14:textId="77777777" w:rsidR="007D3EC3" w:rsidRDefault="007D3EC3" w:rsidP="007D3EC3">
      <w:pPr>
        <w:pStyle w:val="StandardWeb"/>
      </w:pPr>
      <w:r>
        <w:t xml:space="preserve">Ach, mach mich </w:t>
      </w:r>
      <w:proofErr w:type="spellStart"/>
      <w:r>
        <w:t>weis‘</w:t>
      </w:r>
      <w:proofErr w:type="spellEnd"/>
      <w:r>
        <w:t xml:space="preserve"> und treu in Allen,</w:t>
      </w:r>
      <w:r>
        <w:br/>
        <w:t>Dass ich an deine Kraft mich halt‘;</w:t>
      </w:r>
      <w:r>
        <w:br/>
        <w:t>Und wenn ich möcht aus Schwachheit fallen,</w:t>
      </w:r>
      <w:r>
        <w:br/>
        <w:t>Dein Anblick mich erneue bald.</w:t>
      </w:r>
    </w:p>
    <w:p w14:paraId="1CD65D3B" w14:textId="77777777" w:rsidR="007D3EC3" w:rsidRDefault="007D3EC3" w:rsidP="007D3EC3">
      <w:pPr>
        <w:pStyle w:val="berschrift2"/>
      </w:pPr>
      <w:r>
        <w:t>8. Das geistliche Gericht.</w:t>
      </w:r>
    </w:p>
    <w:p w14:paraId="66C361C5" w14:textId="77777777" w:rsidR="007D3EC3" w:rsidRDefault="007D3EC3" w:rsidP="007D3EC3">
      <w:pPr>
        <w:pStyle w:val="StandardWeb"/>
      </w:pPr>
      <w:r>
        <w:t xml:space="preserve">Auf falsche </w:t>
      </w:r>
      <w:proofErr w:type="spellStart"/>
      <w:r>
        <w:t>Anklag</w:t>
      </w:r>
      <w:proofErr w:type="spellEnd"/>
      <w:r>
        <w:t>‘ du nur schweigest,</w:t>
      </w:r>
      <w:r>
        <w:br/>
        <w:t xml:space="preserve">Die </w:t>
      </w:r>
      <w:proofErr w:type="spellStart"/>
      <w:r>
        <w:t>Läst’rer</w:t>
      </w:r>
      <w:proofErr w:type="spellEnd"/>
      <w:r>
        <w:t xml:space="preserve"> trägst du in Geduld,</w:t>
      </w:r>
      <w:r>
        <w:br/>
        <w:t>Und da du von der Wahrheit zeugest,</w:t>
      </w:r>
      <w:r>
        <w:br/>
        <w:t>Wirst du verdammet ohne Schuld.</w:t>
      </w:r>
      <w:r>
        <w:br/>
        <w:t>Ich bin, wenn du nach Recht willst richten,</w:t>
      </w:r>
      <w:r>
        <w:br/>
        <w:t>Des Todes und der Hölle wert;</w:t>
      </w:r>
      <w:r>
        <w:br/>
        <w:t>Drum muss ich schweigen, mich mitnichten</w:t>
      </w:r>
      <w:r>
        <w:br/>
        <w:t>Erzürnen, was mir widerfährt.</w:t>
      </w:r>
    </w:p>
    <w:p w14:paraId="708AAB63" w14:textId="77777777" w:rsidR="007D3EC3" w:rsidRDefault="007D3EC3" w:rsidP="007D3EC3">
      <w:pPr>
        <w:pStyle w:val="StandardWeb"/>
      </w:pPr>
      <w:r>
        <w:t xml:space="preserve">Du wirst verspottet und </w:t>
      </w:r>
      <w:proofErr w:type="spellStart"/>
      <w:r>
        <w:t>verspeiet</w:t>
      </w:r>
      <w:proofErr w:type="spellEnd"/>
      <w:r>
        <w:t>,</w:t>
      </w:r>
      <w:r>
        <w:br/>
        <w:t>Man schlägt dein göttlich Angesicht,</w:t>
      </w:r>
      <w:r>
        <w:br/>
      </w:r>
      <w:r>
        <w:lastRenderedPageBreak/>
        <w:t>Damit ich möchte sein befreiet</w:t>
      </w:r>
      <w:r>
        <w:br/>
        <w:t>Von Spott und Pein in dem Gericht;</w:t>
      </w:r>
      <w:r>
        <w:br/>
        <w:t xml:space="preserve">Hilf, dass ich alle </w:t>
      </w:r>
      <w:proofErr w:type="spellStart"/>
      <w:r>
        <w:t>Schand</w:t>
      </w:r>
      <w:proofErr w:type="spellEnd"/>
      <w:r>
        <w:t>‘ und Plagen</w:t>
      </w:r>
      <w:r>
        <w:br/>
        <w:t>Nicht fürchte, noch mich räche gar;</w:t>
      </w:r>
      <w:r>
        <w:br/>
        <w:t>Die mich auf einen Backen schlagen,</w:t>
      </w:r>
      <w:r>
        <w:br/>
        <w:t>Den andern ihnen biete dar.</w:t>
      </w:r>
    </w:p>
    <w:p w14:paraId="12DDF997" w14:textId="77777777" w:rsidR="007D3EC3" w:rsidRDefault="007D3EC3" w:rsidP="007D3EC3">
      <w:pPr>
        <w:pStyle w:val="berschrift2"/>
      </w:pPr>
      <w:r>
        <w:t>9. Das weltliche Gericht.</w:t>
      </w:r>
    </w:p>
    <w:p w14:paraId="68BCDCCF" w14:textId="77777777" w:rsidR="007D3EC3" w:rsidRDefault="007D3EC3" w:rsidP="007D3EC3">
      <w:pPr>
        <w:pStyle w:val="StandardWeb"/>
      </w:pPr>
      <w:r>
        <w:t>Man führt dich vor Gericht unschuldig,</w:t>
      </w:r>
      <w:r>
        <w:br/>
        <w:t>Und, ob man dich verleumdet gleich,</w:t>
      </w:r>
      <w:r>
        <w:br/>
        <w:t>Schweigst du doch still und bist geduldig,</w:t>
      </w:r>
      <w:r>
        <w:br/>
      </w:r>
      <w:proofErr w:type="spellStart"/>
      <w:r>
        <w:t>Weil</w:t>
      </w:r>
      <w:proofErr w:type="spellEnd"/>
      <w:r>
        <w:t xml:space="preserve"> du kein irdisch Königreich.</w:t>
      </w:r>
      <w:r>
        <w:br/>
        <w:t>Gib, dass ich auch der Welt absage,</w:t>
      </w:r>
      <w:r>
        <w:br/>
        <w:t>Und such‘, was himmlisch ist, allein;</w:t>
      </w:r>
      <w:r>
        <w:br/>
        <w:t>Dass ich getrost an jenem Tage</w:t>
      </w:r>
      <w:r>
        <w:br/>
      </w:r>
      <w:proofErr w:type="spellStart"/>
      <w:r>
        <w:t>Vor</w:t>
      </w:r>
      <w:proofErr w:type="spellEnd"/>
      <w:r>
        <w:t xml:space="preserve"> deinem Richterthron mag sein.</w:t>
      </w:r>
    </w:p>
    <w:p w14:paraId="306FF1ED" w14:textId="77777777" w:rsidR="007D3EC3" w:rsidRDefault="007D3EC3" w:rsidP="007D3EC3">
      <w:pPr>
        <w:pStyle w:val="StandardWeb"/>
      </w:pPr>
      <w:r>
        <w:t xml:space="preserve">Du wirst </w:t>
      </w:r>
      <w:proofErr w:type="spellStart"/>
      <w:r>
        <w:t>geschleppet</w:t>
      </w:r>
      <w:proofErr w:type="spellEnd"/>
      <w:r>
        <w:t xml:space="preserve"> und </w:t>
      </w:r>
      <w:proofErr w:type="spellStart"/>
      <w:r>
        <w:t>gejaget</w:t>
      </w:r>
      <w:proofErr w:type="spellEnd"/>
      <w:r>
        <w:br/>
        <w:t>Mit Schanden durch die Stadt herum,</w:t>
      </w:r>
      <w:r>
        <w:br/>
        <w:t xml:space="preserve">Gleichwie ein </w:t>
      </w:r>
      <w:proofErr w:type="spellStart"/>
      <w:r>
        <w:t>albrer</w:t>
      </w:r>
      <w:proofErr w:type="spellEnd"/>
      <w:r>
        <w:t xml:space="preserve"> Narr </w:t>
      </w:r>
      <w:proofErr w:type="spellStart"/>
      <w:r>
        <w:t>geplaget</w:t>
      </w:r>
      <w:proofErr w:type="spellEnd"/>
      <w:r>
        <w:t>,</w:t>
      </w:r>
      <w:r>
        <w:br/>
        <w:t>Gefragt, verklagt, bist dennoch stumm.</w:t>
      </w:r>
      <w:r>
        <w:br/>
        <w:t>Gib, dass ich auch in Schmach und Leide</w:t>
      </w:r>
      <w:r>
        <w:br/>
        <w:t>Mich so gelassen geb‘ dahin;</w:t>
      </w:r>
      <w:r>
        <w:br/>
        <w:t>Viel Wort‘ und Ruhm bei Menschen meide,</w:t>
      </w:r>
      <w:r>
        <w:br/>
        <w:t>Und gern für nichts geachtet bin.</w:t>
      </w:r>
    </w:p>
    <w:p w14:paraId="51A0ED2F" w14:textId="77777777" w:rsidR="007D3EC3" w:rsidRDefault="007D3EC3" w:rsidP="007D3EC3">
      <w:pPr>
        <w:pStyle w:val="StandardWeb"/>
      </w:pPr>
      <w:r>
        <w:t xml:space="preserve">Den Lebensfürsten man </w:t>
      </w:r>
      <w:proofErr w:type="spellStart"/>
      <w:r>
        <w:t>verstößet</w:t>
      </w:r>
      <w:proofErr w:type="spellEnd"/>
      <w:r>
        <w:t>,</w:t>
      </w:r>
      <w:r>
        <w:br/>
        <w:t xml:space="preserve">Und um den bösen Mörder </w:t>
      </w:r>
      <w:proofErr w:type="spellStart"/>
      <w:r>
        <w:t>schrei’t</w:t>
      </w:r>
      <w:proofErr w:type="spellEnd"/>
      <w:r>
        <w:t>;</w:t>
      </w:r>
      <w:r>
        <w:br/>
        <w:t>Gar schändlich wirst du, Herr, entblößet,</w:t>
      </w:r>
      <w:r>
        <w:br/>
        <w:t>Man geißelt dich mit Grausamkeit.</w:t>
      </w:r>
      <w:r>
        <w:br/>
        <w:t>Ach, lass mich Allem ganz absagen,</w:t>
      </w:r>
      <w:r>
        <w:br/>
        <w:t>Und stets erwählen dich allein.</w:t>
      </w:r>
      <w:r>
        <w:br/>
        <w:t xml:space="preserve">Willst du mit deiner </w:t>
      </w:r>
      <w:proofErr w:type="spellStart"/>
      <w:r>
        <w:t>Zuchtrut</w:t>
      </w:r>
      <w:proofErr w:type="spellEnd"/>
      <w:r>
        <w:t>‘ schlagen,</w:t>
      </w:r>
      <w:r>
        <w:br/>
      </w:r>
      <w:proofErr w:type="spellStart"/>
      <w:r>
        <w:t>So</w:t>
      </w:r>
      <w:proofErr w:type="spellEnd"/>
      <w:r>
        <w:t xml:space="preserve"> mache mich nur still und klein.</w:t>
      </w:r>
    </w:p>
    <w:p w14:paraId="25B806FB" w14:textId="77777777" w:rsidR="007D3EC3" w:rsidRDefault="007D3EC3" w:rsidP="007D3EC3">
      <w:pPr>
        <w:pStyle w:val="StandardWeb"/>
      </w:pPr>
      <w:r>
        <w:t>Man krönt dich mit der Dornenkrone,</w:t>
      </w:r>
      <w:r>
        <w:br/>
        <w:t>Man beuget sich aus Spott vor dir.</w:t>
      </w:r>
      <w:r>
        <w:br/>
        <w:t xml:space="preserve">Nun </w:t>
      </w:r>
      <w:proofErr w:type="spellStart"/>
      <w:r>
        <w:t>sitz’st</w:t>
      </w:r>
      <w:proofErr w:type="spellEnd"/>
      <w:r>
        <w:t xml:space="preserve"> du auf dem höchsten Throne,</w:t>
      </w:r>
      <w:r>
        <w:br/>
        <w:t>Ich beug‘ mich auch im Geist allhier;</w:t>
      </w:r>
      <w:r>
        <w:br/>
        <w:t>Ich grüße dich, mein Herzenskönig;</w:t>
      </w:r>
      <w:r>
        <w:br/>
        <w:t>Mein Herz sei dir ein Königreich;</w:t>
      </w:r>
      <w:r>
        <w:br/>
        <w:t xml:space="preserve">Trag‘ ich die </w:t>
      </w:r>
      <w:proofErr w:type="spellStart"/>
      <w:r>
        <w:t>Dornenkron</w:t>
      </w:r>
      <w:proofErr w:type="spellEnd"/>
      <w:r>
        <w:t>‘ ein wenig,</w:t>
      </w:r>
      <w:r>
        <w:br/>
        <w:t xml:space="preserve">So </w:t>
      </w:r>
      <w:proofErr w:type="spellStart"/>
      <w:r>
        <w:t>werd</w:t>
      </w:r>
      <w:proofErr w:type="spellEnd"/>
      <w:r>
        <w:t>‘ ich dir auch droben gleich.</w:t>
      </w:r>
    </w:p>
    <w:p w14:paraId="1FF09C09" w14:textId="77777777" w:rsidR="007D3EC3" w:rsidRDefault="007D3EC3" w:rsidP="007D3EC3">
      <w:pPr>
        <w:pStyle w:val="StandardWeb"/>
      </w:pPr>
      <w:r>
        <w:t xml:space="preserve">Verspottet und zerkratzt, </w:t>
      </w:r>
      <w:proofErr w:type="spellStart"/>
      <w:r>
        <w:t>verspeiet</w:t>
      </w:r>
      <w:proofErr w:type="spellEnd"/>
      <w:r>
        <w:t>,</w:t>
      </w:r>
      <w:r>
        <w:br/>
        <w:t>Wirst du zum Schauspiel hingestellt;</w:t>
      </w:r>
      <w:r>
        <w:br/>
        <w:t>Den Heiland Jeder verabscheuet,</w:t>
      </w:r>
      <w:r>
        <w:br/>
        <w:t>Weil Keinem die Gestalt gefällt.</w:t>
      </w:r>
      <w:r>
        <w:br/>
        <w:t>Du schlechter Jesu bist mir lieber,</w:t>
      </w:r>
      <w:r>
        <w:br/>
        <w:t>Als aller Hoheit falscher Schein;</w:t>
      </w:r>
      <w:r>
        <w:br/>
      </w:r>
      <w:r>
        <w:lastRenderedPageBreak/>
        <w:t>Dir will ich folgen, sollt‘ ich drüber</w:t>
      </w:r>
      <w:r>
        <w:br/>
        <w:t>Ein Schauspiel aller Menschen sein.</w:t>
      </w:r>
    </w:p>
    <w:p w14:paraId="6C9EB85E" w14:textId="77777777" w:rsidR="007D3EC3" w:rsidRDefault="007D3EC3" w:rsidP="007D3EC3">
      <w:pPr>
        <w:pStyle w:val="berschrift2"/>
      </w:pPr>
      <w:r>
        <w:t>10. Verurteilung.</w:t>
      </w:r>
    </w:p>
    <w:p w14:paraId="2013E9B5" w14:textId="77777777" w:rsidR="007D3EC3" w:rsidRDefault="007D3EC3" w:rsidP="007D3EC3">
      <w:pPr>
        <w:pStyle w:val="StandardWeb"/>
      </w:pPr>
      <w:r>
        <w:t>Du musst das Todesurteil hören,</w:t>
      </w:r>
      <w:r>
        <w:br/>
        <w:t>Doch weiß man deine. Unschuld wohl.</w:t>
      </w:r>
      <w:r>
        <w:br/>
        <w:t xml:space="preserve">Dein </w:t>
      </w:r>
      <w:proofErr w:type="spellStart"/>
      <w:r>
        <w:t>Stilleschweigen</w:t>
      </w:r>
      <w:proofErr w:type="spellEnd"/>
      <w:r>
        <w:t xml:space="preserve"> kann mich lehren,</w:t>
      </w:r>
      <w:r>
        <w:br/>
        <w:t>Wie ich mich schuldig halten soll.</w:t>
      </w:r>
      <w:r>
        <w:br/>
        <w:t>Wirst du, mein Richter, mir vergeben,</w:t>
      </w:r>
      <w:r>
        <w:br/>
      </w:r>
      <w:proofErr w:type="spellStart"/>
      <w:r>
        <w:t>So</w:t>
      </w:r>
      <w:proofErr w:type="spellEnd"/>
      <w:r>
        <w:t xml:space="preserve"> acht‘ ich Menschenurteil nicht.</w:t>
      </w:r>
      <w:r>
        <w:br/>
        <w:t>Mein alter Mensch, der soll nicht leben,</w:t>
      </w:r>
      <w:r>
        <w:br/>
        <w:t>Mein Geist ihm auch sein Urteil spricht.</w:t>
      </w:r>
    </w:p>
    <w:p w14:paraId="36F98C76" w14:textId="77777777" w:rsidR="007D3EC3" w:rsidRDefault="007D3EC3" w:rsidP="007D3EC3">
      <w:pPr>
        <w:pStyle w:val="StandardWeb"/>
      </w:pPr>
      <w:r>
        <w:t>Dein Kreuz musst du, o Jesu, tragen,</w:t>
      </w:r>
      <w:r>
        <w:br/>
        <w:t>Mit zween Mördern durch die Stadt;</w:t>
      </w:r>
      <w:r>
        <w:br/>
        <w:t>Man hat dich wohl dazu geschlagen,</w:t>
      </w:r>
      <w:r>
        <w:br/>
        <w:t>Da du so ganz erschöpft und matt.</w:t>
      </w:r>
      <w:r>
        <w:br/>
        <w:t>Lass mich mein Kreuz auch willig nehmen,</w:t>
      </w:r>
      <w:r>
        <w:br/>
        <w:t>Und dir, mein Heiland, tragen nach.</w:t>
      </w:r>
      <w:r>
        <w:br/>
        <w:t>Ich will mich deiner Schmach nicht schämen,</w:t>
      </w:r>
      <w:r>
        <w:br/>
        <w:t>Doch trage mit, weil ich so schwach.</w:t>
      </w:r>
    </w:p>
    <w:p w14:paraId="1E8E5E31" w14:textId="77777777" w:rsidR="007D3EC3" w:rsidRDefault="007D3EC3" w:rsidP="007D3EC3">
      <w:pPr>
        <w:pStyle w:val="berschrift2"/>
      </w:pPr>
      <w:r>
        <w:t>11. Kreuzigung.</w:t>
      </w:r>
    </w:p>
    <w:p w14:paraId="56C030AD" w14:textId="77777777" w:rsidR="007D3EC3" w:rsidRDefault="007D3EC3" w:rsidP="007D3EC3">
      <w:pPr>
        <w:pStyle w:val="StandardWeb"/>
      </w:pPr>
      <w:r>
        <w:t xml:space="preserve">Mit Gallentrank wirst du </w:t>
      </w:r>
      <w:proofErr w:type="spellStart"/>
      <w:r>
        <w:t>getränket</w:t>
      </w:r>
      <w:proofErr w:type="spellEnd"/>
      <w:r>
        <w:t>,</w:t>
      </w:r>
      <w:r>
        <w:br/>
        <w:t>Ans Kreuz genagelt jämmerlich;</w:t>
      </w:r>
      <w:r>
        <w:br/>
        <w:t xml:space="preserve">Für die, so grausam dich </w:t>
      </w:r>
      <w:proofErr w:type="spellStart"/>
      <w:r>
        <w:t>gehenket</w:t>
      </w:r>
      <w:proofErr w:type="spellEnd"/>
      <w:r>
        <w:t>,</w:t>
      </w:r>
      <w:r>
        <w:br/>
        <w:t xml:space="preserve">Du bittest noch so </w:t>
      </w:r>
      <w:proofErr w:type="spellStart"/>
      <w:r>
        <w:t>gnädiglich</w:t>
      </w:r>
      <w:proofErr w:type="spellEnd"/>
      <w:r>
        <w:t>.</w:t>
      </w:r>
      <w:r>
        <w:br/>
        <w:t>Lass mich den Leidenskelch nicht scheuen,</w:t>
      </w:r>
      <w:r>
        <w:br/>
        <w:t>Mit dir ans Kreuz mich bind‘ allhier,</w:t>
      </w:r>
      <w:r>
        <w:br/>
        <w:t xml:space="preserve">Dass sich mein Herz nicht </w:t>
      </w:r>
      <w:proofErr w:type="spellStart"/>
      <w:r>
        <w:t>mög</w:t>
      </w:r>
      <w:proofErr w:type="spellEnd"/>
      <w:r>
        <w:t>‘ erfreuen</w:t>
      </w:r>
      <w:r>
        <w:br/>
        <w:t xml:space="preserve">In </w:t>
      </w:r>
      <w:proofErr w:type="spellStart"/>
      <w:r>
        <w:t>ein’gen</w:t>
      </w:r>
      <w:proofErr w:type="spellEnd"/>
      <w:r>
        <w:t xml:space="preserve"> Dingen außer dir.</w:t>
      </w:r>
    </w:p>
    <w:p w14:paraId="26184380" w14:textId="77777777" w:rsidR="007D3EC3" w:rsidRDefault="007D3EC3" w:rsidP="007D3EC3">
      <w:pPr>
        <w:pStyle w:val="StandardWeb"/>
      </w:pPr>
      <w:r>
        <w:t>Du hängst verschmäht am Schädelorte,</w:t>
      </w:r>
      <w:r>
        <w:br/>
        <w:t>Versprichst dem Mörder Gnad‘ und Ruh;</w:t>
      </w:r>
      <w:r>
        <w:br/>
        <w:t xml:space="preserve">Du redest </w:t>
      </w:r>
      <w:proofErr w:type="spellStart"/>
      <w:r>
        <w:t>trostesvolle</w:t>
      </w:r>
      <w:proofErr w:type="spellEnd"/>
      <w:r>
        <w:t xml:space="preserve"> Worte</w:t>
      </w:r>
      <w:r>
        <w:br/>
        <w:t>Der Mutter und dem Jünger zu..</w:t>
      </w:r>
      <w:r>
        <w:br/>
        <w:t>Nun bist du in dein Reich gekommen,</w:t>
      </w:r>
      <w:r>
        <w:br/>
        <w:t>Herr Jesu, ach, gedenke mein.</w:t>
      </w:r>
      <w:r>
        <w:br/>
        <w:t xml:space="preserve">Gib, dass ich </w:t>
      </w:r>
      <w:proofErr w:type="spellStart"/>
      <w:r>
        <w:t>mög</w:t>
      </w:r>
      <w:proofErr w:type="spellEnd"/>
      <w:r>
        <w:t>‘ mit allen Frommen</w:t>
      </w:r>
      <w:r>
        <w:br/>
        <w:t>In deiner Lieb‘ vereinigt sein.</w:t>
      </w:r>
    </w:p>
    <w:p w14:paraId="0BE25980" w14:textId="77777777" w:rsidR="007D3EC3" w:rsidRDefault="007D3EC3" w:rsidP="007D3EC3">
      <w:pPr>
        <w:pStyle w:val="berschrift2"/>
      </w:pPr>
      <w:r>
        <w:t>12. Der Tod Jesu.</w:t>
      </w:r>
    </w:p>
    <w:p w14:paraId="0590285E" w14:textId="77777777" w:rsidR="007D3EC3" w:rsidRDefault="007D3EC3" w:rsidP="007D3EC3">
      <w:pPr>
        <w:pStyle w:val="StandardWeb"/>
      </w:pPr>
      <w:r>
        <w:t>Du schwebst in höchster Not verlassen,</w:t>
      </w:r>
      <w:r>
        <w:br/>
        <w:t>Da du mir Gnad‘ und Heil erwirbst.</w:t>
      </w:r>
      <w:r>
        <w:br/>
        <w:t>Als wenn du wolltest mich umfassen,</w:t>
      </w:r>
      <w:r>
        <w:br/>
      </w:r>
      <w:proofErr w:type="spellStart"/>
      <w:r>
        <w:t>So</w:t>
      </w:r>
      <w:proofErr w:type="spellEnd"/>
      <w:r>
        <w:t xml:space="preserve"> neigest du das Haupt und stirbst.</w:t>
      </w:r>
      <w:r>
        <w:br/>
        <w:t>Mach‘ meinen Eigenwillen neigen</w:t>
      </w:r>
      <w:r>
        <w:br/>
      </w:r>
      <w:r>
        <w:lastRenderedPageBreak/>
        <w:t>Und mit dir sinken in den Tod.</w:t>
      </w:r>
      <w:r>
        <w:br/>
        <w:t>Ich schenk mich ewig dir zu eigen,</w:t>
      </w:r>
      <w:r>
        <w:br/>
        <w:t>Verlass‘ mich nicht in meiner Not.</w:t>
      </w:r>
    </w:p>
    <w:p w14:paraId="06695FB7" w14:textId="77777777" w:rsidR="007D3EC3" w:rsidRDefault="007D3EC3" w:rsidP="007D3EC3">
      <w:pPr>
        <w:pStyle w:val="StandardWeb"/>
      </w:pPr>
      <w:r>
        <w:t xml:space="preserve">Du </w:t>
      </w:r>
      <w:proofErr w:type="spellStart"/>
      <w:r>
        <w:t>läss’st</w:t>
      </w:r>
      <w:proofErr w:type="spellEnd"/>
      <w:r>
        <w:t xml:space="preserve"> dir öffnen deine Seite,</w:t>
      </w:r>
      <w:r>
        <w:br/>
        <w:t>Woraus uns Blut und Wasser fleußt;</w:t>
      </w:r>
      <w:r>
        <w:br/>
        <w:t>Der Glaube saugt, und auch noch heute</w:t>
      </w:r>
      <w:r>
        <w:br/>
        <w:t xml:space="preserve">Viel Gnad‘ und Leben draus </w:t>
      </w:r>
      <w:proofErr w:type="spellStart"/>
      <w:r>
        <w:t>geneußt</w:t>
      </w:r>
      <w:proofErr w:type="spellEnd"/>
      <w:r>
        <w:t>;</w:t>
      </w:r>
      <w:r>
        <w:br/>
        <w:t>So steht mir denn dein Herz nun offen,</w:t>
      </w:r>
      <w:r>
        <w:br/>
        <w:t>O Jesu, zeuch mich tief hinein.</w:t>
      </w:r>
      <w:r>
        <w:br/>
        <w:t>Du hast auch mir mein Herz getroffen,</w:t>
      </w:r>
      <w:r>
        <w:br/>
        <w:t>Ich muss mit dir ein Herze sein.</w:t>
      </w:r>
    </w:p>
    <w:p w14:paraId="1389A07D" w14:textId="77777777" w:rsidR="007D3EC3" w:rsidRDefault="007D3EC3" w:rsidP="007D3EC3">
      <w:pPr>
        <w:pStyle w:val="berschrift2"/>
      </w:pPr>
      <w:r>
        <w:t>13. Grablegung.</w:t>
      </w:r>
    </w:p>
    <w:p w14:paraId="21DE86F2" w14:textId="77777777" w:rsidR="007D3EC3" w:rsidRDefault="007D3EC3" w:rsidP="007D3EC3">
      <w:pPr>
        <w:pStyle w:val="StandardWeb"/>
      </w:pPr>
      <w:r>
        <w:t xml:space="preserve">Du wirst </w:t>
      </w:r>
      <w:proofErr w:type="spellStart"/>
      <w:r>
        <w:t>gesalbet</w:t>
      </w:r>
      <w:proofErr w:type="spellEnd"/>
      <w:r>
        <w:t xml:space="preserve"> und </w:t>
      </w:r>
      <w:proofErr w:type="spellStart"/>
      <w:r>
        <w:t>bewunden</w:t>
      </w:r>
      <w:proofErr w:type="spellEnd"/>
      <w:r>
        <w:t>,</w:t>
      </w:r>
      <w:r>
        <w:br/>
        <w:t>Und in ein neues Grab gelegt.</w:t>
      </w:r>
      <w:r>
        <w:br/>
        <w:t xml:space="preserve">Ich hab auch dir </w:t>
      </w:r>
      <w:proofErr w:type="spellStart"/>
      <w:r>
        <w:t>eiu</w:t>
      </w:r>
      <w:proofErr w:type="spellEnd"/>
      <w:r>
        <w:t xml:space="preserve"> Grab gefunden,</w:t>
      </w:r>
      <w:r>
        <w:br/>
        <w:t>Doch ist es alt und kalt und schlecht.</w:t>
      </w:r>
      <w:r>
        <w:br/>
        <w:t>Komm aber in mein Herz nur liegen,</w:t>
      </w:r>
      <w:r>
        <w:br/>
      </w:r>
      <w:proofErr w:type="spellStart"/>
      <w:r>
        <w:t>So</w:t>
      </w:r>
      <w:proofErr w:type="spellEnd"/>
      <w:r>
        <w:t xml:space="preserve"> wird es wieder schön und neu.</w:t>
      </w:r>
      <w:r>
        <w:br/>
        <w:t>Gib, dass ich allem Weltvergnügen</w:t>
      </w:r>
      <w:r>
        <w:br/>
        <w:t>Als tot und ganz begraben sei.</w:t>
      </w:r>
    </w:p>
    <w:p w14:paraId="766DB30A" w14:textId="77777777" w:rsidR="000E4349" w:rsidRDefault="000E4349" w:rsidP="000E4349">
      <w:pPr>
        <w:pStyle w:val="berschrift1"/>
      </w:pPr>
      <w:r>
        <w:t>Du, Gott, bist selbst Dir Ort und Zeit</w:t>
      </w:r>
    </w:p>
    <w:p w14:paraId="697A70E1" w14:textId="77777777" w:rsidR="000E4349" w:rsidRDefault="000E4349" w:rsidP="000E4349">
      <w:pPr>
        <w:pStyle w:val="StandardWeb"/>
      </w:pPr>
      <w:r>
        <w:t>Du, Gott, bist selbst Dir Ort und Zeit,</w:t>
      </w:r>
      <w:r>
        <w:br/>
        <w:t>Der Ewige in Ewigkeit,</w:t>
      </w:r>
      <w:r>
        <w:br/>
      </w:r>
      <w:proofErr w:type="spellStart"/>
      <w:r>
        <w:t>Ohn</w:t>
      </w:r>
      <w:proofErr w:type="spellEnd"/>
      <w:r>
        <w:t>‘ Anfang, ohne End und Schranken.</w:t>
      </w:r>
      <w:r>
        <w:br/>
        <w:t>Dein prächtig Heiligtum bist Du,</w:t>
      </w:r>
      <w:r>
        <w:br/>
      </w:r>
      <w:proofErr w:type="spellStart"/>
      <w:r>
        <w:t>Besitz’st</w:t>
      </w:r>
      <w:proofErr w:type="spellEnd"/>
      <w:r>
        <w:t xml:space="preserve"> Dich ganz in einem Nu</w:t>
      </w:r>
      <w:r>
        <w:br/>
      </w:r>
      <w:proofErr w:type="spellStart"/>
      <w:r>
        <w:t>Ohn</w:t>
      </w:r>
      <w:proofErr w:type="spellEnd"/>
      <w:r>
        <w:t xml:space="preserve"> alle </w:t>
      </w:r>
      <w:proofErr w:type="spellStart"/>
      <w:r>
        <w:t>Änd’rung</w:t>
      </w:r>
      <w:proofErr w:type="spellEnd"/>
      <w:r>
        <w:t>, ohne Wanken.</w:t>
      </w:r>
      <w:r>
        <w:br/>
        <w:t>Verlass ich Zeit und Ort und mich,</w:t>
      </w:r>
      <w:r>
        <w:br/>
        <w:t>Gott, Ewigkeit, dann find‘ ich Dich.</w:t>
      </w:r>
      <w:r>
        <w:br/>
        <w:t>Hallelujah, Hallelujah!</w:t>
      </w:r>
    </w:p>
    <w:p w14:paraId="19495776" w14:textId="77777777" w:rsidR="000E4349" w:rsidRDefault="000E4349" w:rsidP="000E4349">
      <w:pPr>
        <w:pStyle w:val="StandardWeb"/>
      </w:pPr>
      <w:r>
        <w:t>Du bist, Du warst, wirst immer sein,</w:t>
      </w:r>
      <w:r>
        <w:br/>
        <w:t>Unsterblichkeit hast Du allein;</w:t>
      </w:r>
      <w:r>
        <w:br/>
        <w:t>Mein Geist, Dein Hauch, hat’s durch Dein Geben.</w:t>
      </w:r>
      <w:r>
        <w:br/>
        <w:t xml:space="preserve">Es mag </w:t>
      </w:r>
      <w:proofErr w:type="spellStart"/>
      <w:r>
        <w:t>vergehn</w:t>
      </w:r>
      <w:proofErr w:type="spellEnd"/>
      <w:r>
        <w:t xml:space="preserve"> die ganze Welt,</w:t>
      </w:r>
      <w:r>
        <w:br/>
        <w:t>Ob auch mein Leibesbau zerfällt,</w:t>
      </w:r>
      <w:r>
        <w:br/>
        <w:t xml:space="preserve">Du, </w:t>
      </w:r>
      <w:proofErr w:type="spellStart"/>
      <w:r>
        <w:t>Ew’ger</w:t>
      </w:r>
      <w:proofErr w:type="spellEnd"/>
      <w:r>
        <w:t xml:space="preserve">, schenkst mir </w:t>
      </w:r>
      <w:proofErr w:type="spellStart"/>
      <w:r>
        <w:t>ew’ges</w:t>
      </w:r>
      <w:proofErr w:type="spellEnd"/>
      <w:r>
        <w:t xml:space="preserve"> Leben.</w:t>
      </w:r>
      <w:r>
        <w:br/>
        <w:t>Die arme Saat, der Leib, soll schön</w:t>
      </w:r>
      <w:r>
        <w:br/>
        <w:t xml:space="preserve">Durch Deinen Hauch einst </w:t>
      </w:r>
      <w:proofErr w:type="spellStart"/>
      <w:r>
        <w:t>auferstehn</w:t>
      </w:r>
      <w:proofErr w:type="spellEnd"/>
      <w:r>
        <w:t>.</w:t>
      </w:r>
      <w:r>
        <w:br/>
        <w:t>Hallelujah, Hallelujah.</w:t>
      </w:r>
    </w:p>
    <w:p w14:paraId="2DACF6AD" w14:textId="77777777" w:rsidR="000E4349" w:rsidRDefault="000E4349" w:rsidP="000E4349">
      <w:pPr>
        <w:pStyle w:val="StandardWeb"/>
      </w:pPr>
      <w:r>
        <w:t>Mein Anfang und mein End bist Du,</w:t>
      </w:r>
      <w:r>
        <w:br/>
        <w:t>Der wahre Zielpunkt meiner Ruh,</w:t>
      </w:r>
      <w:r>
        <w:br/>
        <w:t>Mein Herzensschatz, des Geistes Speise.</w:t>
      </w:r>
      <w:r>
        <w:br/>
        <w:t xml:space="preserve">Mein Wollen, Lieben, </w:t>
      </w:r>
      <w:proofErr w:type="spellStart"/>
      <w:r>
        <w:t>richt</w:t>
      </w:r>
      <w:proofErr w:type="spellEnd"/>
      <w:r>
        <w:t xml:space="preserve"> auf Dich,</w:t>
      </w:r>
      <w:r>
        <w:br/>
      </w:r>
      <w:r>
        <w:lastRenderedPageBreak/>
        <w:t xml:space="preserve">Dass ich nach Dir nur </w:t>
      </w:r>
      <w:proofErr w:type="spellStart"/>
      <w:r>
        <w:t>lauterlich</w:t>
      </w:r>
      <w:proofErr w:type="spellEnd"/>
      <w:r>
        <w:t>,</w:t>
      </w:r>
      <w:r>
        <w:br/>
        <w:t xml:space="preserve">Du, meine Heimat, </w:t>
      </w:r>
      <w:proofErr w:type="spellStart"/>
      <w:r>
        <w:t>richt</w:t>
      </w:r>
      <w:proofErr w:type="spellEnd"/>
      <w:r>
        <w:t xml:space="preserve"> die Reise;</w:t>
      </w:r>
      <w:r>
        <w:br/>
        <w:t>Und durch Dich lebe allezeit,</w:t>
      </w:r>
      <w:r>
        <w:br/>
        <w:t xml:space="preserve">Du </w:t>
      </w:r>
      <w:proofErr w:type="spellStart"/>
      <w:r>
        <w:t>Ew’ger</w:t>
      </w:r>
      <w:proofErr w:type="spellEnd"/>
      <w:r>
        <w:t xml:space="preserve"> in der Ewigkeit.</w:t>
      </w:r>
      <w:r>
        <w:br/>
        <w:t xml:space="preserve">Hallelujah! Hallelujah! </w:t>
      </w:r>
    </w:p>
    <w:p w14:paraId="36D721EE" w14:textId="77777777" w:rsidR="0084312C" w:rsidRDefault="0084312C" w:rsidP="0084312C">
      <w:pPr>
        <w:pStyle w:val="berschrift1"/>
      </w:pPr>
      <w:r>
        <w:t>Du schönstes Gotteskind</w:t>
      </w:r>
    </w:p>
    <w:p w14:paraId="763D6666" w14:textId="77777777" w:rsidR="0084312C" w:rsidRDefault="0084312C" w:rsidP="0084312C">
      <w:pPr>
        <w:pStyle w:val="StandardWeb"/>
      </w:pPr>
      <w:r>
        <w:t>1.) Du schönstes Gotteskind,</w:t>
      </w:r>
      <w:r>
        <w:br/>
        <w:t>Das in der Krippe lieget,</w:t>
      </w:r>
      <w:r>
        <w:br/>
        <w:t>In dem Gott selber sich</w:t>
      </w:r>
      <w:r>
        <w:br/>
        <w:t>Von Ewigkeit vergnüget,</w:t>
      </w:r>
      <w:r>
        <w:br/>
        <w:t xml:space="preserve">Du wirst </w:t>
      </w:r>
      <w:proofErr w:type="spellStart"/>
      <w:r>
        <w:t>geschenket</w:t>
      </w:r>
      <w:proofErr w:type="spellEnd"/>
      <w:r>
        <w:t xml:space="preserve"> mir,</w:t>
      </w:r>
      <w:r>
        <w:br/>
        <w:t>O wundergroße Gnad‘!</w:t>
      </w:r>
      <w:r>
        <w:br/>
        <w:t>Der Vater schenkt mir so</w:t>
      </w:r>
      <w:r>
        <w:br/>
        <w:t>Das Liebste, das er hat.</w:t>
      </w:r>
    </w:p>
    <w:p w14:paraId="2C8E4713" w14:textId="77777777" w:rsidR="0084312C" w:rsidRDefault="0084312C" w:rsidP="0084312C">
      <w:pPr>
        <w:pStyle w:val="StandardWeb"/>
      </w:pPr>
      <w:r>
        <w:t>2.) Ich wurde Gottes Feind,</w:t>
      </w:r>
      <w:r>
        <w:br/>
        <w:t>Ein Höllenkind, geboren,</w:t>
      </w:r>
      <w:r>
        <w:br/>
        <w:t>Die Gnade war verscherzt,</w:t>
      </w:r>
      <w:r>
        <w:br/>
        <w:t>Und meine Seel‘ verloren,</w:t>
      </w:r>
      <w:r>
        <w:br/>
        <w:t>Doch Gott vergisst der Sünd‘</w:t>
      </w:r>
      <w:r>
        <w:br/>
        <w:t>Und mir sein Herze gibt</w:t>
      </w:r>
      <w:r>
        <w:br/>
        <w:t>In dir, du Himmelskind:</w:t>
      </w:r>
      <w:r>
        <w:br/>
        <w:t>Also hat Gott geliebt!</w:t>
      </w:r>
    </w:p>
    <w:p w14:paraId="69496CA8" w14:textId="77777777" w:rsidR="0084312C" w:rsidRDefault="0084312C" w:rsidP="0084312C">
      <w:pPr>
        <w:pStyle w:val="StandardWeb"/>
      </w:pPr>
      <w:r>
        <w:t>3.) Ich lief verirret hin</w:t>
      </w:r>
      <w:r>
        <w:br/>
        <w:t>Durch Sündenlust verblendet</w:t>
      </w:r>
      <w:r>
        <w:br/>
        <w:t>Auf jenem breiten Weg,</w:t>
      </w:r>
      <w:r>
        <w:br/>
        <w:t>Der ins Verderben endet,</w:t>
      </w:r>
      <w:r>
        <w:br/>
        <w:t>Da schickt‘ Gott seinen Sohn,</w:t>
      </w:r>
      <w:r>
        <w:br/>
      </w:r>
      <w:proofErr w:type="spellStart"/>
      <w:r>
        <w:t>Weil</w:t>
      </w:r>
      <w:proofErr w:type="spellEnd"/>
      <w:r>
        <w:t xml:space="preserve"> ihm sein Herze brach,</w:t>
      </w:r>
      <w:r>
        <w:br/>
        <w:t>Aus unverdienter Treu</w:t>
      </w:r>
      <w:r>
        <w:br/>
        <w:t>Mir armem Schäflein nach.</w:t>
      </w:r>
    </w:p>
    <w:p w14:paraId="40DA512F" w14:textId="77777777" w:rsidR="0084312C" w:rsidRDefault="0084312C" w:rsidP="0084312C">
      <w:pPr>
        <w:pStyle w:val="StandardWeb"/>
      </w:pPr>
      <w:r>
        <w:t>4.) Das schöne Gottesbild</w:t>
      </w:r>
      <w:r>
        <w:br/>
        <w:t>Der Unschuld war verdorben,</w:t>
      </w:r>
      <w:r>
        <w:br/>
        <w:t>Ich war ein Sündenaas</w:t>
      </w:r>
      <w:r>
        <w:br/>
        <w:t>An Tugenden erstorben.</w:t>
      </w:r>
      <w:r>
        <w:br/>
        <w:t>Mein Kind, du Gottesbild,</w:t>
      </w:r>
      <w:r>
        <w:br/>
        <w:t>Präg dich ins Herz mir ein,</w:t>
      </w:r>
      <w:r>
        <w:br/>
        <w:t>Dies ist nur Heiligkeit,</w:t>
      </w:r>
      <w:r>
        <w:br/>
        <w:t>In dich verbildet sein!</w:t>
      </w:r>
    </w:p>
    <w:p w14:paraId="12693DFC" w14:textId="77777777" w:rsidR="0084312C" w:rsidRDefault="0084312C" w:rsidP="0084312C">
      <w:pPr>
        <w:pStyle w:val="StandardWeb"/>
      </w:pPr>
      <w:r>
        <w:t>5.) Es war das Paradies</w:t>
      </w:r>
      <w:r>
        <w:br/>
        <w:t>In meinem Grund verblichen,</w:t>
      </w:r>
      <w:r>
        <w:br/>
        <w:t>Ich lebt‘ in Angst und Pein,</w:t>
      </w:r>
      <w:r>
        <w:br/>
        <w:t>Der Friede war gewichen.</w:t>
      </w:r>
      <w:r>
        <w:br/>
        <w:t>Doch deine Kreuzgeburt,</w:t>
      </w:r>
      <w:r>
        <w:br/>
        <w:t xml:space="preserve">Du </w:t>
      </w:r>
      <w:proofErr w:type="spellStart"/>
      <w:r>
        <w:t>Paradieseskind</w:t>
      </w:r>
      <w:proofErr w:type="spellEnd"/>
      <w:r>
        <w:t>,</w:t>
      </w:r>
      <w:r>
        <w:br/>
      </w:r>
      <w:r>
        <w:lastRenderedPageBreak/>
        <w:t>Macht, dass ich Gottes Reich</w:t>
      </w:r>
      <w:r>
        <w:br/>
        <w:t>Im Geiste wieder find‘.</w:t>
      </w:r>
    </w:p>
    <w:p w14:paraId="6A7BB214" w14:textId="77777777" w:rsidR="0084312C" w:rsidRDefault="0084312C" w:rsidP="0084312C">
      <w:pPr>
        <w:pStyle w:val="StandardWeb"/>
      </w:pPr>
      <w:r>
        <w:t>6.) Gott war mir fremd und fern</w:t>
      </w:r>
      <w:r>
        <w:br/>
        <w:t>Mit seinem Liebeleben,</w:t>
      </w:r>
      <w:r>
        <w:br/>
        <w:t>Mein Herze war der Welt</w:t>
      </w:r>
      <w:r>
        <w:br/>
        <w:t>Und Kreatur ergeben.</w:t>
      </w:r>
      <w:r>
        <w:br/>
        <w:t>In dir, Immanuel,</w:t>
      </w:r>
      <w:r>
        <w:br/>
        <w:t>Wird Gott und Mensch gemein,</w:t>
      </w:r>
      <w:r>
        <w:br/>
        <w:t>In dir soll nun mein Herz</w:t>
      </w:r>
      <w:r>
        <w:br/>
        <w:t>Mit Gott vereinigt sein.</w:t>
      </w:r>
    </w:p>
    <w:p w14:paraId="266B98B0" w14:textId="77777777" w:rsidR="0084312C" w:rsidRDefault="0084312C" w:rsidP="0084312C">
      <w:pPr>
        <w:pStyle w:val="StandardWeb"/>
      </w:pPr>
      <w:r>
        <w:t>7.) Gedenk doch, meine Seel‘,</w:t>
      </w:r>
      <w:r>
        <w:br/>
        <w:t xml:space="preserve">Also hat Gott </w:t>
      </w:r>
      <w:proofErr w:type="spellStart"/>
      <w:r>
        <w:t>geliebet</w:t>
      </w:r>
      <w:proofErr w:type="spellEnd"/>
      <w:r>
        <w:t>,</w:t>
      </w:r>
      <w:r>
        <w:br/>
        <w:t>Dass er den einigen</w:t>
      </w:r>
      <w:r>
        <w:br/>
        <w:t xml:space="preserve">Und liebsten Sohn dir </w:t>
      </w:r>
      <w:proofErr w:type="spellStart"/>
      <w:r>
        <w:t>gibet</w:t>
      </w:r>
      <w:proofErr w:type="spellEnd"/>
      <w:r>
        <w:t>!</w:t>
      </w:r>
      <w:r>
        <w:br/>
        <w:t xml:space="preserve">Du große </w:t>
      </w:r>
      <w:proofErr w:type="spellStart"/>
      <w:r>
        <w:t>Gottesgab</w:t>
      </w:r>
      <w:proofErr w:type="spellEnd"/>
      <w:r>
        <w:t>‘,</w:t>
      </w:r>
      <w:r>
        <w:br/>
        <w:t>Der Liebe Pfand und Band,</w:t>
      </w:r>
      <w:r>
        <w:br/>
        <w:t xml:space="preserve">Ich </w:t>
      </w:r>
      <w:proofErr w:type="spellStart"/>
      <w:r>
        <w:t>nehm</w:t>
      </w:r>
      <w:proofErr w:type="spellEnd"/>
      <w:r>
        <w:t>‘ dich willig an</w:t>
      </w:r>
      <w:r>
        <w:br/>
        <w:t>Aus deines Vaters Hand.</w:t>
      </w:r>
    </w:p>
    <w:p w14:paraId="08CD4F3D" w14:textId="77777777" w:rsidR="0084312C" w:rsidRDefault="0084312C" w:rsidP="0084312C">
      <w:pPr>
        <w:pStyle w:val="StandardWeb"/>
      </w:pPr>
      <w:r>
        <w:t>8.) Ich bück‘ zur Krippe mich,</w:t>
      </w:r>
      <w:r>
        <w:br/>
        <w:t>Dich innigst zu umfassen,</w:t>
      </w:r>
      <w:r>
        <w:br/>
        <w:t>Ich will die Kreatur</w:t>
      </w:r>
      <w:r>
        <w:br/>
        <w:t>Und alles willig lassen.</w:t>
      </w:r>
      <w:r>
        <w:br/>
        <w:t>Du teure Perle du,</w:t>
      </w:r>
      <w:r>
        <w:br/>
        <w:t>Wer dich erkennt und liebt,</w:t>
      </w:r>
      <w:r>
        <w:br/>
        <w:t>Sich selbst und was er hat,</w:t>
      </w:r>
      <w:r>
        <w:br/>
        <w:t>Für dieses Kleinod gibt.</w:t>
      </w:r>
    </w:p>
    <w:p w14:paraId="47658C95" w14:textId="77777777" w:rsidR="0084312C" w:rsidRDefault="0084312C" w:rsidP="0084312C">
      <w:pPr>
        <w:pStyle w:val="StandardWeb"/>
      </w:pPr>
      <w:r>
        <w:t>9.) So komm denn, süßes Kind,</w:t>
      </w:r>
      <w:r>
        <w:br/>
        <w:t>Du Heiland meiner Seelen!</w:t>
      </w:r>
      <w:r>
        <w:br/>
        <w:t>Ich will mich ewig dir</w:t>
      </w:r>
      <w:r>
        <w:br/>
        <w:t>Verbinden und vermählen.</w:t>
      </w:r>
      <w:r>
        <w:br/>
        <w:t>Da nimm mein Herz dir hin</w:t>
      </w:r>
      <w:r>
        <w:br/>
        <w:t>Und gib dein Herze mir,</w:t>
      </w:r>
      <w:r>
        <w:br/>
        <w:t>Dass meine Liebe sich</w:t>
      </w:r>
      <w:r>
        <w:br/>
        <w:t>In deiner Lieb‘ verlier‘!</w:t>
      </w:r>
    </w:p>
    <w:p w14:paraId="1DCF1D87" w14:textId="77777777" w:rsidR="0084312C" w:rsidRDefault="0084312C" w:rsidP="0084312C">
      <w:pPr>
        <w:pStyle w:val="StandardWeb"/>
      </w:pPr>
      <w:r>
        <w:t>10.) Ich weiß, du Gotteskind,</w:t>
      </w:r>
      <w:r>
        <w:br/>
        <w:t>Du willst im Stalle liegen,</w:t>
      </w:r>
      <w:r>
        <w:br/>
        <w:t>Die Hoheit muss hinaus</w:t>
      </w:r>
      <w:r>
        <w:br/>
        <w:t>Und alles Weltvergnügen.</w:t>
      </w:r>
      <w:r>
        <w:br/>
        <w:t>Ein arm‘, geringes Herz,</w:t>
      </w:r>
      <w:r>
        <w:br/>
        <w:t>Das ausgeleert und klein,</w:t>
      </w:r>
      <w:r>
        <w:br/>
        <w:t>Soll deine Krippe nur</w:t>
      </w:r>
      <w:r>
        <w:br/>
        <w:t xml:space="preserve">Und </w:t>
      </w:r>
      <w:proofErr w:type="spellStart"/>
      <w:r>
        <w:t>ew’ge</w:t>
      </w:r>
      <w:proofErr w:type="spellEnd"/>
      <w:r>
        <w:t xml:space="preserve"> Wohnung sein.</w:t>
      </w:r>
    </w:p>
    <w:p w14:paraId="2DAC7F03" w14:textId="77777777" w:rsidR="0084312C" w:rsidRDefault="0084312C" w:rsidP="0084312C">
      <w:pPr>
        <w:pStyle w:val="StandardWeb"/>
      </w:pPr>
      <w:r>
        <w:t>11.) Bereite mich denn selbst,</w:t>
      </w:r>
      <w:r>
        <w:br/>
        <w:t>Und mach mich auch zum Kinde,</w:t>
      </w:r>
      <w:r>
        <w:br/>
        <w:t>Dass ich im Herzen dich</w:t>
      </w:r>
      <w:r>
        <w:br/>
      </w:r>
      <w:r>
        <w:lastRenderedPageBreak/>
        <w:t xml:space="preserve">Und </w:t>
      </w:r>
      <w:proofErr w:type="spellStart"/>
      <w:r>
        <w:t>ew’ges</w:t>
      </w:r>
      <w:proofErr w:type="spellEnd"/>
      <w:r>
        <w:t xml:space="preserve"> Leben finde.</w:t>
      </w:r>
      <w:r>
        <w:br/>
        <w:t>Mach in dem Stall allhier</w:t>
      </w:r>
      <w:r>
        <w:br/>
        <w:t>Mich deiner Kindheit gleich,</w:t>
      </w:r>
      <w:r>
        <w:br/>
        <w:t>Bis ich einst, wie ein Kind,</w:t>
      </w:r>
      <w:r>
        <w:br/>
        <w:t>Erlang‘ dein Himmelreich!</w:t>
      </w:r>
    </w:p>
    <w:p w14:paraId="4AE29276" w14:textId="77777777" w:rsidR="0084312C" w:rsidRDefault="0084312C" w:rsidP="0084312C">
      <w:pPr>
        <w:pStyle w:val="berschrift1"/>
      </w:pPr>
      <w:r>
        <w:t>Du, unser Licht und Leben</w:t>
      </w:r>
    </w:p>
    <w:p w14:paraId="7119904E" w14:textId="77777777" w:rsidR="0084312C" w:rsidRDefault="0084312C" w:rsidP="0084312C">
      <w:pPr>
        <w:pStyle w:val="StandardWeb"/>
      </w:pPr>
      <w:r>
        <w:t>1.) Du, unser Licht und Leben,</w:t>
      </w:r>
      <w:r>
        <w:br/>
        <w:t>O Jesus Jehova,</w:t>
      </w:r>
      <w:r>
        <w:br/>
        <w:t>Der uns zum Heil gegeben</w:t>
      </w:r>
      <w:r>
        <w:br/>
        <w:t>Und worden innigst nah.</w:t>
      </w:r>
      <w:r>
        <w:br/>
        <w:t>Herr, deine Liebestreu,</w:t>
      </w:r>
      <w:r>
        <w:br/>
        <w:t>Die uns im Geist begegnet,</w:t>
      </w:r>
      <w:r>
        <w:br/>
        <w:t>Uns duldet, lockt und segnet,</w:t>
      </w:r>
      <w:r>
        <w:br/>
        <w:t>Ist alle Morgen neu.</w:t>
      </w:r>
    </w:p>
    <w:p w14:paraId="7CC1FF90" w14:textId="77777777" w:rsidR="0084312C" w:rsidRDefault="0084312C" w:rsidP="0084312C">
      <w:pPr>
        <w:pStyle w:val="StandardWeb"/>
      </w:pPr>
      <w:r>
        <w:t>2. ) In dir muss man sich freuen,</w:t>
      </w:r>
      <w:r>
        <w:br/>
        <w:t>Sooft man dein gedenkt,</w:t>
      </w:r>
      <w:r>
        <w:br/>
        <w:t>Dir beuget sich von neuen</w:t>
      </w:r>
      <w:r>
        <w:br/>
        <w:t>Das Herz und sich verschenkt.</w:t>
      </w:r>
      <w:r>
        <w:br/>
        <w:t>Du wonnevolles Gut,</w:t>
      </w:r>
      <w:r>
        <w:br/>
        <w:t>Bei dir im Geiste leben,</w:t>
      </w:r>
      <w:r>
        <w:br/>
        <w:t>In deinem Lichte schweben,</w:t>
      </w:r>
      <w:r>
        <w:br/>
      </w:r>
      <w:proofErr w:type="spellStart"/>
      <w:r>
        <w:t>So</w:t>
      </w:r>
      <w:proofErr w:type="spellEnd"/>
      <w:r>
        <w:t xml:space="preserve"> lebet Herz und Mut.</w:t>
      </w:r>
    </w:p>
    <w:p w14:paraId="397621A3" w14:textId="77777777" w:rsidR="0084312C" w:rsidRDefault="0084312C" w:rsidP="0084312C">
      <w:pPr>
        <w:pStyle w:val="StandardWeb"/>
      </w:pPr>
      <w:r>
        <w:t xml:space="preserve">3.) Du hast dich </w:t>
      </w:r>
      <w:proofErr w:type="spellStart"/>
      <w:r>
        <w:t>eingeleibet</w:t>
      </w:r>
      <w:proofErr w:type="spellEnd"/>
      <w:r>
        <w:br/>
        <w:t>In unsre Menschheit gar,</w:t>
      </w:r>
      <w:r>
        <w:br/>
        <w:t>Und wer sich dir verschreibet,</w:t>
      </w:r>
      <w:r>
        <w:br/>
        <w:t>Dem wirst du offenbar.</w:t>
      </w:r>
      <w:r>
        <w:br/>
        <w:t>Du nimmst die Sünder an,</w:t>
      </w:r>
      <w:r>
        <w:br/>
        <w:t>Der Strom aus Gottes Throne</w:t>
      </w:r>
      <w:r>
        <w:br/>
        <w:t>Ist uns in dir, dem Sohne,</w:t>
      </w:r>
      <w:r>
        <w:br/>
        <w:t>Zum Leben aufgetan.</w:t>
      </w:r>
    </w:p>
    <w:p w14:paraId="03F53A78" w14:textId="77777777" w:rsidR="0084312C" w:rsidRDefault="0084312C" w:rsidP="0084312C">
      <w:pPr>
        <w:pStyle w:val="StandardWeb"/>
      </w:pPr>
      <w:r>
        <w:t>4.) Strom reiner Himmelskräften,</w:t>
      </w:r>
      <w:r>
        <w:br/>
        <w:t>Voll Gnade, Lieb und Ruh,</w:t>
      </w:r>
      <w:r>
        <w:br/>
        <w:t>Du dringst mit Lebenssäften</w:t>
      </w:r>
      <w:r>
        <w:br/>
        <w:t xml:space="preserve">Auf unser </w:t>
      </w:r>
      <w:proofErr w:type="spellStart"/>
      <w:r>
        <w:t>Innres</w:t>
      </w:r>
      <w:proofErr w:type="spellEnd"/>
      <w:r>
        <w:t xml:space="preserve"> zu.</w:t>
      </w:r>
      <w:r>
        <w:br/>
        <w:t xml:space="preserve">Du sanftes </w:t>
      </w:r>
      <w:proofErr w:type="spellStart"/>
      <w:r>
        <w:t>Brünnelein</w:t>
      </w:r>
      <w:proofErr w:type="spellEnd"/>
      <w:r>
        <w:t>,</w:t>
      </w:r>
      <w:r>
        <w:br/>
        <w:t>Das uns im Herzen quillet,</w:t>
      </w:r>
      <w:r>
        <w:br/>
        <w:t>Heilt, heiliget und stillet,</w:t>
      </w:r>
      <w:r>
        <w:br/>
        <w:t>Ach, nimm mich gänzlich ein!</w:t>
      </w:r>
    </w:p>
    <w:p w14:paraId="71D0AF4F" w14:textId="77777777" w:rsidR="0084312C" w:rsidRDefault="0084312C" w:rsidP="0084312C">
      <w:pPr>
        <w:pStyle w:val="StandardWeb"/>
      </w:pPr>
      <w:r>
        <w:t>5.) Du Brunn des Lichts und Lebens,</w:t>
      </w:r>
      <w:r>
        <w:br/>
      </w:r>
      <w:proofErr w:type="spellStart"/>
      <w:r>
        <w:t>So</w:t>
      </w:r>
      <w:proofErr w:type="spellEnd"/>
      <w:r>
        <w:t xml:space="preserve"> offen, voll und nah,</w:t>
      </w:r>
      <w:r>
        <w:br/>
        <w:t>Kein Sünder sucht vergebens,</w:t>
      </w:r>
      <w:r>
        <w:br/>
        <w:t>Sucht er, so bist du da.</w:t>
      </w:r>
      <w:r>
        <w:br/>
        <w:t>Du bist schon da und suchst,</w:t>
      </w:r>
      <w:r>
        <w:br/>
        <w:t>Eh wir ans Suchen denken,</w:t>
      </w:r>
      <w:r>
        <w:br/>
      </w:r>
      <w:r>
        <w:lastRenderedPageBreak/>
        <w:t xml:space="preserve">Wir </w:t>
      </w:r>
      <w:proofErr w:type="spellStart"/>
      <w:r>
        <w:t>sehn</w:t>
      </w:r>
      <w:proofErr w:type="spellEnd"/>
      <w:r>
        <w:t xml:space="preserve"> es nach dem Kränken,</w:t>
      </w:r>
      <w:r>
        <w:br/>
        <w:t>Wie gnädig du uns trugst.</w:t>
      </w:r>
    </w:p>
    <w:p w14:paraId="6DE25FDC" w14:textId="77777777" w:rsidR="0084312C" w:rsidRDefault="0084312C" w:rsidP="0084312C">
      <w:pPr>
        <w:pStyle w:val="StandardWeb"/>
      </w:pPr>
      <w:r>
        <w:t>6.) Oft läuft die Seel ins Wilde</w:t>
      </w:r>
      <w:r>
        <w:br/>
        <w:t>Und sucht den Brunnen weit,</w:t>
      </w:r>
      <w:r>
        <w:br/>
      </w:r>
      <w:proofErr w:type="spellStart"/>
      <w:r>
        <w:t>Verschmacht’t</w:t>
      </w:r>
      <w:proofErr w:type="spellEnd"/>
      <w:r>
        <w:t xml:space="preserve"> beim leeren Bilde</w:t>
      </w:r>
      <w:r>
        <w:br/>
        <w:t>Auf einer magern Heid.</w:t>
      </w:r>
      <w:r>
        <w:br/>
        <w:t>Hinein, hinein, mein Herz!</w:t>
      </w:r>
      <w:r>
        <w:br/>
        <w:t>Merk, wie man da dir winke</w:t>
      </w:r>
      <w:r>
        <w:br/>
        <w:t>Und ruft: Komm her und trinke!</w:t>
      </w:r>
      <w:r>
        <w:br/>
        <w:t>So lindert all dein Schmerz.</w:t>
      </w:r>
    </w:p>
    <w:p w14:paraId="208465FF" w14:textId="77777777" w:rsidR="0084312C" w:rsidRDefault="0084312C" w:rsidP="0084312C">
      <w:pPr>
        <w:pStyle w:val="StandardWeb"/>
      </w:pPr>
      <w:r>
        <w:t>7.) Was such ich sonst auf Erden,</w:t>
      </w:r>
      <w:r>
        <w:br/>
        <w:t>Was seh ich mich herum?</w:t>
      </w:r>
      <w:r>
        <w:br/>
        <w:t>Du willst mir alles werden,</w:t>
      </w:r>
      <w:r>
        <w:br/>
        <w:t>Du rufest immer: Komm!</w:t>
      </w:r>
      <w:r>
        <w:br/>
        <w:t>Mein Vorwurf und mein Schatz,</w:t>
      </w:r>
      <w:r>
        <w:br/>
        <w:t>Nimm hin die ganze Liebe,</w:t>
      </w:r>
      <w:r>
        <w:br/>
        <w:t>Zieh mich durch deine Triebe,</w:t>
      </w:r>
      <w:r>
        <w:br/>
        <w:t>Erfüll des Herzens Platz!</w:t>
      </w:r>
    </w:p>
    <w:p w14:paraId="1249B0D8" w14:textId="77777777" w:rsidR="0084312C" w:rsidRDefault="0084312C" w:rsidP="0084312C">
      <w:pPr>
        <w:pStyle w:val="StandardWeb"/>
      </w:pPr>
      <w:r>
        <w:t>8.) Nun, nun, hier bleib ich liegen</w:t>
      </w:r>
      <w:r>
        <w:br/>
        <w:t xml:space="preserve">Bei meinem </w:t>
      </w:r>
      <w:proofErr w:type="spellStart"/>
      <w:r>
        <w:t>Brünnelein</w:t>
      </w:r>
      <w:proofErr w:type="spellEnd"/>
      <w:r>
        <w:t>.</w:t>
      </w:r>
      <w:r>
        <w:br/>
        <w:t>Kein Leben, kein Vergnügen</w:t>
      </w:r>
      <w:r>
        <w:br/>
      </w:r>
      <w:proofErr w:type="spellStart"/>
      <w:r>
        <w:t>Nehm</w:t>
      </w:r>
      <w:proofErr w:type="spellEnd"/>
      <w:r>
        <w:t xml:space="preserve"> ich von außen ein.</w:t>
      </w:r>
      <w:r>
        <w:br/>
        <w:t>Hier lieg ich leer und matt,</w:t>
      </w:r>
      <w:r>
        <w:br/>
        <w:t>Hier lieg ich offen, stille</w:t>
      </w:r>
      <w:r>
        <w:br/>
        <w:t xml:space="preserve">Bei dir, du </w:t>
      </w:r>
      <w:proofErr w:type="spellStart"/>
      <w:r>
        <w:t>offne</w:t>
      </w:r>
      <w:proofErr w:type="spellEnd"/>
      <w:r>
        <w:t xml:space="preserve"> Fülle.</w:t>
      </w:r>
      <w:r>
        <w:br/>
        <w:t>Gib dich, so bin ich satt!</w:t>
      </w:r>
    </w:p>
    <w:p w14:paraId="301213B4" w14:textId="77777777" w:rsidR="0084312C" w:rsidRDefault="0084312C" w:rsidP="0084312C">
      <w:pPr>
        <w:pStyle w:val="StandardWeb"/>
      </w:pPr>
      <w:r>
        <w:t>9.) So abgespänt, so kindlich,</w:t>
      </w:r>
      <w:r>
        <w:br/>
      </w:r>
      <w:proofErr w:type="spellStart"/>
      <w:r>
        <w:t>So</w:t>
      </w:r>
      <w:proofErr w:type="spellEnd"/>
      <w:r>
        <w:t xml:space="preserve"> innig muss ich sein,</w:t>
      </w:r>
      <w:r>
        <w:br/>
      </w:r>
      <w:proofErr w:type="spellStart"/>
      <w:r>
        <w:t>So</w:t>
      </w:r>
      <w:proofErr w:type="spellEnd"/>
      <w:r>
        <w:t xml:space="preserve"> flößest du mir stündlich</w:t>
      </w:r>
      <w:r>
        <w:br/>
        <w:t>Dein Jesusleben ein,</w:t>
      </w:r>
      <w:r>
        <w:br/>
        <w:t>Durchsüßest meinen Sinn,</w:t>
      </w:r>
      <w:r>
        <w:br/>
        <w:t>Durchsänftigest mein Wesen,</w:t>
      </w:r>
      <w:r>
        <w:br/>
        <w:t>Bis ich in dir genesen</w:t>
      </w:r>
      <w:r>
        <w:br/>
        <w:t>Und ganz verwandelt bin.</w:t>
      </w:r>
    </w:p>
    <w:p w14:paraId="6B4DA522" w14:textId="77777777" w:rsidR="00F71B94" w:rsidRDefault="00F71B94" w:rsidP="00F71B94">
      <w:pPr>
        <w:pStyle w:val="berschrift1"/>
      </w:pPr>
      <w:r>
        <w:t xml:space="preserve">Einmütig saß der </w:t>
      </w:r>
      <w:proofErr w:type="spellStart"/>
      <w:r>
        <w:t>Gläub’gen</w:t>
      </w:r>
      <w:proofErr w:type="spellEnd"/>
      <w:r>
        <w:t xml:space="preserve"> Schar</w:t>
      </w:r>
    </w:p>
    <w:p w14:paraId="1CC4FD91" w14:textId="77777777" w:rsidR="00F71B94" w:rsidRDefault="00F71B94" w:rsidP="00F71B94">
      <w:pPr>
        <w:pStyle w:val="StandardWeb"/>
      </w:pPr>
      <w:r>
        <w:t xml:space="preserve">1.) Einmütig saß der </w:t>
      </w:r>
      <w:proofErr w:type="spellStart"/>
      <w:r>
        <w:t>Gläub’gen</w:t>
      </w:r>
      <w:proofErr w:type="spellEnd"/>
      <w:r>
        <w:t xml:space="preserve"> Schar,</w:t>
      </w:r>
      <w:r>
        <w:br/>
        <w:t>Erwartend, was verheißen war,</w:t>
      </w:r>
      <w:r>
        <w:br/>
        <w:t>Den Geist, das neue Leben.</w:t>
      </w:r>
      <w:r>
        <w:br/>
        <w:t xml:space="preserve">So wart‘ ich auch, bis mir’s </w:t>
      </w:r>
      <w:proofErr w:type="spellStart"/>
      <w:r>
        <w:t>geschicht</w:t>
      </w:r>
      <w:proofErr w:type="spellEnd"/>
      <w:r>
        <w:t>,</w:t>
      </w:r>
      <w:r>
        <w:br/>
        <w:t xml:space="preserve">Einmütig und auf eins </w:t>
      </w:r>
      <w:proofErr w:type="spellStart"/>
      <w:r>
        <w:t>gericht’t</w:t>
      </w:r>
      <w:proofErr w:type="spellEnd"/>
      <w:r>
        <w:br/>
        <w:t xml:space="preserve">Mit </w:t>
      </w:r>
      <w:proofErr w:type="spellStart"/>
      <w:r>
        <w:t>den’n</w:t>
      </w:r>
      <w:proofErr w:type="spellEnd"/>
      <w:r>
        <w:t>, die dir ergeben.</w:t>
      </w:r>
      <w:r>
        <w:br/>
        <w:t>Ach wann</w:t>
      </w:r>
      <w:r>
        <w:br/>
      </w:r>
      <w:proofErr w:type="spellStart"/>
      <w:r>
        <w:t>Soll</w:t>
      </w:r>
      <w:proofErr w:type="spellEnd"/>
      <w:r>
        <w:t xml:space="preserve"> dann</w:t>
      </w:r>
      <w:r>
        <w:br/>
        <w:t>Leer vom Meinen,</w:t>
      </w:r>
      <w:r>
        <w:br/>
        <w:t>Voll vom Deinen</w:t>
      </w:r>
      <w:r>
        <w:br/>
      </w:r>
      <w:r>
        <w:lastRenderedPageBreak/>
        <w:t>Alles werden,</w:t>
      </w:r>
      <w:r>
        <w:br/>
        <w:t>Dass ich dir nur leb‘ auf Erden!</w:t>
      </w:r>
    </w:p>
    <w:p w14:paraId="4C407306" w14:textId="77777777" w:rsidR="00F71B94" w:rsidRDefault="00F71B94" w:rsidP="00F71B94">
      <w:pPr>
        <w:pStyle w:val="StandardWeb"/>
      </w:pPr>
      <w:r>
        <w:t xml:space="preserve">2.) Bei deiner Kinder </w:t>
      </w:r>
      <w:proofErr w:type="spellStart"/>
      <w:r>
        <w:t>heil’gen</w:t>
      </w:r>
      <w:proofErr w:type="spellEnd"/>
      <w:r>
        <w:t xml:space="preserve"> Rauch</w:t>
      </w:r>
      <w:r>
        <w:br/>
        <w:t xml:space="preserve">Leg‘ ich mein </w:t>
      </w:r>
      <w:proofErr w:type="spellStart"/>
      <w:r>
        <w:t>Andachtskörnlein</w:t>
      </w:r>
      <w:proofErr w:type="spellEnd"/>
      <w:r>
        <w:t xml:space="preserve"> auch</w:t>
      </w:r>
      <w:r>
        <w:br/>
        <w:t>Und seufz‘ in Jesu Namen.</w:t>
      </w:r>
      <w:r>
        <w:br/>
        <w:t xml:space="preserve">Dein‘ </w:t>
      </w:r>
      <w:proofErr w:type="spellStart"/>
      <w:r>
        <w:t>heil’ge</w:t>
      </w:r>
      <w:proofErr w:type="spellEnd"/>
      <w:r>
        <w:t xml:space="preserve"> Glut mein Herz </w:t>
      </w:r>
      <w:proofErr w:type="spellStart"/>
      <w:r>
        <w:t>entzünd</w:t>
      </w:r>
      <w:proofErr w:type="spellEnd"/>
      <w:r>
        <w:t>‘,</w:t>
      </w:r>
      <w:r>
        <w:br/>
        <w:t>Mich innig fest mit dir verbind‘</w:t>
      </w:r>
      <w:r>
        <w:br/>
        <w:t>In dir mit deinem Samen.</w:t>
      </w:r>
      <w:r>
        <w:br/>
        <w:t>Ein Herz,</w:t>
      </w:r>
      <w:r>
        <w:br/>
        <w:t>Ein Schmerz,</w:t>
      </w:r>
      <w:r>
        <w:br/>
        <w:t>Ein Bestreben,</w:t>
      </w:r>
      <w:r>
        <w:br/>
        <w:t>Dir zu leben,</w:t>
      </w:r>
      <w:r>
        <w:br/>
        <w:t>Sei in allen;</w:t>
      </w:r>
      <w:r>
        <w:br/>
        <w:t>Mach uns schön, dir zu gefallen!</w:t>
      </w:r>
    </w:p>
    <w:p w14:paraId="5F8994BB" w14:textId="77777777" w:rsidR="00F71B94" w:rsidRDefault="00F71B94" w:rsidP="00F71B94">
      <w:pPr>
        <w:pStyle w:val="StandardWeb"/>
      </w:pPr>
      <w:r>
        <w:t>3.) Du siehst mein Herze, wie ich bin;</w:t>
      </w:r>
      <w:r>
        <w:br/>
        <w:t>Ich geb‘ dir’s ein, ich geb‘ dir’s hin,</w:t>
      </w:r>
      <w:r>
        <w:br/>
        <w:t>Erwartend dein Beleben.</w:t>
      </w:r>
      <w:r>
        <w:br/>
        <w:t>Die Sonn erwärmet dieses Rund;</w:t>
      </w:r>
      <w:r>
        <w:br/>
        <w:t>Du bist mir näher noch im Grund,</w:t>
      </w:r>
      <w:r>
        <w:br/>
        <w:t xml:space="preserve">Licht, Kraft und </w:t>
      </w:r>
      <w:proofErr w:type="spellStart"/>
      <w:r>
        <w:t>all’s</w:t>
      </w:r>
      <w:proofErr w:type="spellEnd"/>
      <w:r>
        <w:t xml:space="preserve"> zu geben.</w:t>
      </w:r>
      <w:r>
        <w:br/>
        <w:t>Wälder,</w:t>
      </w:r>
      <w:r>
        <w:br/>
        <w:t>Felder</w:t>
      </w:r>
      <w:r>
        <w:br/>
        <w:t>Schönheit bringen,</w:t>
      </w:r>
      <w:r>
        <w:br/>
        <w:t>Vögel singen;</w:t>
      </w:r>
      <w:r>
        <w:br/>
        <w:t>Lass im Dürren</w:t>
      </w:r>
      <w:r>
        <w:br/>
        <w:t xml:space="preserve">Denn dein </w:t>
      </w:r>
      <w:proofErr w:type="spellStart"/>
      <w:r>
        <w:t>Täublein</w:t>
      </w:r>
      <w:proofErr w:type="spellEnd"/>
      <w:r>
        <w:t xml:space="preserve"> nicht stets girren!</w:t>
      </w:r>
    </w:p>
    <w:p w14:paraId="3C1BA4D2" w14:textId="77777777" w:rsidR="00F71B94" w:rsidRDefault="00F71B94" w:rsidP="00F71B94">
      <w:pPr>
        <w:pStyle w:val="StandardWeb"/>
      </w:pPr>
      <w:r>
        <w:t xml:space="preserve">4.) Mein </w:t>
      </w:r>
      <w:proofErr w:type="spellStart"/>
      <w:r>
        <w:t>Inn’res</w:t>
      </w:r>
      <w:proofErr w:type="spellEnd"/>
      <w:r>
        <w:t xml:space="preserve"> sei dein Paradies,</w:t>
      </w:r>
      <w:r>
        <w:br/>
        <w:t>Das deinen Einfluss stets genieß‘</w:t>
      </w:r>
      <w:r>
        <w:br/>
        <w:t>Und dir zu Ehren grüne,</w:t>
      </w:r>
      <w:r>
        <w:br/>
        <w:t>Das monatlich dir Früchte bring‘,</w:t>
      </w:r>
      <w:r>
        <w:br/>
        <w:t>Drin ich dir schöne Lieder sing‘,</w:t>
      </w:r>
      <w:r>
        <w:br/>
        <w:t>Dich bei mir hab‘, dir diene!</w:t>
      </w:r>
      <w:r>
        <w:br/>
        <w:t>Da ruht</w:t>
      </w:r>
      <w:r>
        <w:br/>
        <w:t>Sich’s gut.</w:t>
      </w:r>
      <w:r>
        <w:br/>
        <w:t>Blumen, Blätter,</w:t>
      </w:r>
      <w:r>
        <w:br/>
        <w:t>Sommerwetter</w:t>
      </w:r>
      <w:r>
        <w:br/>
        <w:t>Bald vergehen;</w:t>
      </w:r>
      <w:r>
        <w:br/>
        <w:t>Himmlisch Schön bleibt ewig stehen.</w:t>
      </w:r>
    </w:p>
    <w:p w14:paraId="0B8EF2CB" w14:textId="77777777" w:rsidR="00F71B94" w:rsidRDefault="00F71B94" w:rsidP="00F71B94">
      <w:pPr>
        <w:pStyle w:val="StandardWeb"/>
      </w:pPr>
      <w:r>
        <w:t>5.) Wann grünt dein ganzer Erdenkreis,</w:t>
      </w:r>
      <w:r>
        <w:br/>
        <w:t>Wann geben dir die Völker Preis</w:t>
      </w:r>
      <w:r>
        <w:br/>
        <w:t>Und werden untertänig?</w:t>
      </w:r>
      <w:r>
        <w:br/>
        <w:t xml:space="preserve">Wann wirst du groß in mir und </w:t>
      </w:r>
      <w:proofErr w:type="spellStart"/>
      <w:r>
        <w:t>all’n</w:t>
      </w:r>
      <w:proofErr w:type="spellEnd"/>
      <w:r>
        <w:t>,</w:t>
      </w:r>
      <w:r>
        <w:br/>
        <w:t xml:space="preserve">Dass, die du schufst, zu Fuß dir </w:t>
      </w:r>
      <w:proofErr w:type="spellStart"/>
      <w:r>
        <w:t>fall’n</w:t>
      </w:r>
      <w:proofErr w:type="spellEnd"/>
      <w:r>
        <w:br/>
        <w:t xml:space="preserve">Und </w:t>
      </w:r>
      <w:proofErr w:type="spellStart"/>
      <w:r>
        <w:t>schrein</w:t>
      </w:r>
      <w:proofErr w:type="spellEnd"/>
      <w:r>
        <w:t>: »Der Herr ist König!«?</w:t>
      </w:r>
      <w:r>
        <w:br/>
        <w:t>Gieße</w:t>
      </w:r>
      <w:r>
        <w:br/>
        <w:t>Süße</w:t>
      </w:r>
      <w:r>
        <w:br/>
        <w:t>Geisteskräfte,</w:t>
      </w:r>
      <w:r>
        <w:br/>
      </w:r>
      <w:r>
        <w:lastRenderedPageBreak/>
        <w:t>Lebenssäfte</w:t>
      </w:r>
      <w:r>
        <w:br/>
        <w:t>In mich Schwachen,</w:t>
      </w:r>
      <w:r>
        <w:br/>
        <w:t>Bis du alles neu wirst machen!</w:t>
      </w:r>
    </w:p>
    <w:p w14:paraId="06051BCF" w14:textId="77777777" w:rsidR="00F71B94" w:rsidRDefault="00F71B94" w:rsidP="00F71B94">
      <w:pPr>
        <w:pStyle w:val="StandardWeb"/>
      </w:pPr>
      <w:r>
        <w:t>6.) Bin ich hier ausgewurzelt ganz,</w:t>
      </w:r>
      <w:r>
        <w:br/>
        <w:t>Mich dort ins Paradies verpflanz</w:t>
      </w:r>
      <w:r>
        <w:br/>
        <w:t xml:space="preserve">Zum </w:t>
      </w:r>
      <w:proofErr w:type="spellStart"/>
      <w:r>
        <w:t>eng’lischen</w:t>
      </w:r>
      <w:proofErr w:type="spellEnd"/>
      <w:r>
        <w:t xml:space="preserve"> Spazieren,</w:t>
      </w:r>
      <w:r>
        <w:br/>
        <w:t>Da man nicht Dorn noch Unkraut sieht,</w:t>
      </w:r>
      <w:r>
        <w:br/>
        <w:t>Da Liebe, Freud‘ und Friede blüht</w:t>
      </w:r>
      <w:r>
        <w:br/>
        <w:t xml:space="preserve">Und </w:t>
      </w:r>
      <w:proofErr w:type="spellStart"/>
      <w:r>
        <w:t>selig’s</w:t>
      </w:r>
      <w:proofErr w:type="spellEnd"/>
      <w:r>
        <w:t xml:space="preserve"> Jubilieren!</w:t>
      </w:r>
      <w:r>
        <w:br/>
        <w:t>Kinder,</w:t>
      </w:r>
      <w:r>
        <w:br/>
        <w:t>Sünder,</w:t>
      </w:r>
      <w:r>
        <w:br/>
        <w:t>Lernt euch bücken,</w:t>
      </w:r>
      <w:r>
        <w:br/>
        <w:t>Lernt euch schicken,</w:t>
      </w:r>
      <w:r>
        <w:br/>
        <w:t>Wie wir müssen!</w:t>
      </w:r>
      <w:r>
        <w:br/>
        <w:t>Gott und Ewig wird’s versüßen.</w:t>
      </w:r>
    </w:p>
    <w:p w14:paraId="1E525435" w14:textId="77777777" w:rsidR="0084312C" w:rsidRDefault="0084312C" w:rsidP="0084312C">
      <w:pPr>
        <w:pStyle w:val="berschrift1"/>
      </w:pPr>
      <w:r>
        <w:t>Freue dich, du Kinderorden</w:t>
      </w:r>
    </w:p>
    <w:p w14:paraId="577536E4" w14:textId="77777777" w:rsidR="0084312C" w:rsidRDefault="0084312C" w:rsidP="0084312C">
      <w:pPr>
        <w:pStyle w:val="StandardWeb"/>
      </w:pPr>
      <w:r>
        <w:t>1.) Freue dich, du Kinderorden,</w:t>
      </w:r>
      <w:r>
        <w:br/>
        <w:t>Gott ist selbst ein Kindlein worden.</w:t>
      </w:r>
      <w:r>
        <w:br/>
        <w:t>Also hat euch Gott geliebt!</w:t>
      </w:r>
      <w:r>
        <w:br/>
        <w:t xml:space="preserve">Schaut dies </w:t>
      </w:r>
      <w:proofErr w:type="spellStart"/>
      <w:r>
        <w:t>Gottkind</w:t>
      </w:r>
      <w:proofErr w:type="spellEnd"/>
      <w:r>
        <w:t xml:space="preserve"> in der Wiegen</w:t>
      </w:r>
      <w:r>
        <w:br/>
        <w:t>Nackt und arm und weinend liegen:</w:t>
      </w:r>
      <w:r>
        <w:br/>
        <w:t>Eure Sünd‘ ihn so betrübt.</w:t>
      </w:r>
    </w:p>
    <w:p w14:paraId="46C7A72A" w14:textId="77777777" w:rsidR="0084312C" w:rsidRDefault="0084312C" w:rsidP="0084312C">
      <w:pPr>
        <w:pStyle w:val="StandardWeb"/>
      </w:pPr>
      <w:r>
        <w:t>2.) Euretwegen lässt er fahren</w:t>
      </w:r>
      <w:r>
        <w:br/>
        <w:t>Himmel und der Himmel Scharen,</w:t>
      </w:r>
      <w:r>
        <w:br/>
        <w:t>Dass er euch möcht‘ kommen nach.</w:t>
      </w:r>
      <w:r>
        <w:br/>
        <w:t>Kinder! Sucht dies Kind auf Erden,</w:t>
      </w:r>
      <w:r>
        <w:br/>
        <w:t>Dass ihr möget Engel werden,</w:t>
      </w:r>
      <w:r>
        <w:br/>
        <w:t>Die ihm singen Gloria.</w:t>
      </w:r>
    </w:p>
    <w:p w14:paraId="7464C408" w14:textId="77777777" w:rsidR="0084312C" w:rsidRDefault="0084312C" w:rsidP="0084312C">
      <w:pPr>
        <w:pStyle w:val="StandardWeb"/>
      </w:pPr>
      <w:r>
        <w:t>3.) Kommt, liebt dann den Heiland wieder,</w:t>
      </w:r>
      <w:r>
        <w:br/>
        <w:t>Werft euch mit zur Krippen nieder,</w:t>
      </w:r>
      <w:r>
        <w:br/>
        <w:t>Gebt ihm Herz und Alles ein:</w:t>
      </w:r>
      <w:r>
        <w:br/>
        <w:t>Seine Unschuld, seine Tugend</w:t>
      </w:r>
      <w:r>
        <w:br/>
        <w:t>Sei ein Spiegel eurer Jugend.</w:t>
      </w:r>
      <w:r>
        <w:br/>
        <w:t>Freuet euch in ihm allein!</w:t>
      </w:r>
    </w:p>
    <w:p w14:paraId="58C15593" w14:textId="77777777" w:rsidR="0084312C" w:rsidRDefault="0084312C" w:rsidP="0084312C">
      <w:pPr>
        <w:pStyle w:val="StandardWeb"/>
      </w:pPr>
      <w:r>
        <w:t>4.) Er wird euch weit mehr ergötzen,</w:t>
      </w:r>
      <w:r>
        <w:br/>
        <w:t>Als die Welt mit ihren Schätzen,</w:t>
      </w:r>
      <w:r>
        <w:br/>
        <w:t xml:space="preserve">Die so bald, so bald </w:t>
      </w:r>
      <w:proofErr w:type="spellStart"/>
      <w:r>
        <w:t>vergehn</w:t>
      </w:r>
      <w:proofErr w:type="spellEnd"/>
      <w:r>
        <w:t>:</w:t>
      </w:r>
      <w:r>
        <w:br/>
        <w:t>Jesum lieben, Jesum loben,</w:t>
      </w:r>
      <w:r>
        <w:br/>
        <w:t>Jesum schauen hier und droben,</w:t>
      </w:r>
      <w:r>
        <w:br/>
        <w:t xml:space="preserve">Diese Freude wird </w:t>
      </w:r>
      <w:proofErr w:type="spellStart"/>
      <w:r>
        <w:t>bestehn</w:t>
      </w:r>
      <w:proofErr w:type="spellEnd"/>
      <w:r>
        <w:t>.</w:t>
      </w:r>
    </w:p>
    <w:p w14:paraId="0BFCCD2F" w14:textId="77777777" w:rsidR="0084312C" w:rsidRDefault="0084312C" w:rsidP="0084312C">
      <w:pPr>
        <w:pStyle w:val="StandardWeb"/>
      </w:pPr>
      <w:r>
        <w:t>5.) Nun, ich will die Welt verlassen</w:t>
      </w:r>
      <w:r>
        <w:br/>
        <w:t>Und dich, Himmelskind, umfassen,</w:t>
      </w:r>
      <w:r>
        <w:br/>
        <w:t>Das sich gern den Kindern gibt:</w:t>
      </w:r>
      <w:r>
        <w:br/>
        <w:t>Jesu, komm, mein Herz ist deine,</w:t>
      </w:r>
      <w:r>
        <w:br/>
      </w:r>
      <w:r>
        <w:lastRenderedPageBreak/>
        <w:t>Mach es still, gebeugt und reine.</w:t>
      </w:r>
      <w:r>
        <w:br/>
        <w:t>Mach‘, dass es dich ewig liebt!</w:t>
      </w:r>
    </w:p>
    <w:p w14:paraId="7C58434F" w14:textId="77777777" w:rsidR="0084312C" w:rsidRDefault="0084312C" w:rsidP="0084312C">
      <w:pPr>
        <w:pStyle w:val="StandardWeb"/>
      </w:pPr>
      <w:r>
        <w:t>6.) Komm, o Jesu, Heil der Sünder!</w:t>
      </w:r>
      <w:r>
        <w:br/>
        <w:t>Lass, o Jesu, Freund der Kinder!</w:t>
      </w:r>
      <w:r>
        <w:br/>
        <w:t xml:space="preserve">Herz und Mund dein Lob </w:t>
      </w:r>
      <w:proofErr w:type="spellStart"/>
      <w:r>
        <w:t>erschall’n</w:t>
      </w:r>
      <w:proofErr w:type="spellEnd"/>
      <w:r>
        <w:t>:</w:t>
      </w:r>
      <w:r>
        <w:br/>
        <w:t>Ehr‘ sei Gott im höchsten Throne,</w:t>
      </w:r>
      <w:r>
        <w:br/>
        <w:t>Fried‘ bei uns auf Erden wohne</w:t>
      </w:r>
      <w:r>
        <w:br/>
        <w:t xml:space="preserve">Und in uns sein </w:t>
      </w:r>
      <w:proofErr w:type="spellStart"/>
      <w:r>
        <w:t>Wohlgefall’n</w:t>
      </w:r>
      <w:proofErr w:type="spellEnd"/>
      <w:r>
        <w:t>!</w:t>
      </w:r>
    </w:p>
    <w:p w14:paraId="657BA4EE" w14:textId="77777777" w:rsidR="0084312C" w:rsidRDefault="0084312C" w:rsidP="0084312C">
      <w:pPr>
        <w:pStyle w:val="berschrift1"/>
      </w:pPr>
      <w:r>
        <w:t>Für dich sei ganz mein Herz und Leben</w:t>
      </w:r>
    </w:p>
    <w:p w14:paraId="537325C9" w14:textId="77777777" w:rsidR="0084312C" w:rsidRDefault="0084312C" w:rsidP="0084312C">
      <w:pPr>
        <w:pStyle w:val="StandardWeb"/>
      </w:pPr>
      <w:r>
        <w:t>1.) Für dich sei ganz mein Herz und Leben,</w:t>
      </w:r>
      <w:r>
        <w:br/>
        <w:t>Mein süßer Gott und all mein Gut!</w:t>
      </w:r>
      <w:r>
        <w:br/>
        <w:t>Für dich hast du mir’s nur gegeben,</w:t>
      </w:r>
      <w:r>
        <w:br/>
        <w:t>In dir es nur und selig ruht.</w:t>
      </w:r>
      <w:r>
        <w:br/>
        <w:t>Hersteller meines schweren Falles,</w:t>
      </w:r>
      <w:r>
        <w:br/>
        <w:t>Für dich sei ewig Herz und alles!</w:t>
      </w:r>
    </w:p>
    <w:p w14:paraId="037D7C5F" w14:textId="77777777" w:rsidR="0084312C" w:rsidRDefault="0084312C" w:rsidP="0084312C">
      <w:pPr>
        <w:pStyle w:val="StandardWeb"/>
      </w:pPr>
      <w:r>
        <w:t>2.) Ich liebt und lebte recht im Zwange,</w:t>
      </w:r>
      <w:r>
        <w:br/>
        <w:t>Wie ich mir lebte ohne dich.</w:t>
      </w:r>
      <w:r>
        <w:br/>
        <w:t>Ich wollte dich nicht, ach so lange.</w:t>
      </w:r>
      <w:r>
        <w:br/>
        <w:t>Doch liebtest du und suchtest mich,</w:t>
      </w:r>
      <w:r>
        <w:br/>
        <w:t>Mich böses Kind aus bösem Samen,</w:t>
      </w:r>
      <w:r>
        <w:br/>
        <w:t>Im hohen, holden Jesusnamen.</w:t>
      </w:r>
    </w:p>
    <w:p w14:paraId="0018EEA8" w14:textId="77777777" w:rsidR="0084312C" w:rsidRDefault="0084312C" w:rsidP="0084312C">
      <w:pPr>
        <w:pStyle w:val="StandardWeb"/>
      </w:pPr>
      <w:r>
        <w:t xml:space="preserve">3.) </w:t>
      </w:r>
      <w:proofErr w:type="spellStart"/>
      <w:r>
        <w:t>Dein’s</w:t>
      </w:r>
      <w:proofErr w:type="spellEnd"/>
      <w:r>
        <w:t xml:space="preserve"> Vaterherzens tiefste Triebe</w:t>
      </w:r>
      <w:r>
        <w:br/>
        <w:t>In diesem Namen öffnen sich.</w:t>
      </w:r>
      <w:r>
        <w:br/>
        <w:t>Ein Brunn‘ der Freude, Fried‘ und Liebe,</w:t>
      </w:r>
      <w:r>
        <w:br/>
        <w:t xml:space="preserve">Quillt nun so nah, so </w:t>
      </w:r>
      <w:proofErr w:type="spellStart"/>
      <w:r>
        <w:t>mildiglich</w:t>
      </w:r>
      <w:proofErr w:type="spellEnd"/>
      <w:r>
        <w:t>.</w:t>
      </w:r>
      <w:r>
        <w:br/>
        <w:t>Mein Gott, wenn’s doch der Sünder wüsste!</w:t>
      </w:r>
      <w:r>
        <w:br/>
        <w:t>Sein Herz alsbald dich lieben müsste.</w:t>
      </w:r>
    </w:p>
    <w:p w14:paraId="5788419A" w14:textId="77777777" w:rsidR="0084312C" w:rsidRDefault="0084312C" w:rsidP="0084312C">
      <w:pPr>
        <w:pStyle w:val="StandardWeb"/>
      </w:pPr>
      <w:r>
        <w:t>4.) Ich bete an die Macht der Liebe,</w:t>
      </w:r>
      <w:r>
        <w:br/>
        <w:t>Die sich in Jesu offenbart.</w:t>
      </w:r>
      <w:r>
        <w:br/>
        <w:t>Ich geb mich hin dem freien Triebe,</w:t>
      </w:r>
      <w:r>
        <w:br/>
        <w:t xml:space="preserve">Wodurch ich Wurm </w:t>
      </w:r>
      <w:proofErr w:type="spellStart"/>
      <w:r>
        <w:t>geliebet</w:t>
      </w:r>
      <w:proofErr w:type="spellEnd"/>
      <w:r>
        <w:t xml:space="preserve"> ward.</w:t>
      </w:r>
      <w:r>
        <w:br/>
        <w:t>Ich will, anstatt an mich zu denken,</w:t>
      </w:r>
      <w:r>
        <w:br/>
        <w:t>Ins Meer der Liebe mich versenken.</w:t>
      </w:r>
    </w:p>
    <w:p w14:paraId="21498EFC" w14:textId="77777777" w:rsidR="0084312C" w:rsidRDefault="0084312C" w:rsidP="0084312C">
      <w:pPr>
        <w:pStyle w:val="StandardWeb"/>
      </w:pPr>
      <w:r>
        <w:t>5.) Wie bist du mir so zart gewogen,</w:t>
      </w:r>
      <w:r>
        <w:br/>
        <w:t>Und wie verlangt dein Herz nach mir!</w:t>
      </w:r>
      <w:r>
        <w:br/>
        <w:t>Durch Liebe sanft und tief gezogen</w:t>
      </w:r>
      <w:r>
        <w:br/>
        <w:t>Neigt sich mein Alles auch zu dir.</w:t>
      </w:r>
      <w:r>
        <w:br/>
        <w:t>Du traute Liebe, gutes Wesen,</w:t>
      </w:r>
      <w:r>
        <w:br/>
        <w:t>Du hast mich und ich dich erlesen.</w:t>
      </w:r>
    </w:p>
    <w:p w14:paraId="1DFF1917" w14:textId="77777777" w:rsidR="0084312C" w:rsidRDefault="0084312C" w:rsidP="0084312C">
      <w:pPr>
        <w:pStyle w:val="StandardWeb"/>
      </w:pPr>
      <w:r>
        <w:t xml:space="preserve">6.) Ich </w:t>
      </w:r>
      <w:proofErr w:type="spellStart"/>
      <w:r>
        <w:t>fühl’s</w:t>
      </w:r>
      <w:proofErr w:type="spellEnd"/>
      <w:r>
        <w:t xml:space="preserve">, du </w:t>
      </w:r>
      <w:proofErr w:type="spellStart"/>
      <w:r>
        <w:t>bist’s</w:t>
      </w:r>
      <w:proofErr w:type="spellEnd"/>
      <w:r>
        <w:t>, dich muss ich haben,</w:t>
      </w:r>
      <w:r>
        <w:br/>
        <w:t xml:space="preserve">Ich </w:t>
      </w:r>
      <w:proofErr w:type="spellStart"/>
      <w:r>
        <w:t>fühl’s</w:t>
      </w:r>
      <w:proofErr w:type="spellEnd"/>
      <w:r>
        <w:t>, ich muss für dich nur sein.</w:t>
      </w:r>
      <w:r>
        <w:br/>
        <w:t>Nicht im Geschöpf, nicht in den Gaben,</w:t>
      </w:r>
      <w:r>
        <w:br/>
        <w:t>Mein Leben ist in dir allein.</w:t>
      </w:r>
      <w:r>
        <w:br/>
      </w:r>
      <w:r>
        <w:lastRenderedPageBreak/>
        <w:t>Hier ist die Ruh‘, hier ist Vergnügen,</w:t>
      </w:r>
      <w:r>
        <w:br/>
        <w:t xml:space="preserve">Drum folg ich deinen </w:t>
      </w:r>
      <w:proofErr w:type="spellStart"/>
      <w:r>
        <w:t>selgen</w:t>
      </w:r>
      <w:proofErr w:type="spellEnd"/>
      <w:r>
        <w:t xml:space="preserve"> Zügen.</w:t>
      </w:r>
    </w:p>
    <w:p w14:paraId="5E723C07" w14:textId="77777777" w:rsidR="0084312C" w:rsidRDefault="0084312C" w:rsidP="0084312C">
      <w:pPr>
        <w:pStyle w:val="StandardWeb"/>
      </w:pPr>
      <w:r>
        <w:t xml:space="preserve">7.) </w:t>
      </w:r>
      <w:proofErr w:type="spellStart"/>
      <w:r>
        <w:t>Ehr</w:t>
      </w:r>
      <w:proofErr w:type="spellEnd"/>
      <w:r>
        <w:t xml:space="preserve"> sei dem hohen Jesusnamen,</w:t>
      </w:r>
      <w:r>
        <w:br/>
        <w:t>In dem der Liebe Quell entspringt,</w:t>
      </w:r>
      <w:r>
        <w:br/>
        <w:t>Von dem hier alle Bächlein kamen,</w:t>
      </w:r>
      <w:r>
        <w:br/>
        <w:t>Aus dem der Sel’gen Schar dort trinkt!</w:t>
      </w:r>
      <w:r>
        <w:br/>
        <w:t>Wie beugen sie sich ohne Ende,</w:t>
      </w:r>
      <w:r>
        <w:br/>
        <w:t>Wie falten sie die frohen Hände!</w:t>
      </w:r>
    </w:p>
    <w:p w14:paraId="5F75CCFB" w14:textId="77777777" w:rsidR="0084312C" w:rsidRDefault="0084312C" w:rsidP="0084312C">
      <w:pPr>
        <w:pStyle w:val="StandardWeb"/>
      </w:pPr>
      <w:r>
        <w:t>8.) O Jesu, dass dein Name bliebe</w:t>
      </w:r>
      <w:r>
        <w:br/>
        <w:t xml:space="preserve">Im Grunde tief </w:t>
      </w:r>
      <w:proofErr w:type="spellStart"/>
      <w:r>
        <w:t>gedrücket</w:t>
      </w:r>
      <w:proofErr w:type="spellEnd"/>
      <w:r>
        <w:t xml:space="preserve"> ein.</w:t>
      </w:r>
      <w:r>
        <w:br/>
        <w:t>Möcht deine süße Jesusliebe</w:t>
      </w:r>
      <w:r>
        <w:br/>
        <w:t xml:space="preserve">In Herz und Sinn </w:t>
      </w:r>
      <w:proofErr w:type="spellStart"/>
      <w:r>
        <w:t>gepräget</w:t>
      </w:r>
      <w:proofErr w:type="spellEnd"/>
      <w:r>
        <w:t xml:space="preserve"> sein!</w:t>
      </w:r>
      <w:r>
        <w:br/>
        <w:t>Im Wort, im Werk und allem Wesen,</w:t>
      </w:r>
      <w:r>
        <w:br/>
        <w:t>Sei Jesus und sonst nichts zu lesen!</w:t>
      </w:r>
    </w:p>
    <w:p w14:paraId="66BFCB99" w14:textId="77777777" w:rsidR="00F71B94" w:rsidRDefault="00F71B94" w:rsidP="00F71B94">
      <w:pPr>
        <w:pStyle w:val="berschrift1"/>
      </w:pPr>
      <w:r>
        <w:t>Geht, ihr Streiter</w:t>
      </w:r>
    </w:p>
    <w:p w14:paraId="66F29B66" w14:textId="77777777" w:rsidR="00F71B94" w:rsidRDefault="00F71B94" w:rsidP="00F71B94">
      <w:pPr>
        <w:pStyle w:val="StandardWeb"/>
      </w:pPr>
      <w:r>
        <w:t>1. Geht, ihr Streiter,</w:t>
      </w:r>
      <w:r>
        <w:br/>
        <w:t>Immer weiter</w:t>
      </w:r>
      <w:r>
        <w:br/>
        <w:t>Durchs Verleugnen zum Genuss!</w:t>
      </w:r>
      <w:r>
        <w:br/>
      </w:r>
      <w:proofErr w:type="spellStart"/>
      <w:r>
        <w:t>Auserkorne</w:t>
      </w:r>
      <w:proofErr w:type="spellEnd"/>
      <w:r>
        <w:t>,</w:t>
      </w:r>
      <w:r>
        <w:br/>
      </w:r>
      <w:proofErr w:type="spellStart"/>
      <w:r>
        <w:t>Hochgeborne</w:t>
      </w:r>
      <w:proofErr w:type="spellEnd"/>
      <w:r>
        <w:t>,</w:t>
      </w:r>
      <w:r>
        <w:br/>
      </w:r>
      <w:proofErr w:type="spellStart"/>
      <w:r>
        <w:t>Standsgemäß</w:t>
      </w:r>
      <w:proofErr w:type="spellEnd"/>
      <w:r>
        <w:t xml:space="preserve"> man wandeln muss.</w:t>
      </w:r>
      <w:r>
        <w:br/>
        <w:t>Wenn ihr Jesu Braut wollt werden,</w:t>
      </w:r>
      <w:r>
        <w:br/>
        <w:t>Werft den Kindern dieser Erden</w:t>
      </w:r>
      <w:r>
        <w:br/>
        <w:t>Ihren armen Dreck zu Fuß!</w:t>
      </w:r>
    </w:p>
    <w:p w14:paraId="04408AB3" w14:textId="77777777" w:rsidR="00F71B94" w:rsidRDefault="00F71B94" w:rsidP="00F71B94">
      <w:pPr>
        <w:pStyle w:val="StandardWeb"/>
      </w:pPr>
      <w:r>
        <w:t>2. Wir verlachen</w:t>
      </w:r>
      <w:r>
        <w:br/>
        <w:t>Eure Sachen,</w:t>
      </w:r>
      <w:r>
        <w:br/>
        <w:t>Stoßen weg, was ihr begehrt;</w:t>
      </w:r>
      <w:r>
        <w:br/>
        <w:t>Euer Schönes,</w:t>
      </w:r>
      <w:r>
        <w:br/>
        <w:t>Dies und jenes,</w:t>
      </w:r>
      <w:r>
        <w:br/>
        <w:t>Achten wir nicht sehenswert;</w:t>
      </w:r>
      <w:r>
        <w:br/>
        <w:t>Euer Herrlich, Groß und Wichtig</w:t>
      </w:r>
      <w:r>
        <w:br/>
        <w:t>Ist für uns zu schlecht und nichtig;</w:t>
      </w:r>
      <w:r>
        <w:br/>
        <w:t>Euer Ballast uns beschwert.</w:t>
      </w:r>
    </w:p>
    <w:p w14:paraId="3B15A50F" w14:textId="77777777" w:rsidR="00F71B94" w:rsidRDefault="00F71B94" w:rsidP="00F71B94">
      <w:pPr>
        <w:pStyle w:val="StandardWeb"/>
      </w:pPr>
      <w:r>
        <w:t>3. Geld und Güter</w:t>
      </w:r>
      <w:r>
        <w:br/>
        <w:t>Der Gemüter</w:t>
      </w:r>
      <w:r>
        <w:br/>
      </w:r>
      <w:proofErr w:type="spellStart"/>
      <w:r>
        <w:t>Goldne</w:t>
      </w:r>
      <w:proofErr w:type="spellEnd"/>
      <w:r>
        <w:t xml:space="preserve"> Strick‘ und Fesseln sind;</w:t>
      </w:r>
      <w:r>
        <w:br/>
        <w:t>Lobt und schmeichelt,</w:t>
      </w:r>
      <w:r>
        <w:br/>
        <w:t>Bückt und heuchelt</w:t>
      </w:r>
      <w:r>
        <w:br/>
        <w:t>Lästert auch, es ist nur Wind;</w:t>
      </w:r>
      <w:r>
        <w:br/>
        <w:t>Süßes Gift sind eure Lüste,</w:t>
      </w:r>
      <w:r>
        <w:br/>
        <w:t xml:space="preserve">Auf dem Staats- und </w:t>
      </w:r>
      <w:proofErr w:type="spellStart"/>
      <w:r>
        <w:t>Ehr’ngerüste</w:t>
      </w:r>
      <w:proofErr w:type="spellEnd"/>
      <w:r>
        <w:br/>
        <w:t xml:space="preserve">Man nur glänzend Elend </w:t>
      </w:r>
      <w:proofErr w:type="spellStart"/>
      <w:r>
        <w:t>find’t</w:t>
      </w:r>
      <w:proofErr w:type="spellEnd"/>
      <w:r>
        <w:t>.</w:t>
      </w:r>
    </w:p>
    <w:p w14:paraId="4869F47C" w14:textId="77777777" w:rsidR="00F71B94" w:rsidRDefault="00F71B94" w:rsidP="00F71B94">
      <w:pPr>
        <w:pStyle w:val="StandardWeb"/>
      </w:pPr>
      <w:r>
        <w:t>4. Unser Sehnen,</w:t>
      </w:r>
      <w:r>
        <w:br/>
        <w:t>Unsre Tränen</w:t>
      </w:r>
      <w:r>
        <w:br/>
      </w:r>
      <w:r>
        <w:lastRenderedPageBreak/>
        <w:t>Trösten mehr als eure Freud‘;</w:t>
      </w:r>
      <w:r>
        <w:br/>
      </w:r>
      <w:proofErr w:type="spellStart"/>
      <w:r>
        <w:t>Könnt’t</w:t>
      </w:r>
      <w:proofErr w:type="spellEnd"/>
      <w:r>
        <w:t xml:space="preserve"> ihr sehen</w:t>
      </w:r>
      <w:r>
        <w:br/>
        <w:t>Und verstehen</w:t>
      </w:r>
      <w:r>
        <w:br/>
        <w:t xml:space="preserve">Die </w:t>
      </w:r>
      <w:proofErr w:type="spellStart"/>
      <w:r>
        <w:t>verborgne</w:t>
      </w:r>
      <w:proofErr w:type="spellEnd"/>
      <w:r>
        <w:t xml:space="preserve"> Seligkeit,</w:t>
      </w:r>
      <w:r>
        <w:br/>
        <w:t xml:space="preserve">Ihr </w:t>
      </w:r>
      <w:proofErr w:type="spellStart"/>
      <w:r>
        <w:t>würd’t</w:t>
      </w:r>
      <w:proofErr w:type="spellEnd"/>
      <w:r>
        <w:t xml:space="preserve"> eurem Kram entlaufen</w:t>
      </w:r>
      <w:r>
        <w:br/>
        <w:t>Und mit dem verschmähten Haufen</w:t>
      </w:r>
      <w:r>
        <w:br/>
        <w:t>Wandern nackt zur Ewigkeit.</w:t>
      </w:r>
    </w:p>
    <w:p w14:paraId="186267F3" w14:textId="77777777" w:rsidR="007D3EC3" w:rsidRDefault="007D3EC3" w:rsidP="007D3EC3">
      <w:pPr>
        <w:pStyle w:val="berschrift1"/>
      </w:pPr>
      <w:r>
        <w:t>Gib Jesu, dass ich dich genieß</w:t>
      </w:r>
    </w:p>
    <w:p w14:paraId="123AA48E" w14:textId="77777777" w:rsidR="007D3EC3" w:rsidRDefault="007D3EC3" w:rsidP="007D3EC3">
      <w:pPr>
        <w:pStyle w:val="StandardWeb"/>
      </w:pPr>
      <w:r>
        <w:t>Gib Jesu, dass ich dich genieß</w:t>
      </w:r>
      <w:r>
        <w:br/>
        <w:t>In allen deinen Gaben;</w:t>
      </w:r>
      <w:r>
        <w:br/>
        <w:t>Bleib‘ du mir einzig ewig süß,</w:t>
      </w:r>
      <w:r>
        <w:br/>
        <w:t>Du kannst den Geist nur laben.</w:t>
      </w:r>
      <w:r>
        <w:br/>
        <w:t>Mein Hunger geht in dich hinein;</w:t>
      </w:r>
      <w:r>
        <w:br/>
        <w:t>Mach du dich innig mir gemein,</w:t>
      </w:r>
      <w:r>
        <w:br/>
        <w:t>O Jesu, mein Vergnügen!</w:t>
      </w:r>
    </w:p>
    <w:p w14:paraId="6EC795CD" w14:textId="77777777" w:rsidR="007D3EC3" w:rsidRDefault="007D3EC3" w:rsidP="007D3EC3">
      <w:pPr>
        <w:pStyle w:val="StandardWeb"/>
      </w:pPr>
      <w:r>
        <w:t>O Lebenswort, o Seelenspeis,</w:t>
      </w:r>
      <w:r>
        <w:br/>
        <w:t>Mir Kraft und Leben schenke;</w:t>
      </w:r>
      <w:r>
        <w:br/>
        <w:t xml:space="preserve">O </w:t>
      </w:r>
      <w:proofErr w:type="spellStart"/>
      <w:r>
        <w:t>Brunquell</w:t>
      </w:r>
      <w:proofErr w:type="spellEnd"/>
      <w:r>
        <w:t xml:space="preserve"> reiner Liebe </w:t>
      </w:r>
      <w:proofErr w:type="spellStart"/>
      <w:r>
        <w:t>fleuß</w:t>
      </w:r>
      <w:proofErr w:type="spellEnd"/>
      <w:r>
        <w:t>,</w:t>
      </w:r>
      <w:r>
        <w:br/>
        <w:t>Mein schmachtend Herze tränke!</w:t>
      </w:r>
      <w:r>
        <w:br/>
        <w:t>So leb‘ und freu‘ ich mich in dir,</w:t>
      </w:r>
      <w:r>
        <w:br/>
        <w:t>Ach, hab‘ auch deine Lust in mir,</w:t>
      </w:r>
      <w:r>
        <w:br/>
        <w:t>Bis in die Ewigkeiten.</w:t>
      </w:r>
    </w:p>
    <w:p w14:paraId="6793A306" w14:textId="77777777" w:rsidR="000E4349" w:rsidRDefault="000E4349" w:rsidP="000E4349">
      <w:pPr>
        <w:pStyle w:val="berschrift1"/>
      </w:pPr>
      <w:r>
        <w:t>Gott ist gegenwärtig, lasset uns anbeten</w:t>
      </w:r>
    </w:p>
    <w:p w14:paraId="25E20D20" w14:textId="77777777" w:rsidR="000E4349" w:rsidRDefault="000E4349" w:rsidP="000E4349">
      <w:pPr>
        <w:pStyle w:val="StandardWeb"/>
      </w:pPr>
      <w:r>
        <w:t>Gott ist gegenwärtig, lasset uns anbeten</w:t>
      </w:r>
      <w:r>
        <w:br/>
        <w:t>und in Ehrfurcht vor ihn treten.</w:t>
      </w:r>
      <w:r>
        <w:br/>
        <w:t>Gott ist in der Mitten. Alles in uns schweige</w:t>
      </w:r>
      <w:r>
        <w:br/>
        <w:t>und sich innigst vor ihm beuge.</w:t>
      </w:r>
      <w:r>
        <w:br/>
        <w:t>Wer ihn kennt,</w:t>
      </w:r>
      <w:r>
        <w:br/>
        <w:t>wer ihn nennt,</w:t>
      </w:r>
      <w:r>
        <w:br/>
        <w:t>schlag die Augen nieder;</w:t>
      </w:r>
      <w:r>
        <w:br/>
        <w:t>kommt, ergebt euch wieder.</w:t>
      </w:r>
    </w:p>
    <w:p w14:paraId="6C1E4656" w14:textId="77777777" w:rsidR="000E4349" w:rsidRDefault="000E4349" w:rsidP="000E4349">
      <w:pPr>
        <w:pStyle w:val="StandardWeb"/>
      </w:pPr>
      <w:r>
        <w:t>Gott ist gegenwärtig, dem die Cherubinen</w:t>
      </w:r>
      <w:r>
        <w:br/>
        <w:t xml:space="preserve">Tag und Nacht </w:t>
      </w:r>
      <w:proofErr w:type="spellStart"/>
      <w:r>
        <w:t>gebücket</w:t>
      </w:r>
      <w:proofErr w:type="spellEnd"/>
      <w:r>
        <w:t xml:space="preserve"> dienen.</w:t>
      </w:r>
      <w:r>
        <w:br/>
        <w:t>Heilig, heilig, heilig! singen ihm zu Ehre</w:t>
      </w:r>
      <w:r>
        <w:br/>
        <w:t>aller Engel hohe Chöre.</w:t>
      </w:r>
      <w:r>
        <w:br/>
        <w:t>Herr, vernimm</w:t>
      </w:r>
      <w:r>
        <w:br/>
        <w:t xml:space="preserve">unsre </w:t>
      </w:r>
      <w:proofErr w:type="spellStart"/>
      <w:r>
        <w:t>Stimm</w:t>
      </w:r>
      <w:proofErr w:type="spellEnd"/>
      <w:r>
        <w:t>,</w:t>
      </w:r>
      <w:r>
        <w:br/>
        <w:t>da auch wir Geringen</w:t>
      </w:r>
      <w:r>
        <w:br/>
        <w:t>unsre Opfer bringen.</w:t>
      </w:r>
    </w:p>
    <w:p w14:paraId="607D368B" w14:textId="77777777" w:rsidR="000E4349" w:rsidRDefault="000E4349" w:rsidP="000E4349">
      <w:pPr>
        <w:pStyle w:val="StandardWeb"/>
      </w:pPr>
      <w:r>
        <w:t>Wir entsagen willig allen Eitelkeiten,</w:t>
      </w:r>
      <w:r>
        <w:br/>
        <w:t>aller Erdenlust und Freuden;</w:t>
      </w:r>
      <w:r>
        <w:br/>
        <w:t>da liegt unser Wille, Seele, Leib und Leben,</w:t>
      </w:r>
      <w:r>
        <w:br/>
        <w:t>dir zum Eigentum ergeben:</w:t>
      </w:r>
      <w:r>
        <w:br/>
      </w:r>
      <w:r>
        <w:lastRenderedPageBreak/>
        <w:t>du allein</w:t>
      </w:r>
      <w:r>
        <w:br/>
        <w:t>sollst es sein,</w:t>
      </w:r>
      <w:r>
        <w:br/>
        <w:t>unser Gott und Herre,</w:t>
      </w:r>
      <w:r>
        <w:br/>
        <w:t>dir gebührt die Ehre.</w:t>
      </w:r>
    </w:p>
    <w:p w14:paraId="3EA26284" w14:textId="77777777" w:rsidR="000E4349" w:rsidRDefault="000E4349" w:rsidP="000E4349">
      <w:pPr>
        <w:pStyle w:val="StandardWeb"/>
      </w:pPr>
      <w:r>
        <w:t>Majestätisch Wesen, möcht ich recht dich preisen</w:t>
      </w:r>
      <w:r>
        <w:br/>
        <w:t>und im Geist dir Dienst erweisen!</w:t>
      </w:r>
      <w:r>
        <w:br/>
        <w:t>Möcht ich wie die Engel immer vor dir stehen</w:t>
      </w:r>
      <w:r>
        <w:br/>
        <w:t>und dich gegenwärtig sehen!</w:t>
      </w:r>
      <w:r>
        <w:br/>
        <w:t>Lass mich dir</w:t>
      </w:r>
      <w:r>
        <w:br/>
        <w:t>für und für</w:t>
      </w:r>
      <w:r>
        <w:br/>
        <w:t>trachten zu gefallen,</w:t>
      </w:r>
      <w:r>
        <w:br/>
        <w:t>liebster Gott, in allem.</w:t>
      </w:r>
    </w:p>
    <w:p w14:paraId="76AA2AA1" w14:textId="77777777" w:rsidR="000E4349" w:rsidRDefault="000E4349" w:rsidP="000E4349">
      <w:pPr>
        <w:pStyle w:val="StandardWeb"/>
      </w:pPr>
      <w:r>
        <w:t xml:space="preserve">Luft, die Alles füllet, </w:t>
      </w:r>
      <w:proofErr w:type="spellStart"/>
      <w:r>
        <w:t>d’rin</w:t>
      </w:r>
      <w:proofErr w:type="spellEnd"/>
      <w:r>
        <w:t xml:space="preserve"> wir immer schweben,</w:t>
      </w:r>
      <w:r>
        <w:br/>
        <w:t>aller Dinge Grund und Leben,</w:t>
      </w:r>
      <w:r>
        <w:br/>
        <w:t xml:space="preserve">Meer </w:t>
      </w:r>
      <w:proofErr w:type="spellStart"/>
      <w:r>
        <w:t>ohn</w:t>
      </w:r>
      <w:proofErr w:type="spellEnd"/>
      <w:r>
        <w:t>‘ Grund und Ende, Wunder aller Wunder,</w:t>
      </w:r>
      <w:r>
        <w:br/>
        <w:t>ich senk‘ mich in dich hinunter;</w:t>
      </w:r>
      <w:r>
        <w:br/>
        <w:t>ich in dir,</w:t>
      </w:r>
      <w:r>
        <w:br/>
        <w:t>du in mir,</w:t>
      </w:r>
      <w:r>
        <w:br/>
        <w:t>lass mich ganz verschwinden,</w:t>
      </w:r>
      <w:r>
        <w:br/>
        <w:t>dich nur sehn und finden.</w:t>
      </w:r>
    </w:p>
    <w:p w14:paraId="79326A08" w14:textId="77777777" w:rsidR="000E4349" w:rsidRDefault="000E4349" w:rsidP="000E4349">
      <w:pPr>
        <w:pStyle w:val="StandardWeb"/>
      </w:pPr>
      <w:r>
        <w:t>Du durchdringest alles; lass dein schönstes Lichte,</w:t>
      </w:r>
      <w:r>
        <w:br/>
        <w:t>Herr, berühren mein Gesichte.</w:t>
      </w:r>
      <w:r>
        <w:br/>
        <w:t>Wie dir zarten Blumen willig sich entfalten</w:t>
      </w:r>
      <w:r>
        <w:br/>
        <w:t>und der Sonne stille halten:</w:t>
      </w:r>
      <w:r>
        <w:br/>
        <w:t>lass mich so</w:t>
      </w:r>
      <w:r>
        <w:br/>
        <w:t>still und froh</w:t>
      </w:r>
      <w:r>
        <w:br/>
        <w:t>deine Strahlen fassen</w:t>
      </w:r>
      <w:r>
        <w:br/>
        <w:t>und dich wirken lassen.</w:t>
      </w:r>
    </w:p>
    <w:p w14:paraId="1E1AA560" w14:textId="77777777" w:rsidR="000E4349" w:rsidRDefault="000E4349" w:rsidP="000E4349">
      <w:pPr>
        <w:pStyle w:val="StandardWeb"/>
      </w:pPr>
      <w:r>
        <w:t>Mache mich einfältig, innig, abgeschieden,</w:t>
      </w:r>
      <w:r>
        <w:br/>
        <w:t>sanft und still in deinem Frieden;</w:t>
      </w:r>
      <w:r>
        <w:br/>
        <w:t>mach mich reines Herzens, dass ich deine Klarheit</w:t>
      </w:r>
      <w:r>
        <w:br/>
        <w:t>schauen mag im Geist und Wahrheit.</w:t>
      </w:r>
      <w:r>
        <w:br/>
        <w:t>Lass mein Herz</w:t>
      </w:r>
      <w:r>
        <w:br/>
      </w:r>
      <w:proofErr w:type="spellStart"/>
      <w:r>
        <w:t>überwärts</w:t>
      </w:r>
      <w:proofErr w:type="spellEnd"/>
      <w:r>
        <w:br/>
        <w:t>wie ein Adler schweben</w:t>
      </w:r>
      <w:r>
        <w:br/>
        <w:t>und in dir nur leben.</w:t>
      </w:r>
    </w:p>
    <w:p w14:paraId="7F472013" w14:textId="77777777" w:rsidR="000E4349" w:rsidRDefault="000E4349" w:rsidP="000E4349">
      <w:pPr>
        <w:pStyle w:val="StandardWeb"/>
      </w:pPr>
      <w:r>
        <w:t>Herr, komm in mir wohnen, lass mein Geist auf Erden</w:t>
      </w:r>
      <w:r>
        <w:br/>
        <w:t>dir ein Heiligtum noch werden;</w:t>
      </w:r>
      <w:r>
        <w:br/>
        <w:t>komm, du nahes Wesen, dich in mir verkläre,</w:t>
      </w:r>
      <w:r>
        <w:br/>
        <w:t>dass ich dich stets lieb und ehre.</w:t>
      </w:r>
      <w:r>
        <w:br/>
        <w:t>Wo ich geh,</w:t>
      </w:r>
      <w:r>
        <w:br/>
        <w:t>sitz und steh,</w:t>
      </w:r>
      <w:r>
        <w:br/>
        <w:t>lass mich dich erblicken</w:t>
      </w:r>
      <w:r>
        <w:br/>
        <w:t xml:space="preserve">und vor dir mich bücken. </w:t>
      </w:r>
    </w:p>
    <w:p w14:paraId="4620256B" w14:textId="77777777" w:rsidR="00CB7F0B" w:rsidRDefault="00CB7F0B" w:rsidP="00CB7F0B">
      <w:pPr>
        <w:pStyle w:val="berschrift1"/>
      </w:pPr>
      <w:r>
        <w:t>Gott ist nahe denen</w:t>
      </w:r>
    </w:p>
    <w:p w14:paraId="5A485ECC" w14:textId="77777777" w:rsidR="00CB7F0B" w:rsidRDefault="00CB7F0B" w:rsidP="00CB7F0B">
      <w:pPr>
        <w:pStyle w:val="StandardWeb"/>
      </w:pPr>
      <w:r>
        <w:lastRenderedPageBreak/>
        <w:t>Gott ist nahe denen,</w:t>
      </w:r>
      <w:r>
        <w:br/>
        <w:t>Die auf ihn sich lehnen,</w:t>
      </w:r>
      <w:r>
        <w:br/>
        <w:t>Und vertrauen bloß;</w:t>
      </w:r>
      <w:r>
        <w:br/>
        <w:t>Die als arme Sünder,</w:t>
      </w:r>
      <w:r>
        <w:br/>
        <w:t>Die als schwache Kinder</w:t>
      </w:r>
      <w:r>
        <w:br/>
        <w:t>Sinken in den Schoß,</w:t>
      </w:r>
      <w:r>
        <w:br/>
        <w:t>Der auch heut‘</w:t>
      </w:r>
      <w:r>
        <w:br/>
        <w:t>Noch angelweit</w:t>
      </w:r>
      <w:r>
        <w:br/>
        <w:t>Offen und ganz nah‘ uns allen.</w:t>
      </w:r>
      <w:r>
        <w:br/>
        <w:t xml:space="preserve">Lass dich ganz drein fallen! </w:t>
      </w:r>
    </w:p>
    <w:p w14:paraId="2569ABA7" w14:textId="77777777" w:rsidR="00CB7F0B" w:rsidRDefault="00CB7F0B" w:rsidP="00CB7F0B">
      <w:pPr>
        <w:pStyle w:val="StandardWeb"/>
      </w:pPr>
      <w:r>
        <w:t>Wär‘ ich auf der Reise</w:t>
      </w:r>
      <w:r>
        <w:br/>
        <w:t xml:space="preserve">Stark und schön und </w:t>
      </w:r>
      <w:proofErr w:type="spellStart"/>
      <w:r>
        <w:t>weise</w:t>
      </w:r>
      <w:proofErr w:type="spellEnd"/>
      <w:r>
        <w:t>,</w:t>
      </w:r>
      <w:r>
        <w:br/>
        <w:t xml:space="preserve">Möcht ich irre </w:t>
      </w:r>
      <w:proofErr w:type="spellStart"/>
      <w:r>
        <w:t>geh’n</w:t>
      </w:r>
      <w:proofErr w:type="spellEnd"/>
      <w:r>
        <w:t>.</w:t>
      </w:r>
      <w:r>
        <w:br/>
        <w:t>Starke sind vermessen,</w:t>
      </w:r>
      <w:r>
        <w:br/>
        <w:t>Weise gottvergessen,</w:t>
      </w:r>
      <w:r>
        <w:br/>
        <w:t xml:space="preserve">Schöne sich </w:t>
      </w:r>
      <w:proofErr w:type="spellStart"/>
      <w:r>
        <w:t>beseh’n</w:t>
      </w:r>
      <w:proofErr w:type="spellEnd"/>
      <w:r>
        <w:t>.</w:t>
      </w:r>
      <w:r>
        <w:br/>
        <w:t>Armes Kind,</w:t>
      </w:r>
      <w:r>
        <w:br/>
        <w:t>Sei bloß und blind.</w:t>
      </w:r>
      <w:r>
        <w:br/>
        <w:t>Tiefer nur in Gott verborgen,</w:t>
      </w:r>
      <w:r>
        <w:br/>
        <w:t xml:space="preserve">Lass die Mutter sorgen! </w:t>
      </w:r>
    </w:p>
    <w:p w14:paraId="61EADC97" w14:textId="77777777" w:rsidR="00CB7F0B" w:rsidRDefault="00CB7F0B" w:rsidP="00CB7F0B">
      <w:pPr>
        <w:pStyle w:val="StandardWeb"/>
      </w:pPr>
      <w:r>
        <w:t>Nun, ich lieb‘ die Kleinheit.</w:t>
      </w:r>
      <w:r>
        <w:br/>
        <w:t>Hätt‘ ich nur die Reinheit,</w:t>
      </w:r>
      <w:r>
        <w:br/>
        <w:t>Die den Kindern ziemt!</w:t>
      </w:r>
      <w:r>
        <w:br/>
        <w:t>Könnt‘ ich so ergeben</w:t>
      </w:r>
      <w:r>
        <w:br/>
        <w:t>Grundeinfältig leben,</w:t>
      </w:r>
      <w:r>
        <w:br/>
        <w:t>Wie man Kinder rühmt!</w:t>
      </w:r>
      <w:r>
        <w:br/>
        <w:t>Jesu, mein,</w:t>
      </w:r>
      <w:r>
        <w:br/>
        <w:t>Lass mich allein</w:t>
      </w:r>
      <w:r>
        <w:br/>
        <w:t>Dich im Grunde lebend sehen,</w:t>
      </w:r>
      <w:r>
        <w:br/>
      </w:r>
      <w:proofErr w:type="spellStart"/>
      <w:r>
        <w:t>So</w:t>
      </w:r>
      <w:proofErr w:type="spellEnd"/>
      <w:r>
        <w:t xml:space="preserve"> wird’s bald geschehen.</w:t>
      </w:r>
    </w:p>
    <w:p w14:paraId="0A1D6C2B" w14:textId="77777777" w:rsidR="00CB7F0B" w:rsidRDefault="00CB7F0B" w:rsidP="00CB7F0B">
      <w:pPr>
        <w:pStyle w:val="StandardWeb"/>
      </w:pPr>
      <w:r>
        <w:t>Dir will ich mich lassen;</w:t>
      </w:r>
      <w:r>
        <w:br/>
      </w:r>
      <w:proofErr w:type="spellStart"/>
      <w:r>
        <w:t>Woll’st</w:t>
      </w:r>
      <w:proofErr w:type="spellEnd"/>
      <w:r>
        <w:t xml:space="preserve"> mich ganz umfassen,</w:t>
      </w:r>
      <w:r>
        <w:br/>
        <w:t xml:space="preserve">Ewig wohl </w:t>
      </w:r>
      <w:proofErr w:type="spellStart"/>
      <w:r>
        <w:t>bewahr’n</w:t>
      </w:r>
      <w:proofErr w:type="spellEnd"/>
      <w:r>
        <w:t>.</w:t>
      </w:r>
      <w:r>
        <w:br/>
        <w:t>O du Schoß der Liebe,</w:t>
      </w:r>
      <w:r>
        <w:br/>
        <w:t>Deinem Zug und Triebe</w:t>
      </w:r>
      <w:r>
        <w:br/>
        <w:t xml:space="preserve">Lass mich tief </w:t>
      </w:r>
      <w:proofErr w:type="spellStart"/>
      <w:r>
        <w:t>erfahr’n</w:t>
      </w:r>
      <w:proofErr w:type="spellEnd"/>
      <w:r>
        <w:t>.</w:t>
      </w:r>
      <w:r>
        <w:br/>
        <w:t>Nimm mich ein</w:t>
      </w:r>
      <w:r>
        <w:br/>
        <w:t>Und mach mich rein,</w:t>
      </w:r>
      <w:r>
        <w:br/>
        <w:t xml:space="preserve">Dass ich’s </w:t>
      </w:r>
      <w:proofErr w:type="spellStart"/>
      <w:r>
        <w:t>mög</w:t>
      </w:r>
      <w:proofErr w:type="spellEnd"/>
      <w:r>
        <w:t>‘ in allen Sachen</w:t>
      </w:r>
      <w:r>
        <w:br/>
        <w:t>Wie dein Schoßkind machen.</w:t>
      </w:r>
    </w:p>
    <w:p w14:paraId="31722216" w14:textId="77777777" w:rsidR="000E4349" w:rsidRDefault="000E4349" w:rsidP="000E4349">
      <w:pPr>
        <w:pStyle w:val="berschrift1"/>
      </w:pPr>
      <w:r>
        <w:t>Gott rufet noch. Sollt ich nicht endlich hören?</w:t>
      </w:r>
    </w:p>
    <w:p w14:paraId="029270A0" w14:textId="77777777" w:rsidR="000E4349" w:rsidRDefault="000E4349" w:rsidP="000E4349">
      <w:pPr>
        <w:pStyle w:val="StandardWeb"/>
      </w:pPr>
      <w:r>
        <w:t>1. Gott rufet noch. Sollt ich nicht endlich hören?</w:t>
      </w:r>
      <w:r>
        <w:br/>
        <w:t>Wie lass ich mich bezaubern und betören!</w:t>
      </w:r>
      <w:r>
        <w:br/>
        <w:t>Die kurze Freud, die kurze Zeit vergeht,</w:t>
      </w:r>
      <w:r>
        <w:br/>
        <w:t>und meine Seel noch so gefährlich steht.</w:t>
      </w:r>
    </w:p>
    <w:p w14:paraId="46F75A4E" w14:textId="77777777" w:rsidR="000E4349" w:rsidRDefault="000E4349" w:rsidP="000E4349">
      <w:pPr>
        <w:pStyle w:val="StandardWeb"/>
      </w:pPr>
      <w:r>
        <w:lastRenderedPageBreak/>
        <w:t>2. Gott rufet noch. Sollt ich nicht endlich kommen?</w:t>
      </w:r>
      <w:r>
        <w:br/>
        <w:t xml:space="preserve">Ich hab so lang die treue </w:t>
      </w:r>
      <w:proofErr w:type="spellStart"/>
      <w:r>
        <w:t>Stimm</w:t>
      </w:r>
      <w:proofErr w:type="spellEnd"/>
      <w:r>
        <w:t xml:space="preserve"> vernommen;</w:t>
      </w:r>
      <w:r>
        <w:br/>
        <w:t xml:space="preserve">ich </w:t>
      </w:r>
      <w:proofErr w:type="spellStart"/>
      <w:r>
        <w:t>wusst</w:t>
      </w:r>
      <w:proofErr w:type="spellEnd"/>
      <w:r>
        <w:t xml:space="preserve"> es wohl: ich war nicht, wie ich sollt;</w:t>
      </w:r>
      <w:r>
        <w:br/>
        <w:t>er winkte mir, ich habe nicht gewollt.</w:t>
      </w:r>
    </w:p>
    <w:p w14:paraId="1A503450" w14:textId="77777777" w:rsidR="000E4349" w:rsidRDefault="000E4349" w:rsidP="000E4349">
      <w:pPr>
        <w:pStyle w:val="StandardWeb"/>
      </w:pPr>
      <w:r>
        <w:t>3. Gott rufet noch. Wie, dass ich mich nicht gebe!</w:t>
      </w:r>
      <w:r>
        <w:br/>
        <w:t xml:space="preserve">Ich </w:t>
      </w:r>
      <w:proofErr w:type="spellStart"/>
      <w:r>
        <w:t>fürcht</w:t>
      </w:r>
      <w:proofErr w:type="spellEnd"/>
      <w:r>
        <w:t xml:space="preserve"> sein Joch und doch in Banden lebe.</w:t>
      </w:r>
      <w:r>
        <w:br/>
        <w:t>Ich halte Gott und meine Seele auf.</w:t>
      </w:r>
      <w:r>
        <w:br/>
        <w:t>Er ziehet mich; mein armes Herze, lauf!</w:t>
      </w:r>
    </w:p>
    <w:p w14:paraId="11F3A09B" w14:textId="77777777" w:rsidR="000E4349" w:rsidRDefault="000E4349" w:rsidP="000E4349">
      <w:pPr>
        <w:pStyle w:val="StandardWeb"/>
      </w:pPr>
      <w:r>
        <w:t>4. Gott rufet noch. Ob ich mein Ohr verstopfet,</w:t>
      </w:r>
      <w:r>
        <w:br/>
        <w:t>er stehet noch an meiner Tür und klopfet;</w:t>
      </w:r>
      <w:r>
        <w:br/>
        <w:t>er ist bereit, dass er mich noch empfang;</w:t>
      </w:r>
      <w:r>
        <w:br/>
        <w:t>er wartet noch auf mich. Wer weiß, wie lang?</w:t>
      </w:r>
    </w:p>
    <w:p w14:paraId="4A650EFC" w14:textId="77777777" w:rsidR="000E4349" w:rsidRDefault="000E4349" w:rsidP="000E4349">
      <w:pPr>
        <w:pStyle w:val="StandardWeb"/>
      </w:pPr>
      <w:r>
        <w:t>5. Gib dich, mein Herz, gib dich nun ganz gefangen.</w:t>
      </w:r>
      <w:r>
        <w:br/>
        <w:t>Wo willst du Trost, wo willst du Ruh erlangen?</w:t>
      </w:r>
      <w:r>
        <w:br/>
        <w:t>Lass los, lass los; brich alle Band entzwei!</w:t>
      </w:r>
      <w:r>
        <w:br/>
        <w:t>Dein Geist wird sonst in Ewigkeit nicht frei.</w:t>
      </w:r>
    </w:p>
    <w:p w14:paraId="21FCA7A0" w14:textId="77777777" w:rsidR="000E4349" w:rsidRDefault="000E4349" w:rsidP="000E4349">
      <w:pPr>
        <w:pStyle w:val="StandardWeb"/>
      </w:pPr>
      <w:r>
        <w:t>6. Gott locket mich; nun länger nicht verweilet!</w:t>
      </w:r>
      <w:r>
        <w:br/>
        <w:t xml:space="preserve">Gott will mich ganz; nun länger nicht </w:t>
      </w:r>
      <w:proofErr w:type="spellStart"/>
      <w:r>
        <w:t>geteilet</w:t>
      </w:r>
      <w:proofErr w:type="spellEnd"/>
      <w:r>
        <w:t>!</w:t>
      </w:r>
      <w:r>
        <w:br/>
        <w:t xml:space="preserve">Fleisch, Welt, Vernunft, sag immer, was du </w:t>
      </w:r>
      <w:proofErr w:type="spellStart"/>
      <w:r>
        <w:t>willt</w:t>
      </w:r>
      <w:proofErr w:type="spellEnd"/>
      <w:r>
        <w:t>,</w:t>
      </w:r>
      <w:r>
        <w:br/>
        <w:t xml:space="preserve">meins Gottes </w:t>
      </w:r>
      <w:proofErr w:type="spellStart"/>
      <w:r>
        <w:t>Stimm</w:t>
      </w:r>
      <w:proofErr w:type="spellEnd"/>
      <w:r>
        <w:t xml:space="preserve"> mir mehr als deine gilt.</w:t>
      </w:r>
    </w:p>
    <w:p w14:paraId="74B762F0" w14:textId="77777777" w:rsidR="000E4349" w:rsidRDefault="000E4349" w:rsidP="000E4349">
      <w:pPr>
        <w:pStyle w:val="StandardWeb"/>
      </w:pPr>
      <w:r>
        <w:t>7. Ich folge Gott, ich will ihm ganz genügen;</w:t>
      </w:r>
      <w:r>
        <w:br/>
        <w:t>die Gnade soll im Herzen endlich Siegen.</w:t>
      </w:r>
      <w:r>
        <w:br/>
        <w:t>Ich gebe mich; Gott soll hinfort allein</w:t>
      </w:r>
      <w:r>
        <w:br/>
        <w:t>und unbedingt mein Herr und Meister sein.</w:t>
      </w:r>
    </w:p>
    <w:p w14:paraId="3A5B8BC5" w14:textId="77777777" w:rsidR="000E4349" w:rsidRDefault="000E4349" w:rsidP="000E4349">
      <w:pPr>
        <w:pStyle w:val="StandardWeb"/>
      </w:pPr>
      <w:r>
        <w:t>8. Ach nimm mich hin, du Langmut ohne Maße;</w:t>
      </w:r>
      <w:r>
        <w:br/>
        <w:t>ergreif mich wohl, dass ich dich nie verlasse.</w:t>
      </w:r>
      <w:r>
        <w:br/>
        <w:t>Herr, rede nur, ich geb begierig acht; führ,</w:t>
      </w:r>
      <w:r>
        <w:br/>
        <w:t xml:space="preserve">wie du willst, ich bin in deiner Macht. </w:t>
      </w:r>
    </w:p>
    <w:p w14:paraId="3896301C" w14:textId="77777777" w:rsidR="00F71B94" w:rsidRDefault="00F71B94" w:rsidP="00F71B94">
      <w:pPr>
        <w:pStyle w:val="berschrift1"/>
      </w:pPr>
      <w:r>
        <w:t>Groß ist unsers Gottes Güte</w:t>
      </w:r>
    </w:p>
    <w:p w14:paraId="74C08693" w14:textId="77777777" w:rsidR="00F71B94" w:rsidRDefault="00F71B94" w:rsidP="00F71B94">
      <w:pPr>
        <w:pStyle w:val="StandardWeb"/>
      </w:pPr>
      <w:r>
        <w:t>1.) Groß ist unsers Gottes Güte</w:t>
      </w:r>
      <w:r>
        <w:br/>
        <w:t>Seine Treu</w:t>
      </w:r>
      <w:r>
        <w:br/>
        <w:t>Täglich neu,</w:t>
      </w:r>
      <w:r>
        <w:br/>
        <w:t>rühret mein Gemüte.</w:t>
      </w:r>
      <w:r>
        <w:br/>
        <w:t>Sende, Herr, den Geist von oben,</w:t>
      </w:r>
      <w:r>
        <w:br/>
        <w:t xml:space="preserve">Dass </w:t>
      </w:r>
      <w:proofErr w:type="spellStart"/>
      <w:r>
        <w:t>jetzund</w:t>
      </w:r>
      <w:proofErr w:type="spellEnd"/>
      <w:r>
        <w:br/>
        <w:t>Herz und Mund</w:t>
      </w:r>
      <w:r>
        <w:br/>
        <w:t>Deine Güte loben!</w:t>
      </w:r>
    </w:p>
    <w:p w14:paraId="18F79E88" w14:textId="77777777" w:rsidR="00F71B94" w:rsidRDefault="00F71B94" w:rsidP="00F71B94">
      <w:pPr>
        <w:pStyle w:val="StandardWeb"/>
      </w:pPr>
      <w:r>
        <w:t>2.) Du hast meinem Leib gegeben</w:t>
      </w:r>
      <w:r>
        <w:br/>
        <w:t>Für und für</w:t>
      </w:r>
      <w:r>
        <w:br/>
        <w:t>Mehr als mir</w:t>
      </w:r>
      <w:r>
        <w:br/>
        <w:t>Nötig war zum Leben.</w:t>
      </w:r>
      <w:r>
        <w:br/>
        <w:t>Meine Seel mit tausend Gnaden</w:t>
      </w:r>
      <w:r>
        <w:br/>
      </w:r>
      <w:r>
        <w:lastRenderedPageBreak/>
        <w:t>Allerhand,</w:t>
      </w:r>
      <w:r>
        <w:br/>
        <w:t>Dir bekannt,</w:t>
      </w:r>
      <w:r>
        <w:br/>
        <w:t>Hast du, Herr, beladen.</w:t>
      </w:r>
    </w:p>
    <w:p w14:paraId="6E8974E3" w14:textId="77777777" w:rsidR="00F71B94" w:rsidRDefault="00F71B94" w:rsidP="00F71B94">
      <w:pPr>
        <w:pStyle w:val="StandardWeb"/>
      </w:pPr>
      <w:r>
        <w:t>3.) Da ich, Herr, dich noch nicht kannte</w:t>
      </w:r>
      <w:r>
        <w:br/>
        <w:t>Und in Sünd</w:t>
      </w:r>
      <w:r>
        <w:br/>
        <w:t>Tot und blind</w:t>
      </w:r>
      <w:r>
        <w:br/>
        <w:t>Dir den Rücken wandte,</w:t>
      </w:r>
      <w:r>
        <w:br/>
        <w:t>Da hast du bewahrt mein Leben</w:t>
      </w:r>
      <w:r>
        <w:br/>
        <w:t>Und mich nicht</w:t>
      </w:r>
      <w:r>
        <w:br/>
        <w:t>Dem Gericht</w:t>
      </w:r>
      <w:r>
        <w:br/>
        <w:t>Nach Verdienst ergeben.</w:t>
      </w:r>
    </w:p>
    <w:p w14:paraId="2A560C1F" w14:textId="77777777" w:rsidR="00F71B94" w:rsidRDefault="00F71B94" w:rsidP="00F71B94">
      <w:pPr>
        <w:pStyle w:val="StandardWeb"/>
      </w:pPr>
      <w:r>
        <w:t>4.) Wenn ich damals wär gestorben,</w:t>
      </w:r>
      <w:r>
        <w:br/>
        <w:t>Ach, mein Herr,</w:t>
      </w:r>
      <w:r>
        <w:br/>
        <w:t>Ewig wär</w:t>
      </w:r>
      <w:r>
        <w:br/>
        <w:t>Meine Seel verdorben.</w:t>
      </w:r>
      <w:r>
        <w:br/>
        <w:t>Du, du hast verschont in Gnaden</w:t>
      </w:r>
      <w:r>
        <w:br/>
        <w:t>Und mich gar</w:t>
      </w:r>
      <w:r>
        <w:br/>
        <w:t>Immerdar</w:t>
      </w:r>
      <w:r>
        <w:br/>
      </w:r>
      <w:proofErr w:type="spellStart"/>
      <w:r>
        <w:t>Nur</w:t>
      </w:r>
      <w:proofErr w:type="spellEnd"/>
      <w:r>
        <w:t xml:space="preserve"> zur </w:t>
      </w:r>
      <w:proofErr w:type="spellStart"/>
      <w:r>
        <w:t>Buß</w:t>
      </w:r>
      <w:proofErr w:type="spellEnd"/>
      <w:r>
        <w:t xml:space="preserve"> geladen.</w:t>
      </w:r>
    </w:p>
    <w:p w14:paraId="421BCB37" w14:textId="77777777" w:rsidR="00F71B94" w:rsidRDefault="00F71B94" w:rsidP="00F71B94">
      <w:pPr>
        <w:pStyle w:val="StandardWeb"/>
      </w:pPr>
      <w:r>
        <w:t>5.) Wenn ich gleich nicht hören wollte,</w:t>
      </w:r>
      <w:r>
        <w:br/>
        <w:t>Riefst du doch</w:t>
      </w:r>
      <w:r>
        <w:br/>
        <w:t>Immer noch,</w:t>
      </w:r>
      <w:r>
        <w:br/>
        <w:t>Dass ich kommen sollte.</w:t>
      </w:r>
      <w:r>
        <w:br/>
        <w:t>Endlich hast du überwunden,</w:t>
      </w:r>
      <w:r>
        <w:br/>
        <w:t>Endlich hat</w:t>
      </w:r>
      <w:r>
        <w:br/>
        <w:t>Deine Gnad</w:t>
      </w:r>
      <w:r>
        <w:br/>
        <w:t xml:space="preserve">Mich </w:t>
      </w:r>
      <w:proofErr w:type="spellStart"/>
      <w:r>
        <w:t>Verlornen</w:t>
      </w:r>
      <w:proofErr w:type="spellEnd"/>
      <w:r>
        <w:t xml:space="preserve"> </w:t>
      </w:r>
      <w:proofErr w:type="spellStart"/>
      <w:r>
        <w:t>funden</w:t>
      </w:r>
      <w:proofErr w:type="spellEnd"/>
      <w:r>
        <w:t>.</w:t>
      </w:r>
    </w:p>
    <w:p w14:paraId="3F4FE189" w14:textId="77777777" w:rsidR="00F71B94" w:rsidRDefault="00F71B94" w:rsidP="00F71B94">
      <w:pPr>
        <w:pStyle w:val="StandardWeb"/>
      </w:pPr>
      <w:r>
        <w:t>6.) Endlich musst mein Herze brechen</w:t>
      </w:r>
      <w:r>
        <w:br/>
        <w:t>Und allein</w:t>
      </w:r>
      <w:r>
        <w:br/>
        <w:t>Ohne Schein</w:t>
      </w:r>
      <w:r>
        <w:br/>
        <w:t>Dir das Jawort sprechen.</w:t>
      </w:r>
      <w:r>
        <w:br/>
        <w:t xml:space="preserve">O du </w:t>
      </w:r>
      <w:proofErr w:type="spellStart"/>
      <w:r>
        <w:t>sel’ge</w:t>
      </w:r>
      <w:proofErr w:type="spellEnd"/>
      <w:r>
        <w:t xml:space="preserve"> Gnadenstunde,</w:t>
      </w:r>
      <w:r>
        <w:br/>
        <w:t>Da ich mich</w:t>
      </w:r>
      <w:r>
        <w:br/>
        <w:t>Ewiglich</w:t>
      </w:r>
      <w:r>
        <w:br/>
        <w:t xml:space="preserve">Meinem Gott </w:t>
      </w:r>
      <w:proofErr w:type="spellStart"/>
      <w:r>
        <w:t>verbunde</w:t>
      </w:r>
      <w:proofErr w:type="spellEnd"/>
      <w:r>
        <w:t>,</w:t>
      </w:r>
    </w:p>
    <w:p w14:paraId="768C1577" w14:textId="77777777" w:rsidR="00F71B94" w:rsidRDefault="00F71B94" w:rsidP="00F71B94">
      <w:pPr>
        <w:pStyle w:val="StandardWeb"/>
      </w:pPr>
      <w:r>
        <w:t>7.) da ich allem Sündenleben,</w:t>
      </w:r>
      <w:r>
        <w:br/>
        <w:t>Aller Freud</w:t>
      </w:r>
      <w:r>
        <w:br/>
        <w:t>Dieser Zeit</w:t>
      </w:r>
      <w:r>
        <w:br/>
        <w:t>Abschied hab gegeben,</w:t>
      </w:r>
      <w:r>
        <w:br/>
        <w:t>Da mein Geist zu Gottes Füßen</w:t>
      </w:r>
      <w:r>
        <w:br/>
        <w:t>Sank dahin</w:t>
      </w:r>
      <w:r>
        <w:br/>
        <w:t>Und mein Sinn</w:t>
      </w:r>
      <w:r>
        <w:br/>
        <w:t xml:space="preserve">Wollt in </w:t>
      </w:r>
      <w:proofErr w:type="spellStart"/>
      <w:r>
        <w:t>Reu</w:t>
      </w:r>
      <w:proofErr w:type="spellEnd"/>
      <w:r>
        <w:t xml:space="preserve"> zerfließen!</w:t>
      </w:r>
    </w:p>
    <w:p w14:paraId="7720681E" w14:textId="77777777" w:rsidR="00F71B94" w:rsidRDefault="00F71B94" w:rsidP="00F71B94">
      <w:pPr>
        <w:pStyle w:val="StandardWeb"/>
      </w:pPr>
      <w:r>
        <w:t>8.) Zwar ich bin nicht treu geblieben,</w:t>
      </w:r>
      <w:r>
        <w:br/>
        <w:t>Wie ich sollt,</w:t>
      </w:r>
      <w:r>
        <w:br/>
      </w:r>
      <w:r>
        <w:lastRenderedPageBreak/>
        <w:t>Wie ich wollt,</w:t>
      </w:r>
      <w:r>
        <w:br/>
        <w:t>Dich allein zu lieben.</w:t>
      </w:r>
      <w:r>
        <w:br/>
        <w:t>Aber du bleibst ohne Wanken</w:t>
      </w:r>
      <w:r>
        <w:br/>
        <w:t>Immer doch</w:t>
      </w:r>
      <w:r>
        <w:br/>
        <w:t>Treue noch.</w:t>
      </w:r>
      <w:r>
        <w:br/>
        <w:t>Könnt ich recht dir danken!</w:t>
      </w:r>
    </w:p>
    <w:p w14:paraId="31474AB3" w14:textId="77777777" w:rsidR="00F71B94" w:rsidRDefault="00F71B94" w:rsidP="00F71B94">
      <w:pPr>
        <w:pStyle w:val="StandardWeb"/>
      </w:pPr>
      <w:r>
        <w:t>9.) Seit hab ich so oft betrübet</w:t>
      </w:r>
      <w:r>
        <w:br/>
        <w:t>Deinen Geist,</w:t>
      </w:r>
      <w:r>
        <w:br/>
        <w:t>Wie du weißt.</w:t>
      </w:r>
      <w:r>
        <w:br/>
        <w:t xml:space="preserve">Du hast doch </w:t>
      </w:r>
      <w:proofErr w:type="spellStart"/>
      <w:r>
        <w:t>geliebet</w:t>
      </w:r>
      <w:proofErr w:type="spellEnd"/>
      <w:r>
        <w:t>,</w:t>
      </w:r>
      <w:r>
        <w:br/>
        <w:t xml:space="preserve">Dass ich immer wieder </w:t>
      </w:r>
      <w:proofErr w:type="spellStart"/>
      <w:r>
        <w:t>kame</w:t>
      </w:r>
      <w:proofErr w:type="spellEnd"/>
      <w:r>
        <w:br/>
        <w:t>Und mein Schmerz</w:t>
      </w:r>
      <w:r>
        <w:br/>
        <w:t>Brach dein Herz,</w:t>
      </w:r>
      <w:r>
        <w:br/>
        <w:t xml:space="preserve">Das mich in sich </w:t>
      </w:r>
      <w:proofErr w:type="spellStart"/>
      <w:r>
        <w:t>nahme</w:t>
      </w:r>
      <w:proofErr w:type="spellEnd"/>
      <w:r>
        <w:t>.</w:t>
      </w:r>
    </w:p>
    <w:p w14:paraId="17097BFD" w14:textId="77777777" w:rsidR="00F71B94" w:rsidRDefault="00F71B94" w:rsidP="00F71B94">
      <w:pPr>
        <w:pStyle w:val="StandardWeb"/>
      </w:pPr>
      <w:r>
        <w:t>10.) O du sorgest für mich Armen,</w:t>
      </w:r>
      <w:r>
        <w:br/>
        <w:t>Tag und Nacht</w:t>
      </w:r>
      <w:r>
        <w:br/>
        <w:t>Hältst du Wacht,</w:t>
      </w:r>
      <w:r>
        <w:br/>
        <w:t>Groß ist dein Erbarmen!</w:t>
      </w:r>
      <w:r>
        <w:br/>
        <w:t>Lauf ich weg, du holst mich wieder,</w:t>
      </w:r>
      <w:r>
        <w:br/>
        <w:t>Väterlich</w:t>
      </w:r>
      <w:r>
        <w:br/>
        <w:t>Hältst du mich,</w:t>
      </w:r>
      <w:r>
        <w:br/>
        <w:t>Wenn ich sinke nieder.</w:t>
      </w:r>
    </w:p>
    <w:p w14:paraId="61E64CE9" w14:textId="77777777" w:rsidR="00F71B94" w:rsidRDefault="00F71B94" w:rsidP="00F71B94">
      <w:pPr>
        <w:pStyle w:val="StandardWeb"/>
      </w:pPr>
      <w:r>
        <w:t xml:space="preserve">11.) Deine </w:t>
      </w:r>
      <w:proofErr w:type="spellStart"/>
      <w:r>
        <w:t>Güt</w:t>
      </w:r>
      <w:proofErr w:type="spellEnd"/>
      <w:r>
        <w:t>, die ewig währet,</w:t>
      </w:r>
      <w:r>
        <w:br/>
        <w:t>Hat mich oft</w:t>
      </w:r>
      <w:r>
        <w:br/>
        <w:t>Unverhofft</w:t>
      </w:r>
      <w:r>
        <w:br/>
        <w:t>In der Not erhöret.</w:t>
      </w:r>
      <w:r>
        <w:br/>
        <w:t>O wie oft hast du mein Herze</w:t>
      </w:r>
      <w:r>
        <w:br/>
        <w:t>Nicht erlöst</w:t>
      </w:r>
      <w:r>
        <w:br/>
        <w:t xml:space="preserve">Und </w:t>
      </w:r>
      <w:proofErr w:type="spellStart"/>
      <w:r>
        <w:t>getröst</w:t>
      </w:r>
      <w:proofErr w:type="spellEnd"/>
      <w:r>
        <w:t>,</w:t>
      </w:r>
      <w:r>
        <w:br/>
        <w:t>Da ich lag im Schmerze!</w:t>
      </w:r>
    </w:p>
    <w:p w14:paraId="5B2162BB" w14:textId="77777777" w:rsidR="00F71B94" w:rsidRDefault="00F71B94" w:rsidP="00F71B94">
      <w:pPr>
        <w:pStyle w:val="StandardWeb"/>
      </w:pPr>
      <w:r>
        <w:t>12.) Deines Geistes Zug und Leiten</w:t>
      </w:r>
      <w:r>
        <w:br/>
        <w:t>Spür ich ja</w:t>
      </w:r>
      <w:r>
        <w:br/>
        <w:t>Innig nah,</w:t>
      </w:r>
      <w:r>
        <w:br/>
        <w:t>Dass ich nicht soll gleiten.</w:t>
      </w:r>
      <w:r>
        <w:br/>
        <w:t>Wenn ich stille bin und merke,</w:t>
      </w:r>
      <w:r>
        <w:br/>
        <w:t>Geht er mir</w:t>
      </w:r>
      <w:r>
        <w:br/>
        <w:t>Tröstlich für</w:t>
      </w:r>
      <w:r>
        <w:br/>
        <w:t>Stets bei allem Werke.</w:t>
      </w:r>
    </w:p>
    <w:p w14:paraId="2AD582D7" w14:textId="77777777" w:rsidR="00F71B94" w:rsidRDefault="00F71B94" w:rsidP="00F71B94">
      <w:pPr>
        <w:pStyle w:val="StandardWeb"/>
      </w:pPr>
      <w:r>
        <w:t>13.) Wenn ich oft im Dunkeln walle,</w:t>
      </w:r>
      <w:r>
        <w:br/>
        <w:t>Steht mir bei</w:t>
      </w:r>
      <w:r>
        <w:br/>
        <w:t>Deine Treu,</w:t>
      </w:r>
      <w:r>
        <w:br/>
        <w:t>Dass ich dann nicht falle,</w:t>
      </w:r>
      <w:r>
        <w:br/>
        <w:t>Dass ich mich kann überlassen,</w:t>
      </w:r>
      <w:r>
        <w:br/>
        <w:t>Stille stehn,</w:t>
      </w:r>
      <w:r>
        <w:br/>
        <w:t xml:space="preserve">Ohne </w:t>
      </w:r>
      <w:proofErr w:type="spellStart"/>
      <w:r>
        <w:t>Seh’n</w:t>
      </w:r>
      <w:proofErr w:type="spellEnd"/>
      <w:r>
        <w:br/>
        <w:t>Meinen Gott umfassen.</w:t>
      </w:r>
    </w:p>
    <w:p w14:paraId="5C0942F4" w14:textId="77777777" w:rsidR="00F71B94" w:rsidRDefault="00F71B94" w:rsidP="00F71B94">
      <w:pPr>
        <w:pStyle w:val="StandardWeb"/>
      </w:pPr>
      <w:r>
        <w:lastRenderedPageBreak/>
        <w:t>14.) Du hast auch gezeigt mir Blinden,</w:t>
      </w:r>
      <w:r>
        <w:br/>
        <w:t>Wie man dich</w:t>
      </w:r>
      <w:r>
        <w:br/>
        <w:t>Innerlich</w:t>
      </w:r>
      <w:r>
        <w:br/>
        <w:t>Kann im Herzen finden,</w:t>
      </w:r>
      <w:r>
        <w:br/>
        <w:t>Wie man beten muss und sterben,</w:t>
      </w:r>
      <w:r>
        <w:br/>
        <w:t>Wenn man will</w:t>
      </w:r>
      <w:r>
        <w:br/>
        <w:t>Werden still</w:t>
      </w:r>
      <w:r>
        <w:br/>
        <w:t>Und dein Reich ererben.</w:t>
      </w:r>
    </w:p>
    <w:p w14:paraId="6A5A641A" w14:textId="77777777" w:rsidR="00F71B94" w:rsidRDefault="00F71B94" w:rsidP="00F71B94">
      <w:pPr>
        <w:pStyle w:val="StandardWeb"/>
      </w:pPr>
      <w:r>
        <w:t>15.) Deine Güte muss ich loben,</w:t>
      </w:r>
      <w:r>
        <w:br/>
        <w:t>Die so treu</w:t>
      </w:r>
      <w:r>
        <w:br/>
        <w:t>Mir stand bei,</w:t>
      </w:r>
      <w:r>
        <w:br/>
        <w:t>In so manchen Proben.</w:t>
      </w:r>
      <w:r>
        <w:br/>
        <w:t>Dir hab ich es nur zu danken,</w:t>
      </w:r>
      <w:r>
        <w:br/>
        <w:t>Dass ich doch</w:t>
      </w:r>
      <w:r>
        <w:br/>
        <w:t>Stehe noch,</w:t>
      </w:r>
      <w:r>
        <w:br/>
        <w:t>Der so leicht kann wanken.</w:t>
      </w:r>
    </w:p>
    <w:p w14:paraId="28BF3501" w14:textId="77777777" w:rsidR="00F71B94" w:rsidRDefault="00F71B94" w:rsidP="00F71B94">
      <w:pPr>
        <w:pStyle w:val="StandardWeb"/>
      </w:pPr>
      <w:r>
        <w:t>16.) Bald durch Kreuz und bald durch Freuden</w:t>
      </w:r>
      <w:r>
        <w:br/>
        <w:t>Hast du mich</w:t>
      </w:r>
      <w:r>
        <w:br/>
        <w:t>Wunderlich</w:t>
      </w:r>
      <w:r>
        <w:br/>
        <w:t>Immer wollen leiten.</w:t>
      </w:r>
      <w:r>
        <w:br/>
        <w:t>Herr, ich preise deine Wege,</w:t>
      </w:r>
      <w:r>
        <w:br/>
        <w:t>Deinen Rat,</w:t>
      </w:r>
      <w:r>
        <w:br/>
        <w:t>Deine Gnad,</w:t>
      </w:r>
      <w:r>
        <w:br/>
        <w:t>Deine Liebesschläge.</w:t>
      </w:r>
    </w:p>
    <w:p w14:paraId="4A612EFF" w14:textId="77777777" w:rsidR="00F71B94" w:rsidRDefault="00F71B94" w:rsidP="00F71B94">
      <w:pPr>
        <w:pStyle w:val="StandardWeb"/>
      </w:pPr>
      <w:r>
        <w:t>17.) O wie groß ist deine Güte!</w:t>
      </w:r>
      <w:r>
        <w:br/>
        <w:t>Deine Treu</w:t>
      </w:r>
      <w:r>
        <w:br/>
        <w:t>Immer neu</w:t>
      </w:r>
      <w:r>
        <w:br/>
        <w:t>Preiset mein Gemüte.</w:t>
      </w:r>
      <w:r>
        <w:br/>
        <w:t>Ach, ich muss, ich muss dich lieben,</w:t>
      </w:r>
      <w:r>
        <w:br/>
        <w:t>Seel und Leib</w:t>
      </w:r>
      <w:r>
        <w:br/>
        <w:t>Ewig bleib</w:t>
      </w:r>
      <w:r>
        <w:br/>
        <w:t>Deinem Dienst verschrieben!</w:t>
      </w:r>
    </w:p>
    <w:p w14:paraId="0D54B8FE" w14:textId="77777777" w:rsidR="00F71B94" w:rsidRDefault="00F71B94" w:rsidP="00F71B94">
      <w:pPr>
        <w:pStyle w:val="StandardWeb"/>
      </w:pPr>
      <w:r>
        <w:t>18.) Möchte ich alle Welt erkennen</w:t>
      </w:r>
      <w:r>
        <w:br/>
        <w:t>Und mit mir</w:t>
      </w:r>
      <w:r>
        <w:br/>
      </w:r>
      <w:proofErr w:type="spellStart"/>
      <w:r>
        <w:t>Danken</w:t>
      </w:r>
      <w:proofErr w:type="spellEnd"/>
      <w:r>
        <w:t xml:space="preserve"> dir</w:t>
      </w:r>
      <w:r>
        <w:br/>
        <w:t>Und in Liebe brennen!</w:t>
      </w:r>
      <w:r>
        <w:br/>
        <w:t>Deine Güte lass mich loben</w:t>
      </w:r>
      <w:r>
        <w:br/>
        <w:t xml:space="preserve">Hier auf </w:t>
      </w:r>
      <w:proofErr w:type="spellStart"/>
      <w:r>
        <w:t>Erd</w:t>
      </w:r>
      <w:proofErr w:type="spellEnd"/>
      <w:r>
        <w:t>,</w:t>
      </w:r>
      <w:r>
        <w:br/>
        <w:t xml:space="preserve">Bis ich’s </w:t>
      </w:r>
      <w:proofErr w:type="spellStart"/>
      <w:r>
        <w:t>werd</w:t>
      </w:r>
      <w:proofErr w:type="spellEnd"/>
      <w:r>
        <w:br/>
        <w:t>Tun vollkommen droben.</w:t>
      </w:r>
    </w:p>
    <w:p w14:paraId="73BCE20A" w14:textId="77777777" w:rsidR="00F71B94" w:rsidRDefault="00F71B94" w:rsidP="00F71B94">
      <w:pPr>
        <w:pStyle w:val="berschrift1"/>
      </w:pPr>
      <w:r>
        <w:t>Großer Gott, wir fallen nieder</w:t>
      </w:r>
    </w:p>
    <w:p w14:paraId="30389976" w14:textId="77777777" w:rsidR="00F71B94" w:rsidRDefault="00F71B94" w:rsidP="00F71B94">
      <w:pPr>
        <w:pStyle w:val="StandardWeb"/>
      </w:pPr>
      <w:r>
        <w:t>1.) Großer Gott, wir fallen nieder,</w:t>
      </w:r>
      <w:r>
        <w:br/>
        <w:t>Zwar du bedarfst nicht unsre Lieder,</w:t>
      </w:r>
      <w:r>
        <w:br/>
        <w:t>Uns ziemt und nützt dein Lob so sehr.</w:t>
      </w:r>
      <w:r>
        <w:br/>
        <w:t>Dir zum Lob sind wir geboren,</w:t>
      </w:r>
      <w:r>
        <w:br/>
      </w:r>
      <w:proofErr w:type="spellStart"/>
      <w:r>
        <w:lastRenderedPageBreak/>
        <w:t>So</w:t>
      </w:r>
      <w:proofErr w:type="spellEnd"/>
      <w:r>
        <w:t xml:space="preserve"> </w:t>
      </w:r>
      <w:proofErr w:type="spellStart"/>
      <w:r>
        <w:t>teu’r</w:t>
      </w:r>
      <w:proofErr w:type="spellEnd"/>
      <w:r>
        <w:t xml:space="preserve"> erkauft, so hoch erkoren.</w:t>
      </w:r>
      <w:r>
        <w:br/>
        <w:t>O Seligkeit, dir geben Ehr!</w:t>
      </w:r>
      <w:r>
        <w:br/>
        <w:t>Zu deinem Lobe nur</w:t>
      </w:r>
      <w:r>
        <w:br/>
        <w:t>Ist alle Kreatur.</w:t>
      </w:r>
      <w:r>
        <w:br/>
        <w:t>Selges Wesen,</w:t>
      </w:r>
      <w:r>
        <w:br/>
        <w:t xml:space="preserve">Zu dir wir </w:t>
      </w:r>
      <w:proofErr w:type="spellStart"/>
      <w:r>
        <w:t>nahn</w:t>
      </w:r>
      <w:proofErr w:type="spellEnd"/>
      <w:r>
        <w:br/>
        <w:t>Und beten an.</w:t>
      </w:r>
      <w:r>
        <w:br/>
        <w:t xml:space="preserve">In Geist und Wahrheit </w:t>
      </w:r>
      <w:proofErr w:type="spellStart"/>
      <w:r>
        <w:t>seis</w:t>
      </w:r>
      <w:proofErr w:type="spellEnd"/>
      <w:r>
        <w:t xml:space="preserve"> getan.</w:t>
      </w:r>
    </w:p>
    <w:p w14:paraId="06641937" w14:textId="77777777" w:rsidR="00F71B94" w:rsidRDefault="00F71B94" w:rsidP="00F71B94">
      <w:pPr>
        <w:pStyle w:val="StandardWeb"/>
      </w:pPr>
      <w:r>
        <w:t>2.) Tag und Nacht mit Ehrfurcht dienen</w:t>
      </w:r>
      <w:r>
        <w:br/>
        <w:t>Dir Seraphim und Cherubinen,</w:t>
      </w:r>
      <w:r>
        <w:br/>
        <w:t>Der Engel Scharen ohne Zahl.</w:t>
      </w:r>
      <w:r>
        <w:br/>
        <w:t>Alle Geister, die dich kennen,</w:t>
      </w:r>
      <w:r>
        <w:br/>
        <w:t>Dich heilig, heilig, heilig nennen,</w:t>
      </w:r>
      <w:r>
        <w:br/>
        <w:t>Sie fallen nieder allzumal.</w:t>
      </w:r>
      <w:r>
        <w:br/>
        <w:t>Ihr‘ Seligkeit bist du.</w:t>
      </w:r>
      <w:r>
        <w:br/>
        <w:t>Dir jauchzet alles zu.</w:t>
      </w:r>
      <w:r>
        <w:br/>
        <w:t>Amen, Amen!</w:t>
      </w:r>
      <w:r>
        <w:br/>
        <w:t>Auch wir sind dein</w:t>
      </w:r>
      <w:r>
        <w:br/>
        <w:t>Und stimmen ein:</w:t>
      </w:r>
      <w:r>
        <w:br/>
        <w:t>Du, Gott, bist unser Gott allein!</w:t>
      </w:r>
    </w:p>
    <w:p w14:paraId="4928022F" w14:textId="77777777" w:rsidR="00F71B94" w:rsidRDefault="00F71B94" w:rsidP="00F71B94">
      <w:pPr>
        <w:pStyle w:val="StandardWeb"/>
      </w:pPr>
      <w:r>
        <w:t>3.) Droben knien vor deinem Throne</w:t>
      </w:r>
      <w:r>
        <w:br/>
        <w:t xml:space="preserve">Die Ältesten mit </w:t>
      </w:r>
      <w:proofErr w:type="spellStart"/>
      <w:r>
        <w:t>goldner</w:t>
      </w:r>
      <w:proofErr w:type="spellEnd"/>
      <w:r>
        <w:t xml:space="preserve"> Krone,</w:t>
      </w:r>
      <w:r>
        <w:br/>
        <w:t xml:space="preserve">Der Erstgebornen </w:t>
      </w:r>
      <w:proofErr w:type="spellStart"/>
      <w:r>
        <w:t>selge</w:t>
      </w:r>
      <w:proofErr w:type="spellEnd"/>
      <w:r>
        <w:t xml:space="preserve"> Schar,</w:t>
      </w:r>
      <w:r>
        <w:br/>
        <w:t>Samt den unzählbar Frommen,</w:t>
      </w:r>
      <w:r>
        <w:br/>
        <w:t>Die durch den Sohn zu dir gekommen.</w:t>
      </w:r>
      <w:r>
        <w:br/>
        <w:t>Sie singen ihre Psalmen dar.</w:t>
      </w:r>
      <w:r>
        <w:br/>
        <w:t>Macht, Weisheit, Herrlichkeit,</w:t>
      </w:r>
      <w:r>
        <w:br/>
        <w:t>Preis, Dank in Ewigkeit!</w:t>
      </w:r>
      <w:r>
        <w:br/>
        <w:t>Amen, Amen!</w:t>
      </w:r>
      <w:r>
        <w:br/>
        <w:t>Auch wir sind dein</w:t>
      </w:r>
      <w:r>
        <w:br/>
        <w:t>Und stimmen ein:</w:t>
      </w:r>
      <w:r>
        <w:br/>
        <w:t>Du, Gott bist unser Gott allein!</w:t>
      </w:r>
    </w:p>
    <w:p w14:paraId="1EE8AF8D" w14:textId="77777777" w:rsidR="00F71B94" w:rsidRDefault="00F71B94" w:rsidP="00F71B94">
      <w:pPr>
        <w:pStyle w:val="StandardWeb"/>
      </w:pPr>
      <w:r>
        <w:t>4.) Wir preisen deine Werke,</w:t>
      </w:r>
      <w:r>
        <w:br/>
        <w:t>Die Weisheit, Liebe, Huld und Stärke,</w:t>
      </w:r>
      <w:r>
        <w:br/>
        <w:t>Die über alles Denken geht.</w:t>
      </w:r>
      <w:r>
        <w:br/>
        <w:t>Treue, Langmut, Licht und Segen</w:t>
      </w:r>
      <w:r>
        <w:br/>
        <w:t>Ist, Herr, in allen deinen Wegen.</w:t>
      </w:r>
      <w:r>
        <w:br/>
        <w:t xml:space="preserve">Kein Lob ist, das dich </w:t>
      </w:r>
      <w:proofErr w:type="spellStart"/>
      <w:r>
        <w:t>gnug</w:t>
      </w:r>
      <w:proofErr w:type="spellEnd"/>
      <w:r>
        <w:t xml:space="preserve"> erhöht.</w:t>
      </w:r>
      <w:r>
        <w:br/>
        <w:t>Doch ist es eingeprägt</w:t>
      </w:r>
      <w:r>
        <w:br/>
        <w:t>In alles, was sich regt.</w:t>
      </w:r>
      <w:r>
        <w:br/>
        <w:t>Amen, Amen!</w:t>
      </w:r>
      <w:r>
        <w:br/>
        <w:t>Auch wir sind dein</w:t>
      </w:r>
      <w:r>
        <w:br/>
        <w:t>Und stimmen ein:</w:t>
      </w:r>
      <w:r>
        <w:br/>
        <w:t>Du, Gott bist unser Gott allein!</w:t>
      </w:r>
    </w:p>
    <w:p w14:paraId="5FA36BF8" w14:textId="77777777" w:rsidR="00F71B94" w:rsidRDefault="00F71B94" w:rsidP="00F71B94">
      <w:pPr>
        <w:pStyle w:val="StandardWeb"/>
      </w:pPr>
      <w:r>
        <w:t>5.) Komm, in uns dich zu verklären,</w:t>
      </w:r>
      <w:r>
        <w:br/>
        <w:t xml:space="preserve">Dass wir dich </w:t>
      </w:r>
      <w:proofErr w:type="spellStart"/>
      <w:r>
        <w:t>würdiglich</w:t>
      </w:r>
      <w:proofErr w:type="spellEnd"/>
      <w:r>
        <w:t xml:space="preserve"> verehren.</w:t>
      </w:r>
      <w:r>
        <w:br/>
        <w:t>Nimm unser Herz zum Heiligtum,</w:t>
      </w:r>
      <w:r>
        <w:br/>
      </w:r>
      <w:r>
        <w:lastRenderedPageBreak/>
        <w:t>Dass es, ganz von dir erfüllet</w:t>
      </w:r>
      <w:r>
        <w:br/>
        <w:t xml:space="preserve">Und durch dein </w:t>
      </w:r>
      <w:proofErr w:type="spellStart"/>
      <w:r>
        <w:t>Nahesein</w:t>
      </w:r>
      <w:proofErr w:type="spellEnd"/>
      <w:r>
        <w:t xml:space="preserve"> </w:t>
      </w:r>
      <w:proofErr w:type="spellStart"/>
      <w:r>
        <w:t>gestillet</w:t>
      </w:r>
      <w:proofErr w:type="spellEnd"/>
      <w:r>
        <w:t>,</w:t>
      </w:r>
      <w:r>
        <w:br/>
        <w:t>Zerfließ in deiner Gottheit Ruhm.</w:t>
      </w:r>
      <w:r>
        <w:br/>
        <w:t>Dich, unser höchstes Gut,</w:t>
      </w:r>
      <w:r>
        <w:br/>
        <w:t>Erhebe Geist und Mut.</w:t>
      </w:r>
      <w:r>
        <w:br/>
        <w:t>Amen, Amen!</w:t>
      </w:r>
      <w:r>
        <w:br/>
        <w:t>Im Freudenschein,</w:t>
      </w:r>
      <w:r>
        <w:br/>
        <w:t>In Leid und Pein</w:t>
      </w:r>
      <w:r>
        <w:br/>
        <w:t>Bleibst du, Gott, unser Gott allein.</w:t>
      </w:r>
    </w:p>
    <w:p w14:paraId="46B36131" w14:textId="77777777" w:rsidR="00F71B94" w:rsidRDefault="00F71B94" w:rsidP="00F71B94">
      <w:pPr>
        <w:pStyle w:val="berschrift1"/>
      </w:pPr>
      <w:r>
        <w:t>Herr Jesu Christe, mein Prophet</w:t>
      </w:r>
    </w:p>
    <w:p w14:paraId="6AA46A24" w14:textId="77777777" w:rsidR="00F71B94" w:rsidRDefault="00F71B94" w:rsidP="00F71B94">
      <w:pPr>
        <w:pStyle w:val="StandardWeb"/>
      </w:pPr>
      <w:r>
        <w:t>1.) Herr Jesu Christe, mein Prophet,</w:t>
      </w:r>
      <w:r>
        <w:br/>
        <w:t>Der aus des Vaters Schoße geht,</w:t>
      </w:r>
      <w:r>
        <w:br/>
      </w:r>
      <w:proofErr w:type="spellStart"/>
      <w:r>
        <w:t>Mach</w:t>
      </w:r>
      <w:proofErr w:type="spellEnd"/>
      <w:r>
        <w:t xml:space="preserve"> mich den Vater offenbar</w:t>
      </w:r>
      <w:r>
        <w:br/>
        <w:t>Und seinen liebsten Willen klar.</w:t>
      </w:r>
    </w:p>
    <w:p w14:paraId="4088E303" w14:textId="77777777" w:rsidR="00F71B94" w:rsidRDefault="00F71B94" w:rsidP="00F71B94">
      <w:pPr>
        <w:pStyle w:val="StandardWeb"/>
      </w:pPr>
      <w:r>
        <w:t>2.) Lehr mich in allem, weil ich blind,</w:t>
      </w:r>
      <w:r>
        <w:br/>
      </w:r>
      <w:proofErr w:type="spellStart"/>
      <w:r>
        <w:t>Mach</w:t>
      </w:r>
      <w:proofErr w:type="spellEnd"/>
      <w:r>
        <w:t xml:space="preserve"> mich dir ein gehorsam‘ Kind,</w:t>
      </w:r>
      <w:r>
        <w:br/>
        <w:t>Andächtig und stets eingekehrt,</w:t>
      </w:r>
      <w:r>
        <w:br/>
        <w:t xml:space="preserve">So </w:t>
      </w:r>
      <w:proofErr w:type="spellStart"/>
      <w:r>
        <w:t>werd</w:t>
      </w:r>
      <w:proofErr w:type="spellEnd"/>
      <w:r>
        <w:t xml:space="preserve"> ich wahrlich gottgelehrt.</w:t>
      </w:r>
    </w:p>
    <w:p w14:paraId="5E79AE33" w14:textId="77777777" w:rsidR="00F71B94" w:rsidRDefault="00F71B94" w:rsidP="00F71B94">
      <w:pPr>
        <w:pStyle w:val="StandardWeb"/>
      </w:pPr>
      <w:r>
        <w:t>3.) Gib, dass ich auch vor jedermann</w:t>
      </w:r>
      <w:r>
        <w:br/>
        <w:t>Von deiner Wahrheit zeugen kann</w:t>
      </w:r>
      <w:r>
        <w:br/>
        <w:t>Und allen zeig mit Wort und Tat</w:t>
      </w:r>
      <w:r>
        <w:br/>
        <w:t>Den schmalen, sel’gen Himmelspfad.</w:t>
      </w:r>
    </w:p>
    <w:p w14:paraId="7D1CB8A2" w14:textId="77777777" w:rsidR="00F71B94" w:rsidRDefault="00F71B94" w:rsidP="00F71B94">
      <w:pPr>
        <w:pStyle w:val="StandardWeb"/>
      </w:pPr>
      <w:r>
        <w:t>4.) Mein Hoherpriester, der für mich</w:t>
      </w:r>
      <w:r>
        <w:br/>
        <w:t>Am Kreuzesstamm geopfert sich,</w:t>
      </w:r>
      <w:r>
        <w:br/>
        <w:t>Mach mein Gewissen still und frei,</w:t>
      </w:r>
      <w:r>
        <w:br/>
        <w:t>Mein ewiger Erlöser sei.</w:t>
      </w:r>
    </w:p>
    <w:p w14:paraId="51E42473" w14:textId="77777777" w:rsidR="00F71B94" w:rsidRDefault="00F71B94" w:rsidP="00F71B94">
      <w:pPr>
        <w:pStyle w:val="StandardWeb"/>
      </w:pPr>
      <w:r>
        <w:t>5.) Gesalbter Heiland! Segne mich</w:t>
      </w:r>
      <w:r>
        <w:br/>
        <w:t>Mit Geist und Gnaden kräftiglich.</w:t>
      </w:r>
      <w:r>
        <w:br/>
        <w:t xml:space="preserve">Schließ mich in deine </w:t>
      </w:r>
      <w:proofErr w:type="spellStart"/>
      <w:r>
        <w:t>Fürbitt</w:t>
      </w:r>
      <w:proofErr w:type="spellEnd"/>
      <w:r>
        <w:t>‘ ein,</w:t>
      </w:r>
      <w:r>
        <w:br/>
        <w:t xml:space="preserve">Bis ich </w:t>
      </w:r>
      <w:proofErr w:type="spellStart"/>
      <w:r>
        <w:t>werd</w:t>
      </w:r>
      <w:proofErr w:type="spellEnd"/>
      <w:r>
        <w:t>‘ ganz vollendet sein.</w:t>
      </w:r>
    </w:p>
    <w:p w14:paraId="38572486" w14:textId="77777777" w:rsidR="00F71B94" w:rsidRDefault="00F71B94" w:rsidP="00F71B94">
      <w:pPr>
        <w:pStyle w:val="StandardWeb"/>
      </w:pPr>
      <w:r>
        <w:t>6.) Ich opfre auch, als Priester, dir</w:t>
      </w:r>
      <w:r>
        <w:br/>
        <w:t>Mich selbst und alles für und für.</w:t>
      </w:r>
      <w:r>
        <w:br/>
        <w:t>Schenk mir viel Andacht zum Gebet,</w:t>
      </w:r>
      <w:r>
        <w:br/>
        <w:t>Das stets im Geist zu dir aufgeht.</w:t>
      </w:r>
    </w:p>
    <w:p w14:paraId="0220ECDE" w14:textId="77777777" w:rsidR="00F71B94" w:rsidRDefault="00F71B94" w:rsidP="00F71B94">
      <w:pPr>
        <w:pStyle w:val="StandardWeb"/>
      </w:pPr>
      <w:r>
        <w:t xml:space="preserve">7.) Mein Himmelskönig, mich </w:t>
      </w:r>
      <w:proofErr w:type="spellStart"/>
      <w:r>
        <w:t>regier</w:t>
      </w:r>
      <w:proofErr w:type="spellEnd"/>
      <w:r>
        <w:t>!</w:t>
      </w:r>
      <w:r>
        <w:br/>
        <w:t xml:space="preserve">Mein alles </w:t>
      </w:r>
      <w:proofErr w:type="spellStart"/>
      <w:r>
        <w:t>unterwerf</w:t>
      </w:r>
      <w:proofErr w:type="spellEnd"/>
      <w:r>
        <w:t xml:space="preserve"> ich dir.</w:t>
      </w:r>
      <w:r>
        <w:br/>
      </w:r>
      <w:proofErr w:type="spellStart"/>
      <w:r>
        <w:t>Rett</w:t>
      </w:r>
      <w:proofErr w:type="spellEnd"/>
      <w:r>
        <w:t>‘ mich von Sünde, Welt und Feind,</w:t>
      </w:r>
      <w:r>
        <w:br/>
        <w:t xml:space="preserve">Die mir sonst gar zu mächtig </w:t>
      </w:r>
      <w:proofErr w:type="spellStart"/>
      <w:r>
        <w:t>seind</w:t>
      </w:r>
      <w:proofErr w:type="spellEnd"/>
      <w:r>
        <w:t>.</w:t>
      </w:r>
    </w:p>
    <w:p w14:paraId="442BBF5D" w14:textId="77777777" w:rsidR="00F71B94" w:rsidRDefault="00F71B94" w:rsidP="00F71B94">
      <w:pPr>
        <w:pStyle w:val="StandardWeb"/>
      </w:pPr>
      <w:r>
        <w:t>8.) So kehr du in mein Herz hinein</w:t>
      </w:r>
      <w:r>
        <w:br/>
        <w:t>Und lass es dir zum Throne sein.</w:t>
      </w:r>
      <w:r>
        <w:br/>
        <w:t>Vor allem Übel und Gefahr</w:t>
      </w:r>
      <w:r>
        <w:br/>
        <w:t xml:space="preserve">Mich als dein Eigentum </w:t>
      </w:r>
      <w:proofErr w:type="spellStart"/>
      <w:r>
        <w:t>bewahr</w:t>
      </w:r>
      <w:proofErr w:type="spellEnd"/>
      <w:r>
        <w:t>‘.</w:t>
      </w:r>
    </w:p>
    <w:p w14:paraId="5D592DE6" w14:textId="77777777" w:rsidR="00F71B94" w:rsidRDefault="00F71B94" w:rsidP="00F71B94">
      <w:pPr>
        <w:pStyle w:val="StandardWeb"/>
      </w:pPr>
      <w:r>
        <w:lastRenderedPageBreak/>
        <w:t>9.) Hilf mir im königlichen Geist,</w:t>
      </w:r>
      <w:r>
        <w:br/>
        <w:t>Mich selbst beherrschen allermeist,</w:t>
      </w:r>
      <w:r>
        <w:br/>
        <w:t>Begierden, Willen, Lust und Sünd‘</w:t>
      </w:r>
      <w:r>
        <w:br/>
        <w:t xml:space="preserve">Und dass mich nichts </w:t>
      </w:r>
      <w:proofErr w:type="spellStart"/>
      <w:r>
        <w:t>Geschaff’nes</w:t>
      </w:r>
      <w:proofErr w:type="spellEnd"/>
      <w:r>
        <w:t xml:space="preserve"> bind.</w:t>
      </w:r>
    </w:p>
    <w:p w14:paraId="4142BC9A" w14:textId="77777777" w:rsidR="00F71B94" w:rsidRDefault="00F71B94" w:rsidP="00F71B94">
      <w:pPr>
        <w:pStyle w:val="StandardWeb"/>
      </w:pPr>
      <w:r>
        <w:t xml:space="preserve">10.) Du hoch </w:t>
      </w:r>
      <w:proofErr w:type="spellStart"/>
      <w:r>
        <w:t>erhab’ne</w:t>
      </w:r>
      <w:proofErr w:type="spellEnd"/>
      <w:r>
        <w:t xml:space="preserve"> Majestät,</w:t>
      </w:r>
      <w:r>
        <w:br/>
        <w:t>Mein König, Priester und Prophet.</w:t>
      </w:r>
      <w:r>
        <w:br/>
        <w:t>Sei du mein Ruhm, mein Schatz und Freud‘,</w:t>
      </w:r>
      <w:r>
        <w:br/>
        <w:t>Von nun an bis in Ewigkeit.</w:t>
      </w:r>
    </w:p>
    <w:p w14:paraId="7F15D6FD" w14:textId="77777777" w:rsidR="0057404E" w:rsidRDefault="0057404E" w:rsidP="0057404E">
      <w:pPr>
        <w:pStyle w:val="berschrift1"/>
      </w:pPr>
      <w:r>
        <w:t>Herr, lass mich wandeln, wo ich bin</w:t>
      </w:r>
    </w:p>
    <w:p w14:paraId="03E5B1B5" w14:textId="77777777" w:rsidR="0057404E" w:rsidRDefault="0057404E" w:rsidP="0057404E">
      <w:pPr>
        <w:pStyle w:val="StandardWeb"/>
      </w:pPr>
      <w:r>
        <w:t>Herr, lass mich wandeln, wo ich bin,</w:t>
      </w:r>
      <w:r>
        <w:br/>
        <w:t>vor deinem Angesicht:</w:t>
      </w:r>
      <w:r>
        <w:br/>
        <w:t>Mein Tun und Lassen immerhin</w:t>
      </w:r>
      <w:r>
        <w:br/>
        <w:t>sei lauter, rein und licht.</w:t>
      </w:r>
      <w:r>
        <w:br/>
        <w:t>Dein Auge leite meinen Gang,</w:t>
      </w:r>
      <w:r>
        <w:br/>
        <w:t>dass ich nicht irre geh‘;</w:t>
      </w:r>
      <w:r>
        <w:br/>
        <w:t>Ach bleib‘ mir nah‘ mein Leben lang,</w:t>
      </w:r>
      <w:r>
        <w:br/>
        <w:t>bis ich dich ewig seh‘.</w:t>
      </w:r>
    </w:p>
    <w:p w14:paraId="4D34D956" w14:textId="77777777" w:rsidR="000E4349" w:rsidRDefault="000E4349" w:rsidP="000E4349">
      <w:pPr>
        <w:pStyle w:val="berschrift1"/>
      </w:pPr>
      <w:r>
        <w:t>Ich bete an die Macht der Liebe</w:t>
      </w:r>
    </w:p>
    <w:p w14:paraId="7F829EF7" w14:textId="77777777" w:rsidR="000E4349" w:rsidRDefault="000E4349" w:rsidP="000E4349">
      <w:pPr>
        <w:pStyle w:val="StandardWeb"/>
      </w:pPr>
      <w:r>
        <w:t>1. Ich bete an die Macht der Liebe,</w:t>
      </w:r>
      <w:r>
        <w:br/>
        <w:t>Die sich in Jesu offenbart;</w:t>
      </w:r>
      <w:r>
        <w:br/>
        <w:t>Ich geb‘ mich hin dem freien Triebe,</w:t>
      </w:r>
      <w:r>
        <w:br/>
        <w:t xml:space="preserve">Wodurch ich Wurm </w:t>
      </w:r>
      <w:proofErr w:type="spellStart"/>
      <w:r>
        <w:t>geliebet</w:t>
      </w:r>
      <w:proofErr w:type="spellEnd"/>
      <w:r>
        <w:t xml:space="preserve"> ward;</w:t>
      </w:r>
      <w:r>
        <w:br/>
        <w:t>Ich will, anstatt an mich zu denken,</w:t>
      </w:r>
      <w:r>
        <w:br/>
        <w:t>Ins Meer der Liebe mich versenken.</w:t>
      </w:r>
    </w:p>
    <w:p w14:paraId="51196B0E" w14:textId="77777777" w:rsidR="000E4349" w:rsidRDefault="000E4349" w:rsidP="000E4349">
      <w:pPr>
        <w:pStyle w:val="StandardWeb"/>
      </w:pPr>
      <w:r>
        <w:t>2. Für Dich sei ganz mein Herz und Leben,</w:t>
      </w:r>
      <w:r>
        <w:br/>
        <w:t>Mein süßer Gott, und all mein Gut!</w:t>
      </w:r>
      <w:r>
        <w:br/>
        <w:t>Für Dich hast Du mir’s nur gegeben;</w:t>
      </w:r>
      <w:r>
        <w:br/>
        <w:t>In Dir es nur und selig ruht.</w:t>
      </w:r>
      <w:r>
        <w:br/>
        <w:t>Hersteller meines schweren Falles,</w:t>
      </w:r>
      <w:r>
        <w:br/>
        <w:t>Für Dich sei ewig Herz und alles!</w:t>
      </w:r>
    </w:p>
    <w:p w14:paraId="572CE5B4" w14:textId="77777777" w:rsidR="000E4349" w:rsidRDefault="000E4349" w:rsidP="000E4349">
      <w:pPr>
        <w:pStyle w:val="StandardWeb"/>
      </w:pPr>
      <w:r>
        <w:t>3. Ich liebt und lebte recht im Zwange,</w:t>
      </w:r>
      <w:r>
        <w:br/>
        <w:t>Wie ich mir lebte ohne Dich;</w:t>
      </w:r>
      <w:r>
        <w:br/>
        <w:t>Ich wollte Dich nicht, ach so lange,</w:t>
      </w:r>
      <w:r>
        <w:br/>
        <w:t>Doch liebest Du und suchtest mich,</w:t>
      </w:r>
      <w:r>
        <w:br/>
        <w:t>Mich böses Kind aus bösem Samen,</w:t>
      </w:r>
      <w:r>
        <w:br/>
        <w:t>Im hohen, holden Jesusnamen.</w:t>
      </w:r>
    </w:p>
    <w:p w14:paraId="707520A0" w14:textId="77777777" w:rsidR="000E4349" w:rsidRDefault="000E4349" w:rsidP="000E4349">
      <w:pPr>
        <w:pStyle w:val="StandardWeb"/>
      </w:pPr>
      <w:r>
        <w:t>4. Des Vaterherzens tiefste Triebe</w:t>
      </w:r>
      <w:r>
        <w:br/>
        <w:t>In diesem Namen öffnen sich;</w:t>
      </w:r>
      <w:r>
        <w:br/>
        <w:t>Ein Brunn der Freude, Fried und Liebe</w:t>
      </w:r>
      <w:r>
        <w:br/>
        <w:t xml:space="preserve">Quillt nun so nah, so </w:t>
      </w:r>
      <w:proofErr w:type="spellStart"/>
      <w:r>
        <w:t>mildiglich</w:t>
      </w:r>
      <w:proofErr w:type="spellEnd"/>
      <w:r>
        <w:t>.</w:t>
      </w:r>
      <w:r>
        <w:br/>
        <w:t xml:space="preserve">Mein Gott, </w:t>
      </w:r>
      <w:proofErr w:type="spellStart"/>
      <w:r>
        <w:t>wenns</w:t>
      </w:r>
      <w:proofErr w:type="spellEnd"/>
      <w:r>
        <w:t xml:space="preserve"> doch der Sünder wüsste!</w:t>
      </w:r>
      <w:r>
        <w:br/>
        <w:t>sein Herz alsbald Dich lieben müsste.</w:t>
      </w:r>
    </w:p>
    <w:p w14:paraId="58718C17" w14:textId="77777777" w:rsidR="000E4349" w:rsidRDefault="000E4349" w:rsidP="000E4349">
      <w:pPr>
        <w:pStyle w:val="StandardWeb"/>
      </w:pPr>
      <w:r>
        <w:lastRenderedPageBreak/>
        <w:t>5. Wie bist Du mir so zart gewogen,</w:t>
      </w:r>
      <w:r>
        <w:br/>
        <w:t>Wie verlangt Dein Herz nach mir!</w:t>
      </w:r>
      <w:r>
        <w:br/>
        <w:t>Durch Liebe sanft und tief gezogen,</w:t>
      </w:r>
      <w:r>
        <w:br/>
        <w:t>Neigt sich mein Alles auch zu Dir.</w:t>
      </w:r>
      <w:r>
        <w:br/>
        <w:t>Du traute Liebe, gutes Wesen,</w:t>
      </w:r>
      <w:r>
        <w:br/>
        <w:t>Du hast mich und ich Dich erlesen.</w:t>
      </w:r>
    </w:p>
    <w:p w14:paraId="171832D6" w14:textId="77777777" w:rsidR="000E4349" w:rsidRDefault="000E4349" w:rsidP="000E4349">
      <w:pPr>
        <w:pStyle w:val="StandardWeb"/>
      </w:pPr>
      <w:r>
        <w:t xml:space="preserve">6. Ich </w:t>
      </w:r>
      <w:proofErr w:type="spellStart"/>
      <w:r>
        <w:t>fühls</w:t>
      </w:r>
      <w:proofErr w:type="spellEnd"/>
      <w:r>
        <w:t xml:space="preserve">, Du </w:t>
      </w:r>
      <w:proofErr w:type="spellStart"/>
      <w:r>
        <w:t>bist’s</w:t>
      </w:r>
      <w:proofErr w:type="spellEnd"/>
      <w:r>
        <w:t>, Dich muss ich haben,</w:t>
      </w:r>
      <w:r>
        <w:br/>
        <w:t xml:space="preserve">Ich </w:t>
      </w:r>
      <w:proofErr w:type="spellStart"/>
      <w:r>
        <w:t>fühls</w:t>
      </w:r>
      <w:proofErr w:type="spellEnd"/>
      <w:r>
        <w:t>, ich muss für Dich nur sein;</w:t>
      </w:r>
      <w:r>
        <w:br/>
        <w:t>Nicht im Geschöpf, nicht in den Gaben,</w:t>
      </w:r>
      <w:r>
        <w:br/>
        <w:t xml:space="preserve">Mein </w:t>
      </w:r>
      <w:proofErr w:type="spellStart"/>
      <w:r>
        <w:t>Ruhplatz</w:t>
      </w:r>
      <w:proofErr w:type="spellEnd"/>
      <w:r>
        <w:t xml:space="preserve"> ist in Dir allein.</w:t>
      </w:r>
      <w:r>
        <w:br/>
        <w:t>Hier ist die Ruh, hier ist Vergnügen;</w:t>
      </w:r>
      <w:r>
        <w:br/>
        <w:t xml:space="preserve">Drum folg ich Deinen </w:t>
      </w:r>
      <w:proofErr w:type="spellStart"/>
      <w:r>
        <w:t>selgen</w:t>
      </w:r>
      <w:proofErr w:type="spellEnd"/>
      <w:r>
        <w:t xml:space="preserve"> Zügen.</w:t>
      </w:r>
    </w:p>
    <w:p w14:paraId="16630579" w14:textId="77777777" w:rsidR="000E4349" w:rsidRDefault="000E4349" w:rsidP="000E4349">
      <w:pPr>
        <w:pStyle w:val="StandardWeb"/>
      </w:pPr>
      <w:r>
        <w:t xml:space="preserve">7. </w:t>
      </w:r>
      <w:proofErr w:type="spellStart"/>
      <w:r>
        <w:t>Ehr</w:t>
      </w:r>
      <w:proofErr w:type="spellEnd"/>
      <w:r>
        <w:t xml:space="preserve"> sei dem hohen Jesusnamen,</w:t>
      </w:r>
      <w:r>
        <w:br/>
        <w:t>In dem der Liebe Quell entspringt,</w:t>
      </w:r>
      <w:r>
        <w:br/>
        <w:t>Von dem hier alle Bächlein kamen,</w:t>
      </w:r>
      <w:r>
        <w:br/>
        <w:t xml:space="preserve">Aus dem der </w:t>
      </w:r>
      <w:proofErr w:type="spellStart"/>
      <w:r>
        <w:t>Selgen</w:t>
      </w:r>
      <w:proofErr w:type="spellEnd"/>
      <w:r>
        <w:t xml:space="preserve"> Schar dort trinkt.</w:t>
      </w:r>
      <w:r>
        <w:br/>
        <w:t>Wie beugen sie sich ohne Ende!</w:t>
      </w:r>
      <w:r>
        <w:br/>
        <w:t>Wie falten sie die frohen Hände!</w:t>
      </w:r>
    </w:p>
    <w:p w14:paraId="6FD5C29A" w14:textId="77777777" w:rsidR="000E4349" w:rsidRDefault="000E4349" w:rsidP="000E4349">
      <w:pPr>
        <w:pStyle w:val="StandardWeb"/>
      </w:pPr>
      <w:r>
        <w:t>8. O Jesu, dass Dein Name bliebe</w:t>
      </w:r>
      <w:r>
        <w:br/>
        <w:t xml:space="preserve">Im Grunde tief </w:t>
      </w:r>
      <w:proofErr w:type="spellStart"/>
      <w:r>
        <w:t>gedrücket</w:t>
      </w:r>
      <w:proofErr w:type="spellEnd"/>
      <w:r>
        <w:t xml:space="preserve"> ein!</w:t>
      </w:r>
      <w:r>
        <w:br/>
        <w:t>Möcht Deine süße Jesusliebe</w:t>
      </w:r>
      <w:r>
        <w:br/>
        <w:t xml:space="preserve">In Herz und Sinn </w:t>
      </w:r>
      <w:proofErr w:type="spellStart"/>
      <w:r>
        <w:t>gepräget</w:t>
      </w:r>
      <w:proofErr w:type="spellEnd"/>
      <w:r>
        <w:t xml:space="preserve"> sein!</w:t>
      </w:r>
      <w:r>
        <w:br/>
        <w:t>Im Wort, im Werk, in allem Wesen</w:t>
      </w:r>
      <w:r>
        <w:br/>
        <w:t>Sei Jesus und sonst nichts zu lesen.</w:t>
      </w:r>
    </w:p>
    <w:p w14:paraId="728F155F" w14:textId="77777777" w:rsidR="00F71B94" w:rsidRDefault="00F71B94" w:rsidP="00F71B94">
      <w:pPr>
        <w:pStyle w:val="berschrift1"/>
      </w:pPr>
      <w:r>
        <w:t>Ich bin im Kreuz, was soll ich tun</w:t>
      </w:r>
    </w:p>
    <w:p w14:paraId="7633D2EC" w14:textId="77777777" w:rsidR="00F71B94" w:rsidRDefault="00F71B94" w:rsidP="00F71B94">
      <w:pPr>
        <w:pStyle w:val="StandardWeb"/>
      </w:pPr>
      <w:r>
        <w:t>1.) Ich bin im Kreuz, was soll ich tun?</w:t>
      </w:r>
      <w:r>
        <w:br/>
        <w:t xml:space="preserve">Nur wie ein stilles Schäflein </w:t>
      </w:r>
      <w:proofErr w:type="spellStart"/>
      <w:r>
        <w:t>ruhn</w:t>
      </w:r>
      <w:proofErr w:type="spellEnd"/>
      <w:r>
        <w:br/>
        <w:t>In Jesu Schoß und Willen.</w:t>
      </w:r>
      <w:r>
        <w:br/>
        <w:t>Ich küsse meines Freundes Hand,</w:t>
      </w:r>
      <w:r>
        <w:br/>
        <w:t>Der mir das Kreuz hat zugesandt,</w:t>
      </w:r>
      <w:r>
        <w:br/>
        <w:t>Er will sein Werk erfüllen.</w:t>
      </w:r>
    </w:p>
    <w:p w14:paraId="3D2F99DA" w14:textId="77777777" w:rsidR="00F71B94" w:rsidRDefault="00F71B94" w:rsidP="00F71B94">
      <w:pPr>
        <w:pStyle w:val="StandardWeb"/>
      </w:pPr>
      <w:r>
        <w:t>2.) Er fahre nur im Schmelzen fort,</w:t>
      </w:r>
      <w:r>
        <w:br/>
        <w:t>Mitleiden ist ein süßes Wort,</w:t>
      </w:r>
      <w:r>
        <w:br/>
        <w:t>Ich leide nicht alleine:</w:t>
      </w:r>
      <w:r>
        <w:br/>
        <w:t xml:space="preserve">Sein </w:t>
      </w:r>
      <w:proofErr w:type="spellStart"/>
      <w:r>
        <w:t>Nahesein</w:t>
      </w:r>
      <w:proofErr w:type="spellEnd"/>
      <w:r>
        <w:t xml:space="preserve"> den Geist erquickt,</w:t>
      </w:r>
      <w:r>
        <w:br/>
        <w:t>Sein Einfluss Kraft und Gnade schickt,</w:t>
      </w:r>
      <w:r>
        <w:br/>
        <w:t>Auch wenn ich’s selbst nicht meine.</w:t>
      </w:r>
    </w:p>
    <w:p w14:paraId="662E0C3F" w14:textId="77777777" w:rsidR="00F71B94" w:rsidRDefault="00F71B94" w:rsidP="00F71B94">
      <w:pPr>
        <w:pStyle w:val="StandardWeb"/>
      </w:pPr>
      <w:r>
        <w:t>3.) Ich achte nicht des Kreuzes Pein,</w:t>
      </w:r>
      <w:r>
        <w:br/>
        <w:t>Kann ich nur dir gefällig sein,</w:t>
      </w:r>
      <w:r>
        <w:br/>
        <w:t>O Jesu, mein Verlangen:</w:t>
      </w:r>
      <w:r>
        <w:br/>
        <w:t>Du bist und bleibst die Liebe doch,</w:t>
      </w:r>
      <w:r>
        <w:br/>
        <w:t>Ich lieb‘ dich auch am Kreuze noch,</w:t>
      </w:r>
      <w:r>
        <w:br/>
        <w:t>Mein Grund an mir bleibt hangen.</w:t>
      </w:r>
    </w:p>
    <w:p w14:paraId="0F98B4BE" w14:textId="77777777" w:rsidR="00F71B94" w:rsidRDefault="00F71B94" w:rsidP="00F71B94">
      <w:pPr>
        <w:pStyle w:val="StandardWeb"/>
      </w:pPr>
      <w:r>
        <w:lastRenderedPageBreak/>
        <w:t>4.) Greif an, mein Herr, durch Kreuz und Leid,</w:t>
      </w:r>
      <w:r>
        <w:br/>
        <w:t>Den tiefen Grund der Eigenheit.</w:t>
      </w:r>
      <w:r>
        <w:br/>
        <w:t>Das Ende wird’s versüßen.</w:t>
      </w:r>
      <w:r>
        <w:br/>
        <w:t>Die Leidenshitze, die mich brennt,</w:t>
      </w:r>
      <w:r>
        <w:br/>
        <w:t>Verbrenne, Liebster, was uns trennt.</w:t>
      </w:r>
      <w:r>
        <w:br/>
        <w:t>Bis wir in Eins zerfließen.</w:t>
      </w:r>
    </w:p>
    <w:p w14:paraId="705A870E" w14:textId="77777777" w:rsidR="00F71B94" w:rsidRDefault="00F71B94" w:rsidP="00F71B94">
      <w:pPr>
        <w:pStyle w:val="StandardWeb"/>
      </w:pPr>
      <w:r>
        <w:t>5.) Ich geb mich dir zum Opfer hin,</w:t>
      </w:r>
      <w:r>
        <w:br/>
        <w:t xml:space="preserve">zu leiden in </w:t>
      </w:r>
      <w:proofErr w:type="spellStart"/>
      <w:r>
        <w:t>gelassnem</w:t>
      </w:r>
      <w:proofErr w:type="spellEnd"/>
      <w:r>
        <w:t xml:space="preserve"> Sinn,</w:t>
      </w:r>
      <w:r>
        <w:br/>
        <w:t>Du weißt, ich bin der Deine.</w:t>
      </w:r>
      <w:r>
        <w:br/>
        <w:t>Nur schenk mir deine Gnad‘ und Huld,</w:t>
      </w:r>
      <w:r>
        <w:br/>
        <w:t>Dass ich mag leiden in Geduld,</w:t>
      </w:r>
      <w:r>
        <w:br/>
        <w:t>Und dich nur lieb‘ und meine.</w:t>
      </w:r>
    </w:p>
    <w:p w14:paraId="5BFC2077" w14:textId="77777777" w:rsidR="00F71B94" w:rsidRDefault="00F71B94" w:rsidP="00F71B94">
      <w:pPr>
        <w:pStyle w:val="StandardWeb"/>
      </w:pPr>
      <w:r>
        <w:t xml:space="preserve">6.) Du </w:t>
      </w:r>
      <w:proofErr w:type="spellStart"/>
      <w:r>
        <w:t>funkelreine</w:t>
      </w:r>
      <w:proofErr w:type="spellEnd"/>
      <w:r>
        <w:t xml:space="preserve"> Gotteslieb,</w:t>
      </w:r>
      <w:r>
        <w:br/>
        <w:t>Lass deine Kraft und sanften Trieb</w:t>
      </w:r>
      <w:r>
        <w:br/>
        <w:t>Durchs Kreuz in mir sich mehren.</w:t>
      </w:r>
      <w:r>
        <w:br/>
        <w:t>Ich senke mich in dich hinein</w:t>
      </w:r>
      <w:r>
        <w:br/>
        <w:t>Und will dich auch in Kreuz und Pein,</w:t>
      </w:r>
      <w:r>
        <w:br/>
        <w:t>Durchs Stillesein verehren.</w:t>
      </w:r>
    </w:p>
    <w:p w14:paraId="2BC50045" w14:textId="77777777" w:rsidR="00F71B94" w:rsidRDefault="00F71B94" w:rsidP="00F71B94">
      <w:pPr>
        <w:pStyle w:val="berschrift1"/>
      </w:pPr>
      <w:r>
        <w:t>Ich finde stetig diese zwei</w:t>
      </w:r>
    </w:p>
    <w:p w14:paraId="3FA80F90" w14:textId="77777777" w:rsidR="00F71B94" w:rsidRDefault="00F71B94" w:rsidP="00F71B94">
      <w:pPr>
        <w:pStyle w:val="StandardWeb"/>
      </w:pPr>
      <w:r>
        <w:t>1.) Ich finde stetig diese zwei</w:t>
      </w:r>
      <w:r>
        <w:br/>
        <w:t>In meinem Wandel und Gemüte:</w:t>
      </w:r>
      <w:r>
        <w:br/>
        <w:t>Dass ich ein armer Sünder sei</w:t>
      </w:r>
      <w:r>
        <w:br/>
        <w:t>Und Gott die wesentliche Güte.</w:t>
      </w:r>
      <w:r>
        <w:br/>
        <w:t>Ich leb vor Gott zufrieden so</w:t>
      </w:r>
      <w:r>
        <w:br/>
        <w:t>Und bin bei meinem Elend froh.</w:t>
      </w:r>
    </w:p>
    <w:p w14:paraId="2D69DF81" w14:textId="77777777" w:rsidR="00F71B94" w:rsidRDefault="00F71B94" w:rsidP="00F71B94">
      <w:pPr>
        <w:pStyle w:val="StandardWeb"/>
      </w:pPr>
      <w:r>
        <w:t>2.) Ich bin entblößt von allem Gut,</w:t>
      </w:r>
      <w:r>
        <w:br/>
        <w:t>Von allem Licht und Kraft und Leben.</w:t>
      </w:r>
      <w:r>
        <w:br/>
        <w:t>Gott alles ist und hat und tut,</w:t>
      </w:r>
      <w:r>
        <w:br/>
        <w:t>Er kann und will mir alles geben.</w:t>
      </w:r>
      <w:r>
        <w:br/>
        <w:t>Wenn ich mein tiefes Nichts bedenk,</w:t>
      </w:r>
      <w:r>
        <w:br/>
        <w:t>Ich mich in Gott noch tiefer senk.</w:t>
      </w:r>
    </w:p>
    <w:p w14:paraId="51B029AF" w14:textId="77777777" w:rsidR="00F71B94" w:rsidRDefault="00F71B94" w:rsidP="00F71B94">
      <w:pPr>
        <w:pStyle w:val="StandardWeb"/>
      </w:pPr>
      <w:r>
        <w:t>3.) Pfui, pfui, mit aller Frömmigkeit,</w:t>
      </w:r>
      <w:r>
        <w:br/>
      </w:r>
      <w:proofErr w:type="spellStart"/>
      <w:r>
        <w:t>Wo</w:t>
      </w:r>
      <w:proofErr w:type="spellEnd"/>
      <w:r>
        <w:t xml:space="preserve"> man sich selbst besieht und liebet!</w:t>
      </w:r>
      <w:r>
        <w:br/>
        <w:t>Dies ist der Tugend Lauterkeit,</w:t>
      </w:r>
      <w:r>
        <w:br/>
        <w:t xml:space="preserve">Wenn man nur Gott die Ehre </w:t>
      </w:r>
      <w:proofErr w:type="spellStart"/>
      <w:r>
        <w:t>gibet</w:t>
      </w:r>
      <w:proofErr w:type="spellEnd"/>
      <w:r>
        <w:t>.</w:t>
      </w:r>
      <w:r>
        <w:br/>
        <w:t>Das Nichts ist manchem wohl im Mund,</w:t>
      </w:r>
      <w:r>
        <w:br/>
        <w:t>Doch sitzt es wenigen im Grund.</w:t>
      </w:r>
    </w:p>
    <w:p w14:paraId="6E3C05E6" w14:textId="77777777" w:rsidR="00F71B94" w:rsidRDefault="00F71B94" w:rsidP="00F71B94">
      <w:pPr>
        <w:pStyle w:val="StandardWeb"/>
      </w:pPr>
      <w:r>
        <w:t>4.) Man nennt sich öfters arm und schwach,</w:t>
      </w:r>
      <w:r>
        <w:br/>
        <w:t>Wer glaubt es aber recht von Herzen?</w:t>
      </w:r>
      <w:r>
        <w:br/>
        <w:t>Und wer es glaubt, dem bringt es Plag,</w:t>
      </w:r>
      <w:r>
        <w:br/>
        <w:t>Man glaubt’s mit Unruh und mit Schmerzen.</w:t>
      </w:r>
      <w:r>
        <w:br/>
        <w:t>Im Nichts bringt Armut keine Pein,</w:t>
      </w:r>
      <w:r>
        <w:br/>
        <w:t>Im Nichts ist man mit Frieden klein.</w:t>
      </w:r>
    </w:p>
    <w:p w14:paraId="0FBB34E7" w14:textId="77777777" w:rsidR="00F71B94" w:rsidRDefault="00F71B94" w:rsidP="00F71B94">
      <w:pPr>
        <w:pStyle w:val="StandardWeb"/>
      </w:pPr>
      <w:r>
        <w:lastRenderedPageBreak/>
        <w:t>5.) Dies Nichts soll meine Wohnung sein.</w:t>
      </w:r>
      <w:r>
        <w:br/>
        <w:t>Herr, lass mich nimmer etwas werden,</w:t>
      </w:r>
      <w:r>
        <w:br/>
        <w:t>Sei du mein Ruhm und Freud allein,</w:t>
      </w:r>
      <w:r>
        <w:br/>
        <w:t>Mein Alles droben und auf Erden,</w:t>
      </w:r>
      <w:r>
        <w:br/>
        <w:t>Lass mich verschwinden ganz und gar,</w:t>
      </w:r>
      <w:r>
        <w:br/>
        <w:t>Sei du in mir nur offenbar!</w:t>
      </w:r>
    </w:p>
    <w:p w14:paraId="1BE94E92" w14:textId="77777777" w:rsidR="00F71B94" w:rsidRDefault="00F71B94" w:rsidP="00F71B94">
      <w:pPr>
        <w:pStyle w:val="StandardWeb"/>
      </w:pPr>
      <w:r>
        <w:t>6.) Ich will wohl gerne schöne sein,</w:t>
      </w:r>
      <w:r>
        <w:br/>
        <w:t>Doch nur, damit ich dir gefalle.</w:t>
      </w:r>
      <w:r>
        <w:br/>
        <w:t>Ich such vor Menschen keinen Schein,</w:t>
      </w:r>
      <w:r>
        <w:br/>
        <w:t>Willst du, lass mein vergessen alle!</w:t>
      </w:r>
      <w:r>
        <w:br/>
        <w:t xml:space="preserve">Ich sei </w:t>
      </w:r>
      <w:proofErr w:type="spellStart"/>
      <w:r>
        <w:t>veracht’t</w:t>
      </w:r>
      <w:proofErr w:type="spellEnd"/>
      <w:r>
        <w:t xml:space="preserve"> und du geehrt,</w:t>
      </w:r>
      <w:r>
        <w:br/>
        <w:t>So hab ich, was ich hab begehrt.</w:t>
      </w:r>
    </w:p>
    <w:p w14:paraId="607809E8" w14:textId="77777777" w:rsidR="00F71B94" w:rsidRDefault="00F71B94" w:rsidP="00F71B94">
      <w:pPr>
        <w:pStyle w:val="StandardWeb"/>
      </w:pPr>
      <w:r>
        <w:t>7.) Führ mich zur höchsten Heiligkeit,</w:t>
      </w:r>
      <w:r>
        <w:br/>
        <w:t xml:space="preserve">Doch </w:t>
      </w:r>
      <w:proofErr w:type="spellStart"/>
      <w:r>
        <w:t>lass’s</w:t>
      </w:r>
      <w:proofErr w:type="spellEnd"/>
      <w:r>
        <w:t xml:space="preserve"> die Eigenheit nicht wissen.</w:t>
      </w:r>
      <w:r>
        <w:br/>
        <w:t>Gib mir des Himmels Herrlichkeit!</w:t>
      </w:r>
      <w:r>
        <w:br/>
        <w:t xml:space="preserve">Ich leg die </w:t>
      </w:r>
      <w:proofErr w:type="spellStart"/>
      <w:r>
        <w:t>Kron</w:t>
      </w:r>
      <w:proofErr w:type="spellEnd"/>
      <w:r>
        <w:t xml:space="preserve"> zu deinen Füßen,</w:t>
      </w:r>
      <w:r>
        <w:br/>
      </w:r>
      <w:proofErr w:type="spellStart"/>
      <w:r>
        <w:t>Mit</w:t>
      </w:r>
      <w:proofErr w:type="spellEnd"/>
      <w:r>
        <w:t xml:space="preserve"> Freuden </w:t>
      </w:r>
      <w:proofErr w:type="spellStart"/>
      <w:r>
        <w:t>seh</w:t>
      </w:r>
      <w:proofErr w:type="spellEnd"/>
      <w:r>
        <w:t xml:space="preserve"> ich nichts in mir,</w:t>
      </w:r>
      <w:r>
        <w:br/>
      </w:r>
      <w:proofErr w:type="spellStart"/>
      <w:r>
        <w:t>Mit</w:t>
      </w:r>
      <w:proofErr w:type="spellEnd"/>
      <w:r>
        <w:t xml:space="preserve"> Freuden </w:t>
      </w:r>
      <w:proofErr w:type="spellStart"/>
      <w:r>
        <w:t>geb</w:t>
      </w:r>
      <w:proofErr w:type="spellEnd"/>
      <w:r>
        <w:t xml:space="preserve"> ich alles dir.</w:t>
      </w:r>
    </w:p>
    <w:p w14:paraId="4AEECE62" w14:textId="77777777" w:rsidR="000E4349" w:rsidRDefault="000E4349" w:rsidP="000E4349">
      <w:pPr>
        <w:pStyle w:val="berschrift1"/>
      </w:pPr>
      <w:r>
        <w:t>Jauchzet, ihr Himmel! Frohlocket, ihr englischen Chöre</w:t>
      </w:r>
    </w:p>
    <w:p w14:paraId="4670729F" w14:textId="77777777" w:rsidR="000E4349" w:rsidRDefault="000E4349" w:rsidP="000E4349">
      <w:pPr>
        <w:pStyle w:val="StandardWeb"/>
      </w:pPr>
      <w:r>
        <w:t>1. Jauchzet, ihr Himmel! Frohlocket, ihr englischen Chöre,</w:t>
      </w:r>
      <w:r>
        <w:br/>
        <w:t>singet dem Herren, dem Heiland der Menschen, zu Ehre!</w:t>
      </w:r>
      <w:r>
        <w:br/>
        <w:t>Sehet doch da:</w:t>
      </w:r>
      <w:r>
        <w:br/>
        <w:t>Gott will so freundlich und nah</w:t>
      </w:r>
      <w:r>
        <w:br/>
        <w:t>zu den Verlornen sich kehren.</w:t>
      </w:r>
    </w:p>
    <w:p w14:paraId="62EA229D" w14:textId="77777777" w:rsidR="000E4349" w:rsidRDefault="000E4349" w:rsidP="000E4349">
      <w:pPr>
        <w:pStyle w:val="StandardWeb"/>
      </w:pPr>
      <w:r>
        <w:t>2. Jauchzet, ihr Himmel, frohlocket, ihr Enden der Erden!</w:t>
      </w:r>
      <w:r>
        <w:br/>
        <w:t>Gott und der Sünder, die sollen zu Freunden nun werden.</w:t>
      </w:r>
      <w:r>
        <w:br/>
        <w:t>Friede und Freud</w:t>
      </w:r>
      <w:r>
        <w:br/>
        <w:t>wird uns verkündiget heut;</w:t>
      </w:r>
      <w:r>
        <w:br/>
        <w:t>freuet euch, Hirten und Herden!</w:t>
      </w:r>
    </w:p>
    <w:p w14:paraId="4B3ECD9B" w14:textId="77777777" w:rsidR="000E4349" w:rsidRDefault="000E4349" w:rsidP="000E4349">
      <w:pPr>
        <w:pStyle w:val="StandardWeb"/>
      </w:pPr>
      <w:r>
        <w:t>3. Sehet dies Wunder, wie tief sich der Höchste hier beuget;</w:t>
      </w:r>
      <w:r>
        <w:br/>
        <w:t>sehet die Liebe, die endlich als Liebe sich zeiget!</w:t>
      </w:r>
      <w:r>
        <w:br/>
        <w:t>Gott wird ein Kind,</w:t>
      </w:r>
      <w:r>
        <w:br/>
      </w:r>
      <w:proofErr w:type="spellStart"/>
      <w:r>
        <w:t>träget</w:t>
      </w:r>
      <w:proofErr w:type="spellEnd"/>
      <w:r>
        <w:t xml:space="preserve"> und hebet die Sünd;</w:t>
      </w:r>
      <w:r>
        <w:br/>
        <w:t>alles anbetet und schweiget.</w:t>
      </w:r>
    </w:p>
    <w:p w14:paraId="436294B7" w14:textId="77777777" w:rsidR="000E4349" w:rsidRDefault="000E4349" w:rsidP="000E4349">
      <w:pPr>
        <w:pStyle w:val="StandardWeb"/>
      </w:pPr>
      <w:r>
        <w:t>4. Gott ist im Fleische: wer kann dies Geheimnis verstehen?</w:t>
      </w:r>
      <w:r>
        <w:br/>
        <w:t>Hier ist die Pforte des Lebens nun offen zu sehen.</w:t>
      </w:r>
      <w:r>
        <w:br/>
        <w:t>Gehet hinein,</w:t>
      </w:r>
      <w:r>
        <w:br/>
        <w:t>macht euch dem Kinde gemein,</w:t>
      </w:r>
      <w:r>
        <w:br/>
        <w:t>die ihr zum Vater wollt gehen.</w:t>
      </w:r>
    </w:p>
    <w:p w14:paraId="37F00F6A" w14:textId="77777777" w:rsidR="000E4349" w:rsidRDefault="000E4349" w:rsidP="000E4349">
      <w:pPr>
        <w:pStyle w:val="StandardWeb"/>
      </w:pPr>
      <w:r>
        <w:t>5. Hast du denn, Höchster, auch meiner noch wollen gedenken?</w:t>
      </w:r>
      <w:r>
        <w:br/>
        <w:t>Du willst dich selber, dein Herze der Liebe, mir schenken.</w:t>
      </w:r>
      <w:r>
        <w:br/>
        <w:t>Sollt nicht mein Sinn</w:t>
      </w:r>
      <w:r>
        <w:br/>
      </w:r>
      <w:r>
        <w:lastRenderedPageBreak/>
        <w:t>innigst sich freuen darin</w:t>
      </w:r>
      <w:r>
        <w:br/>
        <w:t>und sich in Demut versenken?</w:t>
      </w:r>
    </w:p>
    <w:p w14:paraId="0F8C34AC" w14:textId="77777777" w:rsidR="000E4349" w:rsidRDefault="000E4349" w:rsidP="000E4349">
      <w:pPr>
        <w:pStyle w:val="StandardWeb"/>
      </w:pPr>
      <w:r>
        <w:t>6. König der Ehren, aus Liebe geworden zum Kinde,</w:t>
      </w:r>
      <w:r>
        <w:br/>
        <w:t>dem ich auch wieder mein Herze in Liebe verbinde:</w:t>
      </w:r>
      <w:r>
        <w:br/>
        <w:t>du sollst es sein,</w:t>
      </w:r>
      <w:r>
        <w:br/>
        <w:t>den ich erwähle allein;</w:t>
      </w:r>
      <w:r>
        <w:br/>
        <w:t>ewig entsag ich der Sünde.</w:t>
      </w:r>
    </w:p>
    <w:p w14:paraId="10CD51D3" w14:textId="77777777" w:rsidR="000E4349" w:rsidRDefault="000E4349" w:rsidP="000E4349">
      <w:pPr>
        <w:pStyle w:val="StandardWeb"/>
      </w:pPr>
      <w:r>
        <w:t xml:space="preserve">7. Süßer Immanuel, </w:t>
      </w:r>
      <w:proofErr w:type="spellStart"/>
      <w:r>
        <w:t>werd</w:t>
      </w:r>
      <w:proofErr w:type="spellEnd"/>
      <w:r>
        <w:t xml:space="preserve"> auch geboren inwendig,</w:t>
      </w:r>
      <w:r>
        <w:br/>
        <w:t>komm doch, mein Heiland, und lass mich nicht länger elendig!</w:t>
      </w:r>
      <w:r>
        <w:br/>
        <w:t>Wohne in mir,</w:t>
      </w:r>
      <w:r>
        <w:br/>
        <w:t>mach mich ganz eines mit dir,</w:t>
      </w:r>
      <w:r>
        <w:br/>
        <w:t>und mich belebe beständig.</w:t>
      </w:r>
    </w:p>
    <w:p w14:paraId="2FC8CCFE" w14:textId="77777777" w:rsidR="000E4349" w:rsidRDefault="000E4349" w:rsidP="000E4349">
      <w:pPr>
        <w:pStyle w:val="StandardWeb"/>
      </w:pPr>
      <w:r>
        <w:t>8. Menschenfreund Jesu! dich lieb‘ ich, dich will ich erheben;</w:t>
      </w:r>
      <w:r>
        <w:br/>
        <w:t>lass mich doch einzig nach deinem Gefallen nur leben;</w:t>
      </w:r>
      <w:r>
        <w:br/>
        <w:t>gib mir auch bald,</w:t>
      </w:r>
      <w:r>
        <w:br/>
        <w:t>Jesu, die Kindesgestalt,</w:t>
      </w:r>
      <w:r>
        <w:br/>
        <w:t xml:space="preserve">an dir alleine zu kleben. </w:t>
      </w:r>
    </w:p>
    <w:p w14:paraId="3F71D328" w14:textId="77777777" w:rsidR="00CB7F0B" w:rsidRDefault="00CB7F0B" w:rsidP="00CB7F0B">
      <w:pPr>
        <w:pStyle w:val="berschrift1"/>
      </w:pPr>
      <w:r>
        <w:t>Jedes Herz will etwas lieben</w:t>
      </w:r>
    </w:p>
    <w:p w14:paraId="0CBE763C" w14:textId="77777777" w:rsidR="00CB7F0B" w:rsidRDefault="00CB7F0B" w:rsidP="00CB7F0B">
      <w:pPr>
        <w:pStyle w:val="StandardWeb"/>
      </w:pPr>
      <w:r>
        <w:t>Jedes Herz will etwas lieben;</w:t>
      </w:r>
      <w:r>
        <w:br/>
        <w:t xml:space="preserve">Liebt’s nicht Jesum, kann’s nicht </w:t>
      </w:r>
      <w:proofErr w:type="spellStart"/>
      <w:r>
        <w:t>ruh’n</w:t>
      </w:r>
      <w:proofErr w:type="spellEnd"/>
      <w:r>
        <w:t>:</w:t>
      </w:r>
      <w:r>
        <w:br/>
        <w:t>Mein Herz, Herr, ist dir verschrieben;</w:t>
      </w:r>
      <w:r>
        <w:br/>
        <w:t xml:space="preserve">Zu dir will’s, so nimm es nun! </w:t>
      </w:r>
    </w:p>
    <w:p w14:paraId="01CA80F7" w14:textId="77777777" w:rsidR="00CB7F0B" w:rsidRDefault="00CB7F0B" w:rsidP="00CB7F0B">
      <w:pPr>
        <w:pStyle w:val="StandardWeb"/>
      </w:pPr>
      <w:r>
        <w:t>Lass mich alle Welt verhöhnen,</w:t>
      </w:r>
      <w:r>
        <w:br/>
        <w:t>Jesus soll mein Liebster sein:</w:t>
      </w:r>
      <w:r>
        <w:br/>
        <w:t>Schönster unter allen Schönen,</w:t>
      </w:r>
      <w:r>
        <w:br/>
        <w:t xml:space="preserve">Du gefällst mir nur allein. </w:t>
      </w:r>
    </w:p>
    <w:p w14:paraId="50C23ACD" w14:textId="77777777" w:rsidR="00CB7F0B" w:rsidRDefault="00CB7F0B" w:rsidP="00CB7F0B">
      <w:pPr>
        <w:pStyle w:val="StandardWeb"/>
      </w:pPr>
      <w:r>
        <w:t>Höchst anmutig und holdselig</w:t>
      </w:r>
      <w:r>
        <w:br/>
        <w:t>Ist deins Angesichtes Glanz;</w:t>
      </w:r>
      <w:r>
        <w:br/>
        <w:t>Du bist freundlich, süß und fröhlich,</w:t>
      </w:r>
      <w:r>
        <w:br/>
        <w:t xml:space="preserve">Lieblich, und die Liebe ganz. </w:t>
      </w:r>
    </w:p>
    <w:p w14:paraId="4656B7B8" w14:textId="77777777" w:rsidR="00CB7F0B" w:rsidRDefault="00CB7F0B" w:rsidP="00CB7F0B">
      <w:pPr>
        <w:pStyle w:val="StandardWeb"/>
      </w:pPr>
      <w:r>
        <w:t>Da ich hasste, warst du günstig,</w:t>
      </w:r>
      <w:r>
        <w:br/>
        <w:t>Gabst für mich dein teures Blut;</w:t>
      </w:r>
      <w:r>
        <w:br/>
        <w:t>Liebst mich auch noch jetzt so brünstig;</w:t>
      </w:r>
      <w:r>
        <w:br/>
        <w:t xml:space="preserve">Drum lieb ich auch dich, mein Gut. </w:t>
      </w:r>
    </w:p>
    <w:p w14:paraId="07D2F83F" w14:textId="77777777" w:rsidR="00CB7F0B" w:rsidRDefault="00CB7F0B" w:rsidP="00CB7F0B">
      <w:pPr>
        <w:pStyle w:val="StandardWeb"/>
      </w:pPr>
      <w:r>
        <w:t>Ich umfass mit dir dein Leiden,</w:t>
      </w:r>
      <w:r>
        <w:br/>
        <w:t>Deine Armut, deine Schmach;</w:t>
      </w:r>
      <w:r>
        <w:br/>
        <w:t>Ehre, Gut und alle Freuden</w:t>
      </w:r>
      <w:r>
        <w:br/>
        <w:t>Dieser Welt, sind doch nur Plag‘.</w:t>
      </w:r>
    </w:p>
    <w:p w14:paraId="438A39AA" w14:textId="77777777" w:rsidR="00CB7F0B" w:rsidRDefault="00CB7F0B" w:rsidP="00CB7F0B">
      <w:pPr>
        <w:pStyle w:val="StandardWeb"/>
      </w:pPr>
      <w:r>
        <w:t>Sonst will ich auf nichts mich wenden,</w:t>
      </w:r>
      <w:r>
        <w:br/>
        <w:t>Wär‘ der Vorwand noch so fein,</w:t>
      </w:r>
      <w:r>
        <w:br/>
      </w:r>
      <w:r>
        <w:lastRenderedPageBreak/>
        <w:t>Nicht die Liebeskraft verschwenden,</w:t>
      </w:r>
      <w:r>
        <w:br/>
        <w:t>Dir gehört sie ganz allein.</w:t>
      </w:r>
    </w:p>
    <w:p w14:paraId="28D3121D" w14:textId="77777777" w:rsidR="00CB7F0B" w:rsidRDefault="00CB7F0B" w:rsidP="00CB7F0B">
      <w:pPr>
        <w:pStyle w:val="StandardWeb"/>
      </w:pPr>
      <w:r>
        <w:t>Mach‘ dich mehr dem Herzen wichtig,</w:t>
      </w:r>
      <w:r>
        <w:br/>
        <w:t>Täglich lieber, nimmer fern,</w:t>
      </w:r>
      <w:r>
        <w:br/>
        <w:t xml:space="preserve">Alles </w:t>
      </w:r>
      <w:proofErr w:type="spellStart"/>
      <w:r>
        <w:t>Andre</w:t>
      </w:r>
      <w:proofErr w:type="spellEnd"/>
      <w:r>
        <w:t xml:space="preserve"> wahrlich nichtig,</w:t>
      </w:r>
      <w:r>
        <w:br/>
        <w:t xml:space="preserve">Dass ich’s mag entbehren gern. </w:t>
      </w:r>
    </w:p>
    <w:p w14:paraId="446AB6D4" w14:textId="77777777" w:rsidR="00CB7F0B" w:rsidRDefault="00CB7F0B" w:rsidP="00CB7F0B">
      <w:pPr>
        <w:pStyle w:val="StandardWeb"/>
      </w:pPr>
      <w:r>
        <w:t>Halt bei dir mein Herz und Liebe,</w:t>
      </w:r>
      <w:r>
        <w:br/>
        <w:t>Dass der Leib nur schwebe hier,</w:t>
      </w:r>
      <w:r>
        <w:br/>
        <w:t>Bis ich, in so reinem Triebe,</w:t>
      </w:r>
      <w:r>
        <w:br/>
        <w:t xml:space="preserve">Ewig Eines </w:t>
      </w:r>
      <w:proofErr w:type="spellStart"/>
      <w:r>
        <w:t>werd</w:t>
      </w:r>
      <w:proofErr w:type="spellEnd"/>
      <w:r>
        <w:t xml:space="preserve">‘ mit dir. </w:t>
      </w:r>
    </w:p>
    <w:p w14:paraId="641214C3" w14:textId="77777777" w:rsidR="00CB7F0B" w:rsidRDefault="00CB7F0B" w:rsidP="00CB7F0B">
      <w:pPr>
        <w:pStyle w:val="berschrift1"/>
      </w:pPr>
      <w:r>
        <w:t>Jesu, den ich meine</w:t>
      </w:r>
    </w:p>
    <w:p w14:paraId="24B3563B" w14:textId="77777777" w:rsidR="00CB7F0B" w:rsidRDefault="00CB7F0B" w:rsidP="00CB7F0B">
      <w:pPr>
        <w:pStyle w:val="StandardWeb"/>
      </w:pPr>
      <w:r>
        <w:t>Jesu, den ich meine,</w:t>
      </w:r>
      <w:r>
        <w:br/>
        <w:t>Lass mich nicht alleine;</w:t>
      </w:r>
      <w:r>
        <w:br/>
        <w:t>Steh mir stets zur Seiten,</w:t>
      </w:r>
      <w:r>
        <w:br/>
        <w:t xml:space="preserve">Dass ich nicht </w:t>
      </w:r>
      <w:proofErr w:type="spellStart"/>
      <w:r>
        <w:t>mög</w:t>
      </w:r>
      <w:proofErr w:type="spellEnd"/>
      <w:r>
        <w:t>‘ gleiten.</w:t>
      </w:r>
      <w:r>
        <w:br/>
        <w:t>Gib dass ich dich sehe,</w:t>
      </w:r>
      <w:r>
        <w:br/>
      </w:r>
      <w:proofErr w:type="spellStart"/>
      <w:r>
        <w:t>Wo</w:t>
      </w:r>
      <w:proofErr w:type="spellEnd"/>
      <w:r>
        <w:t xml:space="preserve"> ich geh‘ und stehe.</w:t>
      </w:r>
      <w:r>
        <w:br/>
        <w:t>Jesu, den ich meine,</w:t>
      </w:r>
      <w:r>
        <w:br/>
        <w:t xml:space="preserve">Lass mich nicht alleine. </w:t>
      </w:r>
    </w:p>
    <w:p w14:paraId="0EFFE3A9" w14:textId="77777777" w:rsidR="00CB7F0B" w:rsidRDefault="00CB7F0B" w:rsidP="00CB7F0B">
      <w:pPr>
        <w:pStyle w:val="StandardWeb"/>
      </w:pPr>
      <w:r>
        <w:t>Jesu, wer dich kennet,</w:t>
      </w:r>
      <w:r>
        <w:br/>
        <w:t>Dich sein Alles nennet;</w:t>
      </w:r>
      <w:r>
        <w:br/>
        <w:t>Wer dir ganz ergeben,</w:t>
      </w:r>
      <w:r>
        <w:br/>
        <w:t xml:space="preserve">Kann </w:t>
      </w:r>
      <w:proofErr w:type="spellStart"/>
      <w:r>
        <w:t>ohn</w:t>
      </w:r>
      <w:proofErr w:type="spellEnd"/>
      <w:r>
        <w:t>‘ dich nicht leben.</w:t>
      </w:r>
      <w:r>
        <w:br/>
        <w:t>Lass mich dir gefallen,</w:t>
      </w:r>
      <w:r>
        <w:br/>
        <w:t>Liebster Freund in Allen.</w:t>
      </w:r>
      <w:r>
        <w:br/>
        <w:t xml:space="preserve">Jesu, rc. </w:t>
      </w:r>
    </w:p>
    <w:p w14:paraId="09CD9627" w14:textId="77777777" w:rsidR="00CB7F0B" w:rsidRDefault="00CB7F0B" w:rsidP="00CB7F0B">
      <w:pPr>
        <w:pStyle w:val="StandardWeb"/>
      </w:pPr>
      <w:r>
        <w:t>Ich hab‘ mich verschrieben,</w:t>
      </w:r>
      <w:r>
        <w:br/>
        <w:t>Dich, nur dich zu lieben.</w:t>
      </w:r>
      <w:r>
        <w:br/>
        <w:t>Da ist Herz und Seele,</w:t>
      </w:r>
      <w:r>
        <w:br/>
        <w:t>Dich mit mir vermähle!</w:t>
      </w:r>
      <w:r>
        <w:br/>
        <w:t>Schmelz‘ durch deine Flammen</w:t>
      </w:r>
      <w:r>
        <w:br/>
        <w:t>Uns in Eins zusammen!</w:t>
      </w:r>
      <w:r>
        <w:br/>
        <w:t xml:space="preserve">Jesu, rc. </w:t>
      </w:r>
    </w:p>
    <w:p w14:paraId="2F05FBC9" w14:textId="77777777" w:rsidR="00CB7F0B" w:rsidRDefault="00CB7F0B" w:rsidP="00CB7F0B">
      <w:pPr>
        <w:pStyle w:val="StandardWeb"/>
      </w:pPr>
      <w:r>
        <w:t xml:space="preserve">Du </w:t>
      </w:r>
      <w:proofErr w:type="spellStart"/>
      <w:r>
        <w:t>woll’st</w:t>
      </w:r>
      <w:proofErr w:type="spellEnd"/>
      <w:r>
        <w:t xml:space="preserve"> vor Gefahren</w:t>
      </w:r>
      <w:r>
        <w:br/>
        <w:t>Nun dein Kind bewahren.</w:t>
      </w:r>
      <w:r>
        <w:br/>
        <w:t xml:space="preserve">Halt mich </w:t>
      </w:r>
      <w:proofErr w:type="spellStart"/>
      <w:r>
        <w:t>eingekehret</w:t>
      </w:r>
      <w:proofErr w:type="spellEnd"/>
      <w:r>
        <w:t>,</w:t>
      </w:r>
      <w:r>
        <w:br/>
        <w:t xml:space="preserve">Sanft und </w:t>
      </w:r>
      <w:proofErr w:type="spellStart"/>
      <w:r>
        <w:t>ungestöret</w:t>
      </w:r>
      <w:proofErr w:type="spellEnd"/>
      <w:r>
        <w:t>;</w:t>
      </w:r>
      <w:r>
        <w:br/>
        <w:t>Bleib mir nah‘ im Grunde,</w:t>
      </w:r>
      <w:r>
        <w:br/>
        <w:t>Herr, zu aller Stunde,</w:t>
      </w:r>
      <w:r>
        <w:br/>
        <w:t xml:space="preserve">Jesu, rc. </w:t>
      </w:r>
    </w:p>
    <w:p w14:paraId="1399088B" w14:textId="77777777" w:rsidR="00CB7F0B" w:rsidRDefault="00CB7F0B" w:rsidP="00CB7F0B">
      <w:pPr>
        <w:pStyle w:val="StandardWeb"/>
      </w:pPr>
      <w:r>
        <w:t>Jesu, auf mich sehe,</w:t>
      </w:r>
      <w:r>
        <w:br/>
      </w:r>
      <w:proofErr w:type="spellStart"/>
      <w:r>
        <w:t>Wo</w:t>
      </w:r>
      <w:proofErr w:type="spellEnd"/>
      <w:r>
        <w:t xml:space="preserve"> ich geh‘ und stehe.</w:t>
      </w:r>
      <w:r>
        <w:br/>
        <w:t>Wenn ich fall und weiche,</w:t>
      </w:r>
      <w:r>
        <w:br/>
      </w:r>
      <w:r>
        <w:lastRenderedPageBreak/>
        <w:t>Deine Hand mir reiche.</w:t>
      </w:r>
      <w:r>
        <w:br/>
        <w:t>Tröste mich im Leide,</w:t>
      </w:r>
      <w:r>
        <w:br/>
        <w:t>Stärke mich im Streite.</w:t>
      </w:r>
      <w:r>
        <w:br/>
        <w:t>Jesu, rc.</w:t>
      </w:r>
    </w:p>
    <w:p w14:paraId="70E96AA6" w14:textId="77777777" w:rsidR="00CB7F0B" w:rsidRDefault="00CB7F0B" w:rsidP="00CB7F0B">
      <w:pPr>
        <w:pStyle w:val="StandardWeb"/>
      </w:pPr>
      <w:r>
        <w:t>Soll ich hier noch schweben,</w:t>
      </w:r>
      <w:r>
        <w:br/>
        <w:t>Lass mich mit dir leben.</w:t>
      </w:r>
      <w:r>
        <w:br/>
        <w:t xml:space="preserve">Mein Gesellschaft </w:t>
      </w:r>
      <w:proofErr w:type="spellStart"/>
      <w:r>
        <w:t>seie</w:t>
      </w:r>
      <w:proofErr w:type="spellEnd"/>
      <w:r>
        <w:t>,</w:t>
      </w:r>
      <w:r>
        <w:br/>
        <w:t>Die mich nur erfreue;</w:t>
      </w:r>
      <w:r>
        <w:br/>
        <w:t>Denn es würd‘ auf Erden</w:t>
      </w:r>
      <w:r>
        <w:br/>
        <w:t>Mir sonst bange werden.</w:t>
      </w:r>
      <w:r>
        <w:br/>
        <w:t>Jesu, rc.</w:t>
      </w:r>
    </w:p>
    <w:p w14:paraId="45AD5E50" w14:textId="77777777" w:rsidR="00CB7F0B" w:rsidRDefault="00CB7F0B" w:rsidP="00CB7F0B">
      <w:pPr>
        <w:pStyle w:val="StandardWeb"/>
      </w:pPr>
      <w:r>
        <w:t>Mit dir schlafen gehen,</w:t>
      </w:r>
      <w:r>
        <w:br/>
        <w:t>Und mit dir aufstehen;</w:t>
      </w:r>
      <w:r>
        <w:br/>
        <w:t>Mit dir essen, trinken,</w:t>
      </w:r>
      <w:r>
        <w:br/>
        <w:t>Und nach deinem Winken</w:t>
      </w:r>
      <w:r>
        <w:br/>
        <w:t>Reden, schweigen, meiden,</w:t>
      </w:r>
      <w:r>
        <w:br/>
        <w:t>Ruhen, wirken, leiden.</w:t>
      </w:r>
      <w:r>
        <w:br/>
        <w:t>Jesu, rc.</w:t>
      </w:r>
    </w:p>
    <w:p w14:paraId="2707EE38" w14:textId="77777777" w:rsidR="00CB7F0B" w:rsidRDefault="00CB7F0B" w:rsidP="00CB7F0B">
      <w:pPr>
        <w:pStyle w:val="StandardWeb"/>
      </w:pPr>
      <w:r>
        <w:t>Du und ich alleine</w:t>
      </w:r>
      <w:r>
        <w:br/>
        <w:t>Wollen sein gemeine;</w:t>
      </w:r>
      <w:r>
        <w:br/>
        <w:t xml:space="preserve">Lass mich ohne </w:t>
      </w:r>
      <w:proofErr w:type="spellStart"/>
      <w:r>
        <w:t>Sorgeu</w:t>
      </w:r>
      <w:proofErr w:type="spellEnd"/>
      <w:r>
        <w:br/>
        <w:t xml:space="preserve">In dir </w:t>
      </w:r>
      <w:proofErr w:type="spellStart"/>
      <w:r>
        <w:t>steh’n</w:t>
      </w:r>
      <w:proofErr w:type="spellEnd"/>
      <w:r>
        <w:t xml:space="preserve"> verborgen,</w:t>
      </w:r>
      <w:r>
        <w:br/>
        <w:t>Fremde allen Dingen,</w:t>
      </w:r>
      <w:r>
        <w:br/>
        <w:t>Die nur Unruh bringen.</w:t>
      </w:r>
      <w:r>
        <w:br/>
        <w:t xml:space="preserve">Jesu, rc. </w:t>
      </w:r>
    </w:p>
    <w:p w14:paraId="764A94EF" w14:textId="77777777" w:rsidR="00CB7F0B" w:rsidRDefault="00CB7F0B" w:rsidP="00CB7F0B">
      <w:pPr>
        <w:pStyle w:val="StandardWeb"/>
      </w:pPr>
      <w:r>
        <w:t>Dass es mich vergnüge,</w:t>
      </w:r>
      <w:r>
        <w:br/>
        <w:t xml:space="preserve">Alle </w:t>
      </w:r>
      <w:proofErr w:type="spellStart"/>
      <w:r>
        <w:t>Odemzüge</w:t>
      </w:r>
      <w:proofErr w:type="spellEnd"/>
      <w:r>
        <w:t>.</w:t>
      </w:r>
      <w:r>
        <w:br/>
        <w:t>Tief vor dir mich beugen,</w:t>
      </w:r>
      <w:r>
        <w:br/>
        <w:t>Lieblich in dich neigen,</w:t>
      </w:r>
      <w:r>
        <w:br/>
        <w:t>Dich im Grund umfassen,</w:t>
      </w:r>
      <w:r>
        <w:br/>
        <w:t>Nichts sonst in mich lassen.</w:t>
      </w:r>
      <w:r>
        <w:br/>
        <w:t xml:space="preserve">Jesu, rc. </w:t>
      </w:r>
    </w:p>
    <w:p w14:paraId="264096AD" w14:textId="77777777" w:rsidR="00CB7F0B" w:rsidRDefault="00CB7F0B" w:rsidP="00CB7F0B">
      <w:pPr>
        <w:pStyle w:val="StandardWeb"/>
      </w:pPr>
      <w:r>
        <w:t>Willst du dich verdecken,</w:t>
      </w:r>
      <w:r>
        <w:br/>
        <w:t>Lass mich nicht erschrecken,</w:t>
      </w:r>
      <w:r>
        <w:br/>
        <w:t>Auch im Kreuz dich ehren,</w:t>
      </w:r>
      <w:r>
        <w:br/>
        <w:t>Und nicht auswärts kehren;</w:t>
      </w:r>
      <w:r>
        <w:br/>
      </w:r>
      <w:proofErr w:type="spellStart"/>
      <w:r>
        <w:t>Woll’st</w:t>
      </w:r>
      <w:proofErr w:type="spellEnd"/>
      <w:r>
        <w:t xml:space="preserve"> mich nur durchs Leiden</w:t>
      </w:r>
      <w:r>
        <w:br/>
        <w:t>Dir zur Braut bereiten.</w:t>
      </w:r>
      <w:r>
        <w:br/>
        <w:t xml:space="preserve">Jesu, rc. </w:t>
      </w:r>
    </w:p>
    <w:p w14:paraId="16E13C73" w14:textId="77777777" w:rsidR="00CB7F0B" w:rsidRDefault="00CB7F0B" w:rsidP="00CB7F0B">
      <w:pPr>
        <w:pStyle w:val="StandardWeb"/>
      </w:pPr>
      <w:r>
        <w:t>Deine reine Liebe</w:t>
      </w:r>
      <w:r>
        <w:br/>
        <w:t xml:space="preserve">Meinem Herzen </w:t>
      </w:r>
      <w:proofErr w:type="spellStart"/>
      <w:r>
        <w:t>gibe</w:t>
      </w:r>
      <w:proofErr w:type="spellEnd"/>
      <w:r>
        <w:t>,</w:t>
      </w:r>
      <w:r>
        <w:br/>
        <w:t>Dass ich noch auf Erden</w:t>
      </w:r>
      <w:r>
        <w:br/>
        <w:t>Deine Lust mag werden;</w:t>
      </w:r>
      <w:r>
        <w:br/>
        <w:t xml:space="preserve">Bis ich dich </w:t>
      </w:r>
      <w:proofErr w:type="spellStart"/>
      <w:r>
        <w:t>werd</w:t>
      </w:r>
      <w:proofErr w:type="spellEnd"/>
      <w:r>
        <w:t>‘ droben</w:t>
      </w:r>
      <w:r>
        <w:br/>
        <w:t>Schauen, lieben, loben:</w:t>
      </w:r>
      <w:r>
        <w:br/>
      </w:r>
      <w:r>
        <w:lastRenderedPageBreak/>
        <w:t>Jesu, den ich meine,</w:t>
      </w:r>
      <w:r>
        <w:br/>
        <w:t xml:space="preserve">Lass mich nicht alleine! </w:t>
      </w:r>
    </w:p>
    <w:p w14:paraId="213CB403" w14:textId="77777777" w:rsidR="00A408F5" w:rsidRDefault="00A408F5" w:rsidP="00A408F5">
      <w:pPr>
        <w:pStyle w:val="berschrift1"/>
      </w:pPr>
      <w:r>
        <w:t>Jesu, der du bist alleine</w:t>
      </w:r>
    </w:p>
    <w:p w14:paraId="30D2A192" w14:textId="77777777" w:rsidR="00A408F5" w:rsidRDefault="00A408F5" w:rsidP="00A408F5">
      <w:pPr>
        <w:pStyle w:val="StandardWeb"/>
      </w:pPr>
      <w:r>
        <w:t>1. Jesu, der du bist alleine</w:t>
      </w:r>
      <w:r>
        <w:br/>
        <w:t xml:space="preserve">Haupt und König der </w:t>
      </w:r>
      <w:proofErr w:type="spellStart"/>
      <w:r>
        <w:t>Gemeine</w:t>
      </w:r>
      <w:proofErr w:type="spellEnd"/>
      <w:r>
        <w:t>:</w:t>
      </w:r>
      <w:r>
        <w:br/>
        <w:t>Segne mich, dein armes Glied;</w:t>
      </w:r>
      <w:r>
        <w:br/>
      </w:r>
      <w:proofErr w:type="spellStart"/>
      <w:r>
        <w:t>Wollst</w:t>
      </w:r>
      <w:proofErr w:type="spellEnd"/>
      <w:r>
        <w:t xml:space="preserve"> mir neuen Einfluss geben</w:t>
      </w:r>
      <w:r>
        <w:br/>
        <w:t>Deines Geistes, dir zu leben;</w:t>
      </w:r>
      <w:r>
        <w:br/>
        <w:t xml:space="preserve">Stärke mich durch deine </w:t>
      </w:r>
      <w:proofErr w:type="spellStart"/>
      <w:r>
        <w:t>Güt</w:t>
      </w:r>
      <w:proofErr w:type="spellEnd"/>
      <w:r>
        <w:t>.</w:t>
      </w:r>
    </w:p>
    <w:p w14:paraId="1B8D26A6" w14:textId="77777777" w:rsidR="00A408F5" w:rsidRDefault="00A408F5" w:rsidP="00A408F5">
      <w:pPr>
        <w:pStyle w:val="StandardWeb"/>
      </w:pPr>
      <w:r>
        <w:t>2. Ach dein Lebensgeist durchdringe,</w:t>
      </w:r>
      <w:r>
        <w:br/>
        <w:t>Gnade, Kraft und Segen bringe</w:t>
      </w:r>
      <w:r>
        <w:br/>
        <w:t>Deinen Gliedern allzumal,</w:t>
      </w:r>
      <w:r>
        <w:br/>
      </w:r>
      <w:proofErr w:type="spellStart"/>
      <w:r>
        <w:t>Wo</w:t>
      </w:r>
      <w:proofErr w:type="spellEnd"/>
      <w:r>
        <w:t xml:space="preserve"> sie hier zerstreuet wohnen</w:t>
      </w:r>
      <w:r>
        <w:br/>
        <w:t>Unter allen Nationen,</w:t>
      </w:r>
      <w:r>
        <w:br/>
        <w:t>Die du kennest überall.</w:t>
      </w:r>
    </w:p>
    <w:p w14:paraId="11106229" w14:textId="77777777" w:rsidR="00A408F5" w:rsidRDefault="00A408F5" w:rsidP="00A408F5">
      <w:pPr>
        <w:pStyle w:val="StandardWeb"/>
      </w:pPr>
      <w:r>
        <w:t>3. O wie lieb ich, Herr, die Deinen,</w:t>
      </w:r>
      <w:r>
        <w:br/>
        <w:t>Die dich suchen, die dich meinen!</w:t>
      </w:r>
      <w:r>
        <w:br/>
        <w:t>O wie köstlich sind sie mir!</w:t>
      </w:r>
      <w:r>
        <w:br/>
        <w:t xml:space="preserve">Du </w:t>
      </w:r>
      <w:proofErr w:type="spellStart"/>
      <w:r>
        <w:t>weiß’st</w:t>
      </w:r>
      <w:proofErr w:type="spellEnd"/>
      <w:r>
        <w:t xml:space="preserve">, wie </w:t>
      </w:r>
      <w:proofErr w:type="spellStart"/>
      <w:r>
        <w:t>mich’s</w:t>
      </w:r>
      <w:proofErr w:type="spellEnd"/>
      <w:r>
        <w:t xml:space="preserve"> oft erquicket,</w:t>
      </w:r>
      <w:r>
        <w:br/>
        <w:t>Wenn ich Seelen hab erblicket,</w:t>
      </w:r>
      <w:r>
        <w:br/>
        <w:t>Die sich ganz ergeben dir.</w:t>
      </w:r>
    </w:p>
    <w:p w14:paraId="3C9266AF" w14:textId="77777777" w:rsidR="00A408F5" w:rsidRDefault="00A408F5" w:rsidP="00A408F5">
      <w:pPr>
        <w:pStyle w:val="StandardWeb"/>
      </w:pPr>
      <w:r>
        <w:t>4. Ich umfasse, die dir dienen;</w:t>
      </w:r>
      <w:r>
        <w:br/>
        <w:t xml:space="preserve">Ich </w:t>
      </w:r>
      <w:proofErr w:type="spellStart"/>
      <w:r>
        <w:t>verein’ge</w:t>
      </w:r>
      <w:proofErr w:type="spellEnd"/>
      <w:r>
        <w:t xml:space="preserve"> mich mit ihnen,</w:t>
      </w:r>
      <w:r>
        <w:br/>
        <w:t>Und vor deinem Angesicht</w:t>
      </w:r>
      <w:r>
        <w:br/>
      </w:r>
      <w:proofErr w:type="spellStart"/>
      <w:r>
        <w:t>Wünsch</w:t>
      </w:r>
      <w:proofErr w:type="spellEnd"/>
      <w:r>
        <w:t xml:space="preserve"> ich Zion tausend Segen;</w:t>
      </w:r>
      <w:r>
        <w:br/>
        <w:t>Stärke sie in deinen Wegen,</w:t>
      </w:r>
      <w:r>
        <w:br/>
        <w:t>Führ sie selbst nach deiner Pflicht.</w:t>
      </w:r>
    </w:p>
    <w:p w14:paraId="577A0C5B" w14:textId="77777777" w:rsidR="00A408F5" w:rsidRDefault="00A408F5" w:rsidP="00A408F5">
      <w:pPr>
        <w:pStyle w:val="StandardWeb"/>
      </w:pPr>
      <w:r>
        <w:t>5. In der argen Welt sie rette,</w:t>
      </w:r>
      <w:r>
        <w:br/>
        <w:t>Und den Satan bald zertrete</w:t>
      </w:r>
      <w:r>
        <w:br/>
        <w:t xml:space="preserve">Gänzlich unter ihre </w:t>
      </w:r>
      <w:proofErr w:type="spellStart"/>
      <w:r>
        <w:t>Füß</w:t>
      </w:r>
      <w:proofErr w:type="spellEnd"/>
      <w:r>
        <w:t>:</w:t>
      </w:r>
      <w:r>
        <w:br/>
        <w:t>Töte, durch den Geist von innen,</w:t>
      </w:r>
      <w:r>
        <w:br/>
        <w:t>Fleischeslust, Natur und Sinnen;</w:t>
      </w:r>
      <w:r>
        <w:br/>
        <w:t>Sei nur du den Deinen süß.</w:t>
      </w:r>
    </w:p>
    <w:p w14:paraId="0038F586" w14:textId="77777777" w:rsidR="00A408F5" w:rsidRDefault="00A408F5" w:rsidP="00A408F5">
      <w:pPr>
        <w:pStyle w:val="StandardWeb"/>
      </w:pPr>
      <w:r>
        <w:t>6. Die in Kreuz und Leiden leben,</w:t>
      </w:r>
      <w:r>
        <w:br/>
        <w:t>Stärke, dass sie ganz ergeben</w:t>
      </w:r>
      <w:r>
        <w:br/>
        <w:t>Ihre Seel in deine Hand;</w:t>
      </w:r>
      <w:r>
        <w:br/>
        <w:t>Lass sie dadurch werden kleiner</w:t>
      </w:r>
      <w:r>
        <w:br/>
        <w:t>Und von allen Schlacken reiner,</w:t>
      </w:r>
      <w:r>
        <w:br/>
      </w:r>
      <w:proofErr w:type="spellStart"/>
      <w:r>
        <w:t>Lauterlich</w:t>
      </w:r>
      <w:proofErr w:type="spellEnd"/>
      <w:r>
        <w:t xml:space="preserve"> in dich gewandt.</w:t>
      </w:r>
    </w:p>
    <w:p w14:paraId="242FCFD3" w14:textId="77777777" w:rsidR="00A408F5" w:rsidRDefault="00A408F5" w:rsidP="00A408F5">
      <w:pPr>
        <w:pStyle w:val="StandardWeb"/>
      </w:pPr>
      <w:r>
        <w:t>7. Lass die Deinen noch auf Erden</w:t>
      </w:r>
      <w:r>
        <w:br/>
        <w:t>Ganz nach deinem Herzen werden:</w:t>
      </w:r>
      <w:r>
        <w:br/>
        <w:t>Mache deine Kinder schön,</w:t>
      </w:r>
      <w:r>
        <w:br/>
        <w:t>Abgeschieden, klein und stille,</w:t>
      </w:r>
      <w:r>
        <w:br/>
      </w:r>
      <w:r>
        <w:lastRenderedPageBreak/>
        <w:t>Sanft, einfältig, wie dein Wille,</w:t>
      </w:r>
      <w:r>
        <w:br/>
        <w:t>Und wie du sie gern willst sehn.</w:t>
      </w:r>
    </w:p>
    <w:p w14:paraId="5944A9B1" w14:textId="77777777" w:rsidR="00A408F5" w:rsidRDefault="00A408F5" w:rsidP="00A408F5">
      <w:pPr>
        <w:pStyle w:val="StandardWeb"/>
      </w:pPr>
      <w:r>
        <w:t>8. Sonderlich gedenke derer,</w:t>
      </w:r>
      <w:r>
        <w:br/>
        <w:t>Die es, Herr, von mir begehren,</w:t>
      </w:r>
      <w:r>
        <w:br/>
        <w:t>Dass ich für sie beten soll:</w:t>
      </w:r>
      <w:r>
        <w:br/>
        <w:t>Auf dein Herz will ich sie legen,</w:t>
      </w:r>
      <w:r>
        <w:br/>
        <w:t>Gib du jedem solchen Segen,</w:t>
      </w:r>
      <w:r>
        <w:br/>
        <w:t>Wie es not; du kennst sie wohl.</w:t>
      </w:r>
    </w:p>
    <w:p w14:paraId="3A2EE3F0" w14:textId="77777777" w:rsidR="00A408F5" w:rsidRDefault="00A408F5" w:rsidP="00A408F5">
      <w:pPr>
        <w:pStyle w:val="StandardWeb"/>
      </w:pPr>
      <w:r>
        <w:t>9. Ach besuch zu dieser Stunde</w:t>
      </w:r>
      <w:r>
        <w:br/>
        <w:t>Ihre Herzen, und im Grunde</w:t>
      </w:r>
      <w:r>
        <w:br/>
        <w:t>Sie erfreu in dir allein:</w:t>
      </w:r>
      <w:r>
        <w:br/>
        <w:t>Zeuch, mit deinen Liebeszügen,</w:t>
      </w:r>
      <w:r>
        <w:br/>
        <w:t>Ihre Lust und ganz Vergnügen</w:t>
      </w:r>
      <w:r>
        <w:br/>
        <w:t>Wesentlich in dich hinein.</w:t>
      </w:r>
    </w:p>
    <w:p w14:paraId="33EB3299" w14:textId="1DFB8954" w:rsidR="00A408F5" w:rsidRDefault="00A408F5" w:rsidP="00A408F5">
      <w:pPr>
        <w:pStyle w:val="StandardWeb"/>
      </w:pPr>
      <w:r>
        <w:t xml:space="preserve">10. Ach! du hast uns </w:t>
      </w:r>
      <w:proofErr w:type="spellStart"/>
      <w:r>
        <w:t>teu‘r</w:t>
      </w:r>
      <w:proofErr w:type="spellEnd"/>
      <w:r>
        <w:t xml:space="preserve"> erworben,,</w:t>
      </w:r>
      <w:r>
        <w:br/>
        <w:t>Da du bist am Kreuz gestorben;</w:t>
      </w:r>
      <w:r>
        <w:br/>
        <w:t>Denke, Jesu! wir sind dein:</w:t>
      </w:r>
      <w:r>
        <w:br/>
        <w:t>Halt uns fest, solang wir leben,</w:t>
      </w:r>
      <w:r>
        <w:br/>
        <w:t>Und in dieser Wüste schweben;</w:t>
      </w:r>
      <w:r>
        <w:br/>
        <w:t>Lass uns nimmermehr allein.</w:t>
      </w:r>
    </w:p>
    <w:p w14:paraId="6100EB33" w14:textId="77777777" w:rsidR="00A408F5" w:rsidRDefault="00A408F5" w:rsidP="00A408F5">
      <w:pPr>
        <w:pStyle w:val="StandardWeb"/>
      </w:pPr>
      <w:r>
        <w:t>11. Bis ich einst mit allen Frommen,</w:t>
      </w:r>
      <w:r>
        <w:br/>
        <w:t xml:space="preserve">Droben </w:t>
      </w:r>
      <w:proofErr w:type="spellStart"/>
      <w:r>
        <w:t>werd</w:t>
      </w:r>
      <w:proofErr w:type="spellEnd"/>
      <w:r>
        <w:t xml:space="preserve"> zusammen kommen,</w:t>
      </w:r>
      <w:r>
        <w:br/>
        <w:t>Und, von allen Flecken rein,</w:t>
      </w:r>
      <w:r>
        <w:br/>
        <w:t>Da vor deinem Throne stehen,</w:t>
      </w:r>
      <w:r>
        <w:br/>
        <w:t>Uns in dir, dich in uns sehen,</w:t>
      </w:r>
      <w:r>
        <w:br/>
        <w:t>Ewig Eins in dir zu sein.</w:t>
      </w:r>
    </w:p>
    <w:p w14:paraId="2A98F967" w14:textId="77777777" w:rsidR="00F71B94" w:rsidRDefault="00F71B94" w:rsidP="00F71B94">
      <w:pPr>
        <w:pStyle w:val="berschrift1"/>
      </w:pPr>
      <w:r>
        <w:t>Jesu, mein Erbarmer höre</w:t>
      </w:r>
    </w:p>
    <w:p w14:paraId="49A4A994" w14:textId="77777777" w:rsidR="00F71B94" w:rsidRDefault="00F71B94" w:rsidP="00F71B94">
      <w:pPr>
        <w:pStyle w:val="StandardWeb"/>
      </w:pPr>
      <w:r>
        <w:t>1.) Jesu, mein Erbarmer höre.</w:t>
      </w:r>
      <w:r>
        <w:br/>
        <w:t>Und dich kehre</w:t>
      </w:r>
      <w:r>
        <w:br/>
        <w:t>Doch in Gnaden her zu mir!</w:t>
      </w:r>
      <w:r>
        <w:br/>
        <w:t>Du erkennest mein Plage,</w:t>
      </w:r>
      <w:r>
        <w:br/>
        <w:t>Meine Klage</w:t>
      </w:r>
      <w:r>
        <w:br/>
        <w:t>Ist ja Nacht und Tag vor dir.</w:t>
      </w:r>
    </w:p>
    <w:p w14:paraId="4D0A5F58" w14:textId="77777777" w:rsidR="00F71B94" w:rsidRDefault="00F71B94" w:rsidP="00F71B94">
      <w:pPr>
        <w:pStyle w:val="StandardWeb"/>
      </w:pPr>
      <w:r>
        <w:t>2.) Sieh, wie ich im Finstern schwebe!</w:t>
      </w:r>
      <w:r>
        <w:br/>
        <w:t>Ach, ich lebe</w:t>
      </w:r>
      <w:r>
        <w:br/>
        <w:t>Wie verirrt im fremden Land.</w:t>
      </w:r>
      <w:r>
        <w:br/>
        <w:t>Äußerlich in Kreuz und Schmerzen,</w:t>
      </w:r>
      <w:r>
        <w:br/>
        <w:t>Und im Herzen</w:t>
      </w:r>
      <w:r>
        <w:br/>
        <w:t>sind die Leiden dir bekannt.</w:t>
      </w:r>
    </w:p>
    <w:p w14:paraId="21F87EE0" w14:textId="77777777" w:rsidR="00F71B94" w:rsidRDefault="00F71B94" w:rsidP="00F71B94">
      <w:pPr>
        <w:pStyle w:val="StandardWeb"/>
      </w:pPr>
      <w:r>
        <w:t>3.) Schau die Bande, die mich drücken</w:t>
      </w:r>
      <w:r>
        <w:br/>
        <w:t>Und verstricken,</w:t>
      </w:r>
      <w:r>
        <w:br/>
      </w:r>
      <w:proofErr w:type="spellStart"/>
      <w:r>
        <w:t>Mache</w:t>
      </w:r>
      <w:proofErr w:type="spellEnd"/>
      <w:r>
        <w:t xml:space="preserve"> mich </w:t>
      </w:r>
      <w:proofErr w:type="spellStart"/>
      <w:r>
        <w:t>Gefangnen</w:t>
      </w:r>
      <w:proofErr w:type="spellEnd"/>
      <w:r>
        <w:t xml:space="preserve"> los!</w:t>
      </w:r>
      <w:r>
        <w:br/>
        <w:t>Denn ich kann mich selbst vom Bösen</w:t>
      </w:r>
      <w:r>
        <w:br/>
      </w:r>
      <w:r>
        <w:lastRenderedPageBreak/>
        <w:t>Nicht erlösen.</w:t>
      </w:r>
      <w:r>
        <w:br/>
        <w:t>Ach, ich bin so schwach und bloß.</w:t>
      </w:r>
    </w:p>
    <w:p w14:paraId="55280AED" w14:textId="77777777" w:rsidR="00F71B94" w:rsidRDefault="00F71B94" w:rsidP="00F71B94">
      <w:pPr>
        <w:pStyle w:val="StandardWeb"/>
      </w:pPr>
      <w:r>
        <w:t>4.) Des Versuchers lose Stricke,</w:t>
      </w:r>
      <w:r>
        <w:br/>
        <w:t>Sein Tücke</w:t>
      </w:r>
      <w:r>
        <w:br/>
        <w:t>Auf mich Armen dringen zu,</w:t>
      </w:r>
      <w:r>
        <w:br/>
        <w:t>Dass mein Herz oft gar will wanken.</w:t>
      </w:r>
      <w:r>
        <w:br/>
        <w:t>In Gedanken</w:t>
      </w:r>
      <w:r>
        <w:br/>
        <w:t>Lässt er mir auch keine Ruh.</w:t>
      </w:r>
    </w:p>
    <w:p w14:paraId="7C37FEBC" w14:textId="77777777" w:rsidR="00F71B94" w:rsidRDefault="00F71B94" w:rsidP="00F71B94">
      <w:pPr>
        <w:pStyle w:val="StandardWeb"/>
      </w:pPr>
      <w:r>
        <w:t>5.) Keine Ruhe kann ich finden,</w:t>
      </w:r>
      <w:r>
        <w:br/>
        <w:t>Meine Sünden,</w:t>
      </w:r>
      <w:r>
        <w:br/>
        <w:t>Die mich drücken, schenke mir.</w:t>
      </w:r>
      <w:r>
        <w:br/>
        <w:t>Stille mein betrübtes Sehnen</w:t>
      </w:r>
      <w:r>
        <w:br/>
        <w:t>Und die Tränen,</w:t>
      </w:r>
      <w:r>
        <w:br/>
      </w:r>
      <w:proofErr w:type="spellStart"/>
      <w:r>
        <w:t>Mache</w:t>
      </w:r>
      <w:proofErr w:type="spellEnd"/>
      <w:r>
        <w:t xml:space="preserve"> mich getrost in dir!</w:t>
      </w:r>
    </w:p>
    <w:p w14:paraId="0B346DEF" w14:textId="77777777" w:rsidR="00F71B94" w:rsidRDefault="00F71B94" w:rsidP="00F71B94">
      <w:pPr>
        <w:pStyle w:val="StandardWeb"/>
      </w:pPr>
      <w:r>
        <w:t>6.) Ach, mein Mut ist gar gesunken,</w:t>
      </w:r>
      <w:r>
        <w:br/>
        <w:t>Keinen Funken</w:t>
      </w:r>
      <w:r>
        <w:br/>
        <w:t>Find ich oft vom Glauben mehr.</w:t>
      </w:r>
      <w:r>
        <w:br/>
        <w:t>Oft mein Herze wahrlich meinet,</w:t>
      </w:r>
      <w:r>
        <w:br/>
        <w:t>Und es scheinet,</w:t>
      </w:r>
      <w:r>
        <w:br/>
        <w:t>Dass ich ganz verstoßen wär.</w:t>
      </w:r>
    </w:p>
    <w:p w14:paraId="756A1235" w14:textId="77777777" w:rsidR="00F71B94" w:rsidRDefault="00F71B94" w:rsidP="00F71B94">
      <w:pPr>
        <w:pStyle w:val="StandardWeb"/>
      </w:pPr>
      <w:r>
        <w:t>7.) Herr, wann willst du dich erbarmen?</w:t>
      </w:r>
      <w:r>
        <w:br/>
        <w:t>Lass mich Armen</w:t>
      </w:r>
      <w:r>
        <w:br/>
        <w:t>Doch nicht liegen, wie ich’s wert!</w:t>
      </w:r>
      <w:r>
        <w:br/>
        <w:t>Du hast mich ja selbst gezogen</w:t>
      </w:r>
      <w:r>
        <w:br/>
        <w:t>Und bewogen,</w:t>
      </w:r>
      <w:r>
        <w:br/>
        <w:t>Dass ich mich zu dir gekehrt.</w:t>
      </w:r>
    </w:p>
    <w:p w14:paraId="014977CA" w14:textId="77777777" w:rsidR="00F71B94" w:rsidRDefault="00F71B94" w:rsidP="00F71B94">
      <w:pPr>
        <w:pStyle w:val="StandardWeb"/>
      </w:pPr>
      <w:r>
        <w:t>8.) Du hast auch, mein Gott und König,</w:t>
      </w:r>
      <w:r>
        <w:br/>
        <w:t>Mich nicht wenig</w:t>
      </w:r>
      <w:r>
        <w:br/>
        <w:t>Deine Treue lassen sehn.</w:t>
      </w:r>
      <w:r>
        <w:br/>
        <w:t>Bin ich gleich nicht treu geblieben,</w:t>
      </w:r>
      <w:r>
        <w:br/>
        <w:t>Dich zu lieben,</w:t>
      </w:r>
      <w:r>
        <w:br/>
        <w:t>Doch bleibt deine Treue stehn.</w:t>
      </w:r>
    </w:p>
    <w:p w14:paraId="7A852FA9" w14:textId="77777777" w:rsidR="00F71B94" w:rsidRDefault="00F71B94" w:rsidP="00F71B94">
      <w:pPr>
        <w:pStyle w:val="StandardWeb"/>
      </w:pPr>
      <w:r>
        <w:t>9.) Komm und stärke meinen Glauben,</w:t>
      </w:r>
      <w:r>
        <w:br/>
        <w:t>Den zu rauben</w:t>
      </w:r>
      <w:r>
        <w:br/>
        <w:t>Satan immer ist bedacht.</w:t>
      </w:r>
      <w:r>
        <w:br/>
        <w:t>Hilf mir, dass ich im Vertrauen</w:t>
      </w:r>
      <w:r>
        <w:br/>
        <w:t>Möge schauen</w:t>
      </w:r>
      <w:r>
        <w:br/>
        <w:t>Auf dich auch in finstrer Nacht!</w:t>
      </w:r>
    </w:p>
    <w:p w14:paraId="628257D6" w14:textId="77777777" w:rsidR="00F71B94" w:rsidRDefault="00F71B94" w:rsidP="00F71B94">
      <w:pPr>
        <w:pStyle w:val="StandardWeb"/>
      </w:pPr>
      <w:r>
        <w:t>10.) Segne kräftig meine Leiden,</w:t>
      </w:r>
      <w:r>
        <w:br/>
        <w:t>Mich zu scheiden</w:t>
      </w:r>
      <w:r>
        <w:br/>
        <w:t>Mehr von Sünd und Eigenheit,</w:t>
      </w:r>
      <w:r>
        <w:br/>
        <w:t>Mehr und inniger ergeben</w:t>
      </w:r>
      <w:r>
        <w:br/>
        <w:t>Dir zu leben</w:t>
      </w:r>
      <w:r>
        <w:br/>
        <w:t>Stets in wahrer Heiligkeit!</w:t>
      </w:r>
    </w:p>
    <w:p w14:paraId="3D709245" w14:textId="77777777" w:rsidR="00F71B94" w:rsidRDefault="00F71B94" w:rsidP="00F71B94">
      <w:pPr>
        <w:pStyle w:val="StandardWeb"/>
      </w:pPr>
      <w:r>
        <w:lastRenderedPageBreak/>
        <w:t>11.) Gib Geduld, dass ich gelassen</w:t>
      </w:r>
      <w:r>
        <w:br/>
        <w:t>Mög umfassen</w:t>
      </w:r>
      <w:r>
        <w:br/>
        <w:t>Meine Leiden sanft und still.</w:t>
      </w:r>
      <w:r>
        <w:br/>
        <w:t>Lass sich beugen alles Harte,</w:t>
      </w:r>
      <w:r>
        <w:br/>
        <w:t>Dass ich warte,</w:t>
      </w:r>
      <w:r>
        <w:br/>
        <w:t>Wie und wann der Herr es will!</w:t>
      </w:r>
    </w:p>
    <w:p w14:paraId="22A83FA1" w14:textId="77777777" w:rsidR="00F71B94" w:rsidRDefault="00F71B94" w:rsidP="00F71B94">
      <w:pPr>
        <w:pStyle w:val="StandardWeb"/>
      </w:pPr>
      <w:r>
        <w:t>12.) Da, mein Heiland ist mein Wille,</w:t>
      </w:r>
      <w:r>
        <w:br/>
        <w:t>Komm und stille</w:t>
      </w:r>
      <w:r>
        <w:br/>
        <w:t>Mein gestörtes Herze dann.</w:t>
      </w:r>
      <w:r>
        <w:br/>
        <w:t>Steh mir bei, so kann ich stehen,</w:t>
      </w:r>
      <w:r>
        <w:br/>
        <w:t>Lass mich sehen,</w:t>
      </w:r>
      <w:r>
        <w:br/>
        <w:t>Was in mir die Gnade kann!</w:t>
      </w:r>
    </w:p>
    <w:p w14:paraId="1BABB148" w14:textId="24BCCCA8" w:rsidR="00CB7F0B" w:rsidRDefault="00CB7F0B" w:rsidP="00CB7F0B">
      <w:pPr>
        <w:pStyle w:val="berschrift1"/>
      </w:pPr>
      <w:r>
        <w:t>JEsus-Nam, du höchster Name</w:t>
      </w:r>
    </w:p>
    <w:p w14:paraId="3DBD354F" w14:textId="0FB7DD26" w:rsidR="00CB7F0B" w:rsidRDefault="00CB7F0B" w:rsidP="00CB7F0B">
      <w:pPr>
        <w:pStyle w:val="StandardWeb"/>
      </w:pPr>
      <w:r>
        <w:t>1. JEsus-Nam, du höchster Name,</w:t>
      </w:r>
      <w:r>
        <w:br/>
        <w:t xml:space="preserve">Dem sich </w:t>
      </w:r>
      <w:proofErr w:type="spellStart"/>
      <w:r>
        <w:t>Erd</w:t>
      </w:r>
      <w:proofErr w:type="spellEnd"/>
      <w:r>
        <w:t xml:space="preserve"> und Himmel beugt;</w:t>
      </w:r>
      <w:r>
        <w:br/>
        <w:t xml:space="preserve">Der aus GOttes Herzen </w:t>
      </w:r>
      <w:proofErr w:type="spellStart"/>
      <w:r>
        <w:t>kame</w:t>
      </w:r>
      <w:proofErr w:type="spellEnd"/>
      <w:r>
        <w:t>,</w:t>
      </w:r>
      <w:r>
        <w:br/>
        <w:t>Und in GOttes Herz uns zeucht;</w:t>
      </w:r>
      <w:r>
        <w:br/>
        <w:t xml:space="preserve">Ich </w:t>
      </w:r>
      <w:proofErr w:type="spellStart"/>
      <w:r>
        <w:t>ersink</w:t>
      </w:r>
      <w:proofErr w:type="spellEnd"/>
      <w:r>
        <w:t xml:space="preserve"> in Demut hier,</w:t>
      </w:r>
      <w:r>
        <w:br/>
        <w:t>Innigst beug ich meine Knie;</w:t>
      </w:r>
      <w:r>
        <w:br/>
        <w:t>Ich will mit der Engel Chören</w:t>
      </w:r>
      <w:r>
        <w:br/>
        <w:t>Diesen großen Namen ehren.</w:t>
      </w:r>
    </w:p>
    <w:p w14:paraId="4F4B4AF0" w14:textId="09F46B1F" w:rsidR="00CB7F0B" w:rsidRDefault="00CB7F0B" w:rsidP="00CB7F0B">
      <w:pPr>
        <w:pStyle w:val="StandardWeb"/>
      </w:pPr>
      <w:r>
        <w:t>2. JEsus-Nam, du Lebensbrunne,</w:t>
      </w:r>
      <w:r>
        <w:br/>
        <w:t>Lieblich kühlend Wässerlein;</w:t>
      </w:r>
      <w:r>
        <w:br/>
        <w:t>Aus der Angst wird Freud und Wonne,</w:t>
      </w:r>
      <w:r>
        <w:br/>
        <w:t xml:space="preserve">Wann du </w:t>
      </w:r>
      <w:proofErr w:type="spellStart"/>
      <w:r>
        <w:t>fleuß’st</w:t>
      </w:r>
      <w:proofErr w:type="spellEnd"/>
      <w:r>
        <w:t xml:space="preserve"> ins Herz hinein:</w:t>
      </w:r>
      <w:r>
        <w:br/>
        <w:t>Ach eröffne dich im Grund</w:t>
      </w:r>
      <w:r>
        <w:br/>
        <w:t xml:space="preserve">Und </w:t>
      </w:r>
      <w:proofErr w:type="spellStart"/>
      <w:r>
        <w:t>durchfleuß</w:t>
      </w:r>
      <w:proofErr w:type="spellEnd"/>
      <w:r>
        <w:t xml:space="preserve"> mich alle </w:t>
      </w:r>
      <w:proofErr w:type="spellStart"/>
      <w:r>
        <w:t>Stund</w:t>
      </w:r>
      <w:proofErr w:type="spellEnd"/>
      <w:r>
        <w:t>:</w:t>
      </w:r>
      <w:r>
        <w:br/>
        <w:t>Dass die dürre Herzenserde</w:t>
      </w:r>
      <w:r>
        <w:br/>
        <w:t>Recht erquickt und fruchtbar werde.</w:t>
      </w:r>
    </w:p>
    <w:p w14:paraId="48A8C40D" w14:textId="1C33A1EC" w:rsidR="00CB7F0B" w:rsidRDefault="00CB7F0B" w:rsidP="00CB7F0B">
      <w:pPr>
        <w:pStyle w:val="StandardWeb"/>
      </w:pPr>
      <w:r>
        <w:t>3. JEsus-Nam, du sanftes Öle,</w:t>
      </w:r>
      <w:r>
        <w:br/>
        <w:t>Liebesbalsam voller Kraft;</w:t>
      </w:r>
      <w:r>
        <w:br/>
        <w:t>Ohne dich bleibt meine Seele</w:t>
      </w:r>
      <w:r>
        <w:br/>
        <w:t xml:space="preserve">Stets in GOttes Zorn </w:t>
      </w:r>
      <w:proofErr w:type="spellStart"/>
      <w:r>
        <w:t>verhaft</w:t>
      </w:r>
      <w:proofErr w:type="spellEnd"/>
      <w:r>
        <w:t>:</w:t>
      </w:r>
      <w:r>
        <w:br/>
        <w:t xml:space="preserve">Außer dir ist </w:t>
      </w:r>
      <w:proofErr w:type="spellStart"/>
      <w:r>
        <w:t>Angst</w:t>
      </w:r>
      <w:proofErr w:type="spellEnd"/>
      <w:r>
        <w:t xml:space="preserve"> und Not,</w:t>
      </w:r>
      <w:r>
        <w:br/>
        <w:t>Furcht und Zweifel, Fluch und Tod;</w:t>
      </w:r>
      <w:r>
        <w:br/>
        <w:t>Wer in dir, o Liebe, wohnet,</w:t>
      </w:r>
      <w:r>
        <w:br/>
        <w:t>Bleibt vor allem Zorn verschonet.</w:t>
      </w:r>
    </w:p>
    <w:p w14:paraId="03200491" w14:textId="0040C1BE" w:rsidR="00CB7F0B" w:rsidRDefault="00CB7F0B" w:rsidP="00CB7F0B">
      <w:pPr>
        <w:pStyle w:val="StandardWeb"/>
      </w:pPr>
      <w:r>
        <w:t>4. JEsus-Nam, mich ganz durchsüße,</w:t>
      </w:r>
      <w:r>
        <w:br/>
        <w:t>Mach mein krankes Herz gesund:</w:t>
      </w:r>
      <w:r>
        <w:br/>
        <w:t>Sanfte Liebe, komm, durchfließe</w:t>
      </w:r>
      <w:r>
        <w:br/>
        <w:t>Meine Kräfte, meinen Grund,</w:t>
      </w:r>
      <w:r>
        <w:br/>
        <w:t>Dass ich sanft, gelassen, klein</w:t>
      </w:r>
      <w:r>
        <w:br/>
        <w:t>Und geschmeidig möge sein;</w:t>
      </w:r>
      <w:r>
        <w:br/>
        <w:t xml:space="preserve">Dass man </w:t>
      </w:r>
      <w:proofErr w:type="spellStart"/>
      <w:r>
        <w:t>mög</w:t>
      </w:r>
      <w:proofErr w:type="spellEnd"/>
      <w:r>
        <w:t>‘ aus meinem Wesen</w:t>
      </w:r>
      <w:r>
        <w:br/>
        <w:t>Deine süße Liebe lesen.</w:t>
      </w:r>
    </w:p>
    <w:p w14:paraId="24E330A6" w14:textId="5E9C2AD2" w:rsidR="00CB7F0B" w:rsidRDefault="00CB7F0B" w:rsidP="00CB7F0B">
      <w:pPr>
        <w:pStyle w:val="StandardWeb"/>
      </w:pPr>
      <w:r>
        <w:lastRenderedPageBreak/>
        <w:t>5. JEsus-Nam, du liebster Name,</w:t>
      </w:r>
      <w:r>
        <w:br/>
        <w:t>Himmels-Manna, Seelenbrot,</w:t>
      </w:r>
      <w:r>
        <w:br/>
        <w:t xml:space="preserve">Speise, die vom Himmel </w:t>
      </w:r>
      <w:proofErr w:type="spellStart"/>
      <w:r>
        <w:t>kame</w:t>
      </w:r>
      <w:proofErr w:type="spellEnd"/>
      <w:r>
        <w:t>,</w:t>
      </w:r>
      <w:r>
        <w:br/>
        <w:t>Schau, ich leide Hungersnot:</w:t>
      </w:r>
      <w:r>
        <w:br/>
        <w:t>In dich liebster Nam allein</w:t>
      </w:r>
      <w:r>
        <w:br/>
        <w:t>Kehr ich die Begierden ein;</w:t>
      </w:r>
      <w:r>
        <w:br/>
        <w:t>Gib dich mir, du Gnadenfülle,</w:t>
      </w:r>
      <w:r>
        <w:br/>
        <w:t>Meinen tiefen Hunger stille.</w:t>
      </w:r>
    </w:p>
    <w:p w14:paraId="0DBB9297" w14:textId="66A0C0C4" w:rsidR="00CB7F0B" w:rsidRDefault="00CB7F0B" w:rsidP="00CB7F0B">
      <w:pPr>
        <w:pStyle w:val="StandardWeb"/>
      </w:pPr>
      <w:r>
        <w:t>6. JEsus-Nam, du Kraft der Schwachen,</w:t>
      </w:r>
      <w:r>
        <w:br/>
        <w:t>Meiner Seelen Aufenthalt;</w:t>
      </w:r>
      <w:r>
        <w:br/>
        <w:t>Alle Höllenpforten krachen,</w:t>
      </w:r>
      <w:r>
        <w:br/>
        <w:t>Wann der Nam im Herzen schallt:</w:t>
      </w:r>
      <w:r>
        <w:br/>
        <w:t xml:space="preserve">O du </w:t>
      </w:r>
      <w:proofErr w:type="spellStart"/>
      <w:r>
        <w:t>sichres</w:t>
      </w:r>
      <w:proofErr w:type="spellEnd"/>
      <w:r>
        <w:t xml:space="preserve"> Schloss der Ruh,</w:t>
      </w:r>
      <w:r>
        <w:br/>
        <w:t>Nimm mich ein und deck mich zu;</w:t>
      </w:r>
      <w:r>
        <w:br/>
        <w:t>Da kann mich kein Feind mehr finden,</w:t>
      </w:r>
      <w:r>
        <w:br/>
        <w:t>Da muss alle Furcht verschwinden.</w:t>
      </w:r>
    </w:p>
    <w:p w14:paraId="64FB459F" w14:textId="42F3E896" w:rsidR="00CB7F0B" w:rsidRDefault="00CB7F0B" w:rsidP="00CB7F0B">
      <w:pPr>
        <w:pStyle w:val="StandardWeb"/>
      </w:pPr>
      <w:r>
        <w:t>7. JEsus-Nam, du Perl der Seelen,</w:t>
      </w:r>
      <w:r>
        <w:br/>
        <w:t>O wie köstlich bist du mir!</w:t>
      </w:r>
      <w:r>
        <w:br/>
        <w:t>Dich will ich zum Schatz erwählen;</w:t>
      </w:r>
      <w:r>
        <w:br/>
        <w:t>Was ich wünsch, ist ganz in dir,</w:t>
      </w:r>
      <w:r>
        <w:br/>
        <w:t>Gnade, Kraft und Heiligkeit,</w:t>
      </w:r>
      <w:r>
        <w:br/>
        <w:t>Leben, Ruh und Seligkeit:</w:t>
      </w:r>
      <w:r>
        <w:br/>
        <w:t>Dieser Name, dieser neue</w:t>
      </w:r>
      <w:r>
        <w:br/>
        <w:t>Ewig meine Seel erfreue.</w:t>
      </w:r>
    </w:p>
    <w:p w14:paraId="305BE03D" w14:textId="19116864" w:rsidR="00CB7F0B" w:rsidRDefault="00CB7F0B" w:rsidP="00CB7F0B">
      <w:pPr>
        <w:pStyle w:val="StandardWeb"/>
      </w:pPr>
      <w:r>
        <w:t>8. JEsus will die Sünd‘ vergeben:</w:t>
      </w:r>
      <w:r>
        <w:br/>
        <w:t>JEsus macht von Sünden rein;</w:t>
      </w:r>
      <w:r>
        <w:br/>
        <w:t xml:space="preserve">JEsus gibt das </w:t>
      </w:r>
      <w:proofErr w:type="spellStart"/>
      <w:r>
        <w:t>ew’ge</w:t>
      </w:r>
      <w:proofErr w:type="spellEnd"/>
      <w:r>
        <w:t xml:space="preserve"> Leben;</w:t>
      </w:r>
      <w:r>
        <w:br/>
        <w:t>JEsus will nur JEsus sein:</w:t>
      </w:r>
      <w:r>
        <w:br/>
        <w:t>du schönes JEsus- Wort!</w:t>
      </w:r>
      <w:r>
        <w:br/>
        <w:t>JEsu, lass mich hier und dort,</w:t>
      </w:r>
      <w:r>
        <w:br/>
        <w:t>Mit gebücktem Geist den Namen</w:t>
      </w:r>
      <w:r>
        <w:br/>
        <w:t>Ewiglich anbeten, Amen.</w:t>
      </w:r>
    </w:p>
    <w:p w14:paraId="2D25D3BB" w14:textId="1F38837A" w:rsidR="00CB7F0B" w:rsidRDefault="00CB7F0B" w:rsidP="00CB7F0B">
      <w:pPr>
        <w:pStyle w:val="berschrift1"/>
      </w:pPr>
      <w:r>
        <w:t>Kinder liebet; und betrübet</w:t>
      </w:r>
    </w:p>
    <w:p w14:paraId="473A8157" w14:textId="03CEFC1D" w:rsidR="00CB7F0B" w:rsidRDefault="00CB7F0B" w:rsidP="00CB7F0B">
      <w:pPr>
        <w:pStyle w:val="StandardWeb"/>
      </w:pPr>
      <w:r>
        <w:t>Kinder liebet; und betrübet</w:t>
      </w:r>
      <w:r>
        <w:br/>
        <w:t>Nicht durch Argwohn euern Freund,</w:t>
      </w:r>
      <w:r>
        <w:br/>
        <w:t>Der euch stündlich unergründlich</w:t>
      </w:r>
      <w:r>
        <w:br/>
        <w:t>Liebet und von Herzen meint.</w:t>
      </w:r>
    </w:p>
    <w:p w14:paraId="2A80D2E1" w14:textId="36AAA26D" w:rsidR="00CB7F0B" w:rsidRDefault="00CB7F0B" w:rsidP="00CB7F0B">
      <w:pPr>
        <w:pStyle w:val="StandardWeb"/>
      </w:pPr>
      <w:r>
        <w:t>Arges Denken, Herzenskranken freu</w:t>
      </w:r>
      <w:r>
        <w:br/>
        <w:t>Und kein Herzensbessern bringt :</w:t>
      </w:r>
      <w:r>
        <w:br/>
        <w:t>Bleib nicht ferne ; Gott hilft gerne,</w:t>
      </w:r>
      <w:r>
        <w:br/>
        <w:t>Wer sich kindlich zu ihm dringt.</w:t>
      </w:r>
    </w:p>
    <w:p w14:paraId="2B26C746" w14:textId="77777777" w:rsidR="00CB7F0B" w:rsidRDefault="00CB7F0B" w:rsidP="00CB7F0B">
      <w:pPr>
        <w:pStyle w:val="StandardWeb"/>
      </w:pPr>
      <w:r>
        <w:t>Ja, ihr Kinder, wir sind Sünder;</w:t>
      </w:r>
      <w:r>
        <w:br/>
        <w:t>Doch nimmt Jesus Sünder an:</w:t>
      </w:r>
      <w:r>
        <w:br/>
      </w:r>
      <w:r>
        <w:lastRenderedPageBreak/>
        <w:t>Kommt in Demut, Klagts mit Wehmut,</w:t>
      </w:r>
      <w:r>
        <w:br/>
        <w:t>Und dann sei’s wie nicht getan.</w:t>
      </w:r>
    </w:p>
    <w:p w14:paraId="09B7917D" w14:textId="77777777" w:rsidR="00CB7F0B" w:rsidRDefault="00CB7F0B" w:rsidP="00CB7F0B">
      <w:pPr>
        <w:pStyle w:val="StandardWeb"/>
      </w:pPr>
      <w:r>
        <w:t xml:space="preserve">Liebet, liebet! Gott der </w:t>
      </w:r>
      <w:proofErr w:type="spellStart"/>
      <w:r>
        <w:t>gibet</w:t>
      </w:r>
      <w:proofErr w:type="spellEnd"/>
      <w:r>
        <w:br/>
        <w:t>Sich den Liebenden umsonst ;</w:t>
      </w:r>
      <w:r>
        <w:br/>
        <w:t>Da verschwinden, alle Sünden,</w:t>
      </w:r>
      <w:r>
        <w:br/>
        <w:t>Wie ein Strohhalm in der Brunst.</w:t>
      </w:r>
    </w:p>
    <w:p w14:paraId="62551FB5" w14:textId="77777777" w:rsidR="00CB7F0B" w:rsidRDefault="00CB7F0B" w:rsidP="00CB7F0B">
      <w:pPr>
        <w:pStyle w:val="StandardWeb"/>
      </w:pPr>
      <w:r>
        <w:t>Nahet freier, zu dem Feuer</w:t>
      </w:r>
      <w:r>
        <w:br/>
        <w:t>Dieser großen Jesus Lieb,</w:t>
      </w:r>
      <w:r>
        <w:br/>
        <w:t xml:space="preserve">Bettelt kühne, </w:t>
      </w:r>
      <w:proofErr w:type="spellStart"/>
      <w:r>
        <w:t>wenns</w:t>
      </w:r>
      <w:proofErr w:type="spellEnd"/>
      <w:r>
        <w:t xml:space="preserve"> auch schiene</w:t>
      </w:r>
      <w:r>
        <w:br/>
        <w:t>Dass er euch von dannen trieb.</w:t>
      </w:r>
    </w:p>
    <w:p w14:paraId="76AE3E8A" w14:textId="0D789D09" w:rsidR="00CB7F0B" w:rsidRDefault="00CB7F0B" w:rsidP="00CB7F0B">
      <w:pPr>
        <w:pStyle w:val="StandardWeb"/>
      </w:pPr>
      <w:r>
        <w:t>Seinen Armen und Erbarmen</w:t>
      </w:r>
      <w:r>
        <w:br/>
        <w:t>Überlasst euch wie ihr seid:</w:t>
      </w:r>
      <w:r>
        <w:br/>
        <w:t>Ihm ankleben, in ihm leben,</w:t>
      </w:r>
      <w:r>
        <w:br/>
        <w:t>Wirket alle Heiligkeit.</w:t>
      </w:r>
    </w:p>
    <w:p w14:paraId="15A22188" w14:textId="77777777" w:rsidR="00CB7F0B" w:rsidRDefault="00CB7F0B" w:rsidP="00CB7F0B">
      <w:pPr>
        <w:pStyle w:val="StandardWeb"/>
      </w:pPr>
      <w:r>
        <w:t>Mutterherze, unser Schmerze,</w:t>
      </w:r>
      <w:r>
        <w:br/>
        <w:t>Unser Elend lieget bloß:</w:t>
      </w:r>
      <w:r>
        <w:br/>
        <w:t xml:space="preserve">Wir </w:t>
      </w:r>
      <w:proofErr w:type="spellStart"/>
      <w:r>
        <w:t>ersenken</w:t>
      </w:r>
      <w:proofErr w:type="spellEnd"/>
      <w:r>
        <w:t xml:space="preserve"> unser Kranken</w:t>
      </w:r>
      <w:r>
        <w:br/>
        <w:t>Und uns selbst in deinen Schoß.</w:t>
      </w:r>
    </w:p>
    <w:p w14:paraId="07ED1961" w14:textId="77777777" w:rsidR="00CB7F0B" w:rsidRDefault="00CB7F0B" w:rsidP="00CB7F0B">
      <w:pPr>
        <w:pStyle w:val="StandardWeb"/>
      </w:pPr>
      <w:r>
        <w:t>Schließe drinnen, Herz und Sinnen ;</w:t>
      </w:r>
      <w:r>
        <w:br/>
        <w:t>Du hast uns gemacht für dich,</w:t>
      </w:r>
      <w:r>
        <w:br/>
        <w:t xml:space="preserve">Und erlesen, </w:t>
      </w:r>
      <w:proofErr w:type="spellStart"/>
      <w:r>
        <w:t>selig’s</w:t>
      </w:r>
      <w:proofErr w:type="spellEnd"/>
      <w:r>
        <w:t xml:space="preserve"> Wesen,</w:t>
      </w:r>
      <w:r>
        <w:br/>
        <w:t>Dir zum Lustspiel ewiglich.</w:t>
      </w:r>
    </w:p>
    <w:p w14:paraId="2DF34FD8" w14:textId="77777777" w:rsidR="00CB7F0B" w:rsidRDefault="00CB7F0B" w:rsidP="00CB7F0B">
      <w:pPr>
        <w:pStyle w:val="StandardWeb"/>
      </w:pPr>
      <w:r>
        <w:t xml:space="preserve">Weil du liebest und dich </w:t>
      </w:r>
      <w:proofErr w:type="spellStart"/>
      <w:r>
        <w:t>gibest</w:t>
      </w:r>
      <w:proofErr w:type="spellEnd"/>
      <w:r>
        <w:br/>
        <w:t>Halten wir auch nichts zurück;</w:t>
      </w:r>
      <w:r>
        <w:br/>
        <w:t>Mit Vertrauen auf dich schauen,</w:t>
      </w:r>
      <w:r>
        <w:br/>
        <w:t>Auf uns selbst mit keinem Blick.</w:t>
      </w:r>
    </w:p>
    <w:p w14:paraId="3B7C0A29" w14:textId="77777777" w:rsidR="00F71B94" w:rsidRDefault="00F71B94" w:rsidP="00F71B94">
      <w:pPr>
        <w:pStyle w:val="berschrift1"/>
      </w:pPr>
      <w:r>
        <w:t xml:space="preserve">Komm, </w:t>
      </w:r>
      <w:proofErr w:type="spellStart"/>
      <w:r>
        <w:t>Heilger</w:t>
      </w:r>
      <w:proofErr w:type="spellEnd"/>
      <w:r>
        <w:t xml:space="preserve"> Geist, komm niederwärts</w:t>
      </w:r>
    </w:p>
    <w:p w14:paraId="209EA11C" w14:textId="77777777" w:rsidR="00F71B94" w:rsidRDefault="00F71B94" w:rsidP="00F71B94">
      <w:pPr>
        <w:pStyle w:val="StandardWeb"/>
      </w:pPr>
      <w:r>
        <w:t xml:space="preserve">1.) Komm, </w:t>
      </w:r>
      <w:proofErr w:type="spellStart"/>
      <w:r>
        <w:t>Heilger</w:t>
      </w:r>
      <w:proofErr w:type="spellEnd"/>
      <w:r>
        <w:t xml:space="preserve"> Geist, komm niederwärts,</w:t>
      </w:r>
      <w:r>
        <w:br/>
        <w:t>Schieß in mein kalt und finster Herz</w:t>
      </w:r>
      <w:r>
        <w:br/>
      </w:r>
      <w:proofErr w:type="spellStart"/>
      <w:r>
        <w:t>Dein’n</w:t>
      </w:r>
      <w:proofErr w:type="spellEnd"/>
      <w:r>
        <w:t xml:space="preserve"> hellen Lichts- und Liebestrahl</w:t>
      </w:r>
      <w:r>
        <w:br/>
        <w:t>Bereit mein Herz zu deinem Saal!</w:t>
      </w:r>
    </w:p>
    <w:p w14:paraId="00977D54" w14:textId="77777777" w:rsidR="00F71B94" w:rsidRDefault="00F71B94" w:rsidP="00F71B94">
      <w:pPr>
        <w:pStyle w:val="StandardWeb"/>
      </w:pPr>
      <w:r>
        <w:t>2.) Du wahrer Armenvater fromm,</w:t>
      </w:r>
      <w:r>
        <w:br/>
        <w:t>Du Geber guter Gaben, komm,</w:t>
      </w:r>
      <w:r>
        <w:br/>
        <w:t>Komm, Licht der Herzen, komm herein,</w:t>
      </w:r>
      <w:r>
        <w:br/>
      </w:r>
      <w:proofErr w:type="spellStart"/>
      <w:r>
        <w:t>Leit</w:t>
      </w:r>
      <w:proofErr w:type="spellEnd"/>
      <w:r>
        <w:t xml:space="preserve"> mich in alle Wahrheit ein!</w:t>
      </w:r>
    </w:p>
    <w:p w14:paraId="4EAF9DF0" w14:textId="77777777" w:rsidR="00F71B94" w:rsidRDefault="00F71B94" w:rsidP="00F71B94">
      <w:pPr>
        <w:pStyle w:val="StandardWeb"/>
      </w:pPr>
      <w:r>
        <w:t>3.) Komm, Tröster derer, die betrübt,</w:t>
      </w:r>
      <w:r>
        <w:br/>
        <w:t xml:space="preserve">Du süßer Gast </w:t>
      </w:r>
      <w:proofErr w:type="spellStart"/>
      <w:r>
        <w:t>der’r</w:t>
      </w:r>
      <w:proofErr w:type="spellEnd"/>
      <w:r>
        <w:t>, die verliebt,</w:t>
      </w:r>
      <w:r>
        <w:br/>
        <w:t>Du sanfte Kühlung solcher, die</w:t>
      </w:r>
      <w:r>
        <w:br/>
        <w:t>In Kreuz und Leiden schwitzen hie!</w:t>
      </w:r>
    </w:p>
    <w:p w14:paraId="424AD04A" w14:textId="77777777" w:rsidR="00F71B94" w:rsidRDefault="00F71B94" w:rsidP="00F71B94">
      <w:pPr>
        <w:pStyle w:val="StandardWeb"/>
      </w:pPr>
      <w:r>
        <w:lastRenderedPageBreak/>
        <w:t>4.) In Müh und Unruh gibst du Ruh,</w:t>
      </w:r>
      <w:r>
        <w:br/>
        <w:t>Die größte Hitze linderst du,</w:t>
      </w:r>
      <w:r>
        <w:br/>
        <w:t>Selbst wenn das Aug in Tränen fließt,</w:t>
      </w:r>
      <w:r>
        <w:br/>
        <w:t>Das Herz oft deinen Trost genießt.</w:t>
      </w:r>
    </w:p>
    <w:p w14:paraId="4B256C7E" w14:textId="77777777" w:rsidR="00F71B94" w:rsidRDefault="00F71B94" w:rsidP="00F71B94">
      <w:pPr>
        <w:pStyle w:val="StandardWeb"/>
      </w:pPr>
      <w:r>
        <w:t xml:space="preserve">5.) O du höchst </w:t>
      </w:r>
      <w:proofErr w:type="spellStart"/>
      <w:r>
        <w:t>selig’s</w:t>
      </w:r>
      <w:proofErr w:type="spellEnd"/>
      <w:r>
        <w:t xml:space="preserve"> Gottheitslicht,</w:t>
      </w:r>
      <w:r>
        <w:br/>
        <w:t>Ach, lass mich ja im Finstern nicht.</w:t>
      </w:r>
      <w:r>
        <w:br/>
        <w:t>Mit deiner Glut, mit deinem Glanz</w:t>
      </w:r>
      <w:r>
        <w:br/>
        <w:t>Mein Innerstes erfülle ganz!</w:t>
      </w:r>
    </w:p>
    <w:p w14:paraId="75BFEDCB" w14:textId="77777777" w:rsidR="00F71B94" w:rsidRDefault="00F71B94" w:rsidP="00F71B94">
      <w:pPr>
        <w:pStyle w:val="StandardWeb"/>
      </w:pPr>
      <w:r>
        <w:t xml:space="preserve">6.) Mein Herz </w:t>
      </w:r>
      <w:proofErr w:type="spellStart"/>
      <w:r>
        <w:t>ohn</w:t>
      </w:r>
      <w:proofErr w:type="spellEnd"/>
      <w:r>
        <w:t xml:space="preserve"> dich und deine Gnad</w:t>
      </w:r>
      <w:r>
        <w:br/>
        <w:t>Kein Leben, Kraft noch Tugend hat.</w:t>
      </w:r>
      <w:r>
        <w:br/>
        <w:t>So tief die Sünde in mir steckt,</w:t>
      </w:r>
      <w:r>
        <w:br/>
        <w:t xml:space="preserve">Dass Leib und </w:t>
      </w:r>
      <w:proofErr w:type="spellStart"/>
      <w:r>
        <w:t>Seel</w:t>
      </w:r>
      <w:proofErr w:type="spellEnd"/>
      <w:r>
        <w:t xml:space="preserve"> und Geist befleckt.</w:t>
      </w:r>
    </w:p>
    <w:p w14:paraId="5F1284A6" w14:textId="77777777" w:rsidR="00F71B94" w:rsidRDefault="00F71B94" w:rsidP="00F71B94">
      <w:pPr>
        <w:pStyle w:val="StandardWeb"/>
      </w:pPr>
      <w:r>
        <w:t>7.) Drum wasche, was besudelt, doch,</w:t>
      </w:r>
      <w:r>
        <w:br/>
        <w:t>Befeuchte, was so dürre noch,</w:t>
      </w:r>
      <w:r>
        <w:br/>
        <w:t xml:space="preserve">Und was in mir möcht sein </w:t>
      </w:r>
      <w:proofErr w:type="spellStart"/>
      <w:r>
        <w:t>verwund’t</w:t>
      </w:r>
      <w:proofErr w:type="spellEnd"/>
      <w:r>
        <w:t>,</w:t>
      </w:r>
      <w:r>
        <w:br/>
        <w:t>Das mach, o Salböl, recht gesund!</w:t>
      </w:r>
    </w:p>
    <w:p w14:paraId="6477B08A" w14:textId="77777777" w:rsidR="00F71B94" w:rsidRDefault="00F71B94" w:rsidP="00F71B94">
      <w:pPr>
        <w:pStyle w:val="StandardWeb"/>
      </w:pPr>
      <w:r>
        <w:t>8.) Mach mild und weich, was steif und hart,</w:t>
      </w:r>
      <w:r>
        <w:br/>
        <w:t xml:space="preserve">Erwärme, was vor </w:t>
      </w:r>
      <w:proofErr w:type="spellStart"/>
      <w:r>
        <w:t>Kält</w:t>
      </w:r>
      <w:proofErr w:type="spellEnd"/>
      <w:r>
        <w:t xml:space="preserve"> erstarrt,</w:t>
      </w:r>
      <w:r>
        <w:br/>
        <w:t>Was irgend möchte sein verirrt,</w:t>
      </w:r>
      <w:r>
        <w:br/>
        <w:t>Das führ zurecht, getreuer Hirt!</w:t>
      </w:r>
    </w:p>
    <w:p w14:paraId="5EBC8EF9" w14:textId="77777777" w:rsidR="00F71B94" w:rsidRDefault="00F71B94" w:rsidP="00F71B94">
      <w:pPr>
        <w:pStyle w:val="StandardWeb"/>
      </w:pPr>
      <w:r>
        <w:t xml:space="preserve">9.) Schenk uns, </w:t>
      </w:r>
      <w:proofErr w:type="spellStart"/>
      <w:r>
        <w:t>dein’m</w:t>
      </w:r>
      <w:proofErr w:type="spellEnd"/>
      <w:r>
        <w:t xml:space="preserve"> armen </w:t>
      </w:r>
      <w:proofErr w:type="spellStart"/>
      <w:r>
        <w:t>Häufelein</w:t>
      </w:r>
      <w:proofErr w:type="spellEnd"/>
      <w:r>
        <w:t>,</w:t>
      </w:r>
      <w:r>
        <w:br/>
        <w:t>Die in dich trauen nur allein,</w:t>
      </w:r>
      <w:r>
        <w:br/>
        <w:t xml:space="preserve">Ins Herz die </w:t>
      </w:r>
      <w:proofErr w:type="spellStart"/>
      <w:r>
        <w:t>heilge</w:t>
      </w:r>
      <w:proofErr w:type="spellEnd"/>
      <w:r>
        <w:t xml:space="preserve"> Siebenzahl</w:t>
      </w:r>
      <w:r>
        <w:br/>
      </w:r>
      <w:proofErr w:type="spellStart"/>
      <w:r>
        <w:t>Dein’r</w:t>
      </w:r>
      <w:proofErr w:type="spellEnd"/>
      <w:r>
        <w:t xml:space="preserve"> hohen Gaben allzumal.</w:t>
      </w:r>
    </w:p>
    <w:p w14:paraId="02C5D56E" w14:textId="77777777" w:rsidR="00F71B94" w:rsidRDefault="00F71B94" w:rsidP="00F71B94">
      <w:pPr>
        <w:pStyle w:val="StandardWeb"/>
      </w:pPr>
      <w:r>
        <w:t>10.) Gib Gnade, Tugend, Heiligkeit</w:t>
      </w:r>
      <w:r>
        <w:br/>
        <w:t>Und endlich nach vollbrachtem Streit</w:t>
      </w:r>
      <w:r>
        <w:br/>
        <w:t>Die volle Seligkeit dazu</w:t>
      </w:r>
      <w:r>
        <w:br/>
        <w:t xml:space="preserve">In </w:t>
      </w:r>
      <w:proofErr w:type="spellStart"/>
      <w:r>
        <w:t>ew’ger</w:t>
      </w:r>
      <w:proofErr w:type="spellEnd"/>
      <w:r>
        <w:t xml:space="preserve"> Glorie, Freud und Ruh!</w:t>
      </w:r>
    </w:p>
    <w:p w14:paraId="35E50079" w14:textId="77777777" w:rsidR="000E4349" w:rsidRDefault="000E4349" w:rsidP="000E4349">
      <w:pPr>
        <w:pStyle w:val="berschrift1"/>
      </w:pPr>
      <w:r>
        <w:t>Komm, lass uns gehen, mein Freund, hinaus aufs Feld</w:t>
      </w:r>
    </w:p>
    <w:p w14:paraId="2D4FED90" w14:textId="77777777" w:rsidR="000E4349" w:rsidRDefault="000E4349" w:rsidP="000E4349">
      <w:pPr>
        <w:pStyle w:val="StandardWeb"/>
      </w:pPr>
      <w:r>
        <w:t>Komm, lass uns gehen, mein Freund, hinaus aufs Feld,</w:t>
      </w:r>
      <w:r>
        <w:br/>
        <w:t>Lass uns besehen des Frühlings Pracht und Freude,</w:t>
      </w:r>
      <w:r>
        <w:br/>
        <w:t xml:space="preserve">Schau‘ da Dein Werk! Die </w:t>
      </w:r>
      <w:proofErr w:type="spellStart"/>
      <w:r>
        <w:t>Erd</w:t>
      </w:r>
      <w:proofErr w:type="spellEnd"/>
      <w:r>
        <w:t>‘ im neuen Kleide;</w:t>
      </w:r>
      <w:r>
        <w:br/>
        <w:t>Sie grünt, sie blüht; Dir jauchzet alle Welt.</w:t>
      </w:r>
    </w:p>
    <w:p w14:paraId="6E596B5A" w14:textId="77777777" w:rsidR="000E4349" w:rsidRDefault="000E4349" w:rsidP="000E4349">
      <w:pPr>
        <w:pStyle w:val="StandardWeb"/>
      </w:pPr>
      <w:r>
        <w:t>Der Vöglein Schaar singt lustig Tag und Nacht;</w:t>
      </w:r>
      <w:r>
        <w:br/>
        <w:t>Das Bienlein saugt gar emsig bei dem Wetter,</w:t>
      </w:r>
      <w:r>
        <w:br/>
        <w:t>Wie süß bestrahlt die Sonne Blum‘ und Blätter!</w:t>
      </w:r>
      <w:r>
        <w:br/>
        <w:t xml:space="preserve">Du </w:t>
      </w:r>
      <w:proofErr w:type="spellStart"/>
      <w:r>
        <w:t>bist’s</w:t>
      </w:r>
      <w:proofErr w:type="spellEnd"/>
      <w:r>
        <w:t>, mein Licht, der Alles fröhlich macht.</w:t>
      </w:r>
    </w:p>
    <w:p w14:paraId="777844D1" w14:textId="77777777" w:rsidR="000E4349" w:rsidRDefault="000E4349" w:rsidP="000E4349">
      <w:pPr>
        <w:pStyle w:val="StandardWeb"/>
      </w:pPr>
      <w:r>
        <w:t>Im Herzen Du, dort außen die Figur;</w:t>
      </w:r>
      <w:r>
        <w:br/>
        <w:t>Ich liebe Dich in Deinen Schildereien,</w:t>
      </w:r>
      <w:r>
        <w:br/>
        <w:t>Und muss mich ja herzkindlich drüber freuen,</w:t>
      </w:r>
      <w:r>
        <w:br/>
        <w:t>Wie schön, wie schön ist Deine Kreatur!</w:t>
      </w:r>
    </w:p>
    <w:p w14:paraId="5BF50022" w14:textId="77777777" w:rsidR="000E4349" w:rsidRDefault="000E4349" w:rsidP="000E4349">
      <w:pPr>
        <w:pStyle w:val="StandardWeb"/>
      </w:pPr>
      <w:r>
        <w:lastRenderedPageBreak/>
        <w:t xml:space="preserve">Das kleinste Blatt, das feinste </w:t>
      </w:r>
      <w:proofErr w:type="spellStart"/>
      <w:r>
        <w:t>Gräselein</w:t>
      </w:r>
      <w:proofErr w:type="spellEnd"/>
      <w:r>
        <w:br/>
        <w:t>Rühmt Deine Kunst. Was grünt und blüht und lebet,</w:t>
      </w:r>
      <w:r>
        <w:br/>
        <w:t>Ein liebend Herz entzückt zu Dir erhebet,</w:t>
      </w:r>
      <w:r>
        <w:br/>
        <w:t>Wie schön, wie schön muss nicht das Urbild sein!</w:t>
      </w:r>
    </w:p>
    <w:p w14:paraId="6112FC14" w14:textId="77777777" w:rsidR="000E4349" w:rsidRDefault="000E4349" w:rsidP="000E4349">
      <w:pPr>
        <w:pStyle w:val="StandardWeb"/>
      </w:pPr>
      <w:r>
        <w:t>Deine Himmelpracht, Dein tausend Tausendschön,</w:t>
      </w:r>
      <w:r>
        <w:br/>
        <w:t>Draus im Triumph stets neue Wunder grünen,</w:t>
      </w:r>
      <w:r>
        <w:br/>
        <w:t>Dein Leben und Dein Geben, uns zu dienen,</w:t>
      </w:r>
      <w:r>
        <w:br/>
        <w:t>Kann ich vergnügt in dem Gemälde sehn.</w:t>
      </w:r>
    </w:p>
    <w:p w14:paraId="305D8267" w14:textId="55D01A4F" w:rsidR="000E4349" w:rsidRDefault="000E4349" w:rsidP="000E4349">
      <w:pPr>
        <w:pStyle w:val="StandardWeb"/>
      </w:pPr>
      <w:r>
        <w:t>Die Sonne lockt der Blüte Knospen aus,</w:t>
      </w:r>
      <w:r>
        <w:br/>
        <w:t>Die Erde trägt den Schoß voll Erstlingsgaben,</w:t>
      </w:r>
      <w:r>
        <w:br/>
        <w:t>Gras, Kraut und Korn zum Nähren und zum Laben;</w:t>
      </w:r>
      <w:r>
        <w:br/>
        <w:t>Hier bring‘ ich’s Dir als Priester in Dein Haus.</w:t>
      </w:r>
    </w:p>
    <w:p w14:paraId="0E607BEB" w14:textId="77777777" w:rsidR="000E4349" w:rsidRDefault="000E4349" w:rsidP="000E4349">
      <w:pPr>
        <w:pStyle w:val="StandardWeb"/>
      </w:pPr>
      <w:r>
        <w:t>Ich schaue dort mit süßem Andachtsblick,</w:t>
      </w:r>
      <w:r>
        <w:br/>
        <w:t>Der Blumen Zier in Gärten und in Wiesen;</w:t>
      </w:r>
      <w:r>
        <w:br/>
        <w:t>Gestalt, Geruch und Farben hoch gepriesen,</w:t>
      </w:r>
      <w:r>
        <w:br/>
        <w:t>Und bringe Dir die ganze Pracht zurück.</w:t>
      </w:r>
    </w:p>
    <w:p w14:paraId="267E9953" w14:textId="77777777" w:rsidR="000E4349" w:rsidRDefault="000E4349" w:rsidP="000E4349">
      <w:pPr>
        <w:pStyle w:val="StandardWeb"/>
      </w:pPr>
      <w:r>
        <w:t>Die Nachtigall singt Hallelujah Dir,</w:t>
      </w:r>
      <w:r>
        <w:br/>
        <w:t>Bewundernd den neuen Schmuck im Grünen.</w:t>
      </w:r>
      <w:r>
        <w:br/>
        <w:t>Hör‘, Liebster, hör‘, so will ich auch Dir dienen,</w:t>
      </w:r>
      <w:r>
        <w:br/>
        <w:t>In Dir mein Herz sich freu‘ und jubilier‘.</w:t>
      </w:r>
    </w:p>
    <w:p w14:paraId="61CCCC68" w14:textId="77777777" w:rsidR="000E4349" w:rsidRDefault="000E4349" w:rsidP="000E4349">
      <w:pPr>
        <w:pStyle w:val="StandardWeb"/>
      </w:pPr>
      <w:r>
        <w:t>Die Lerche trägt Dein, Lob, so hoch sie kann;</w:t>
      </w:r>
      <w:r>
        <w:br/>
        <w:t>Ich möcht‘ in Dir, als meiner Luft, so schweben,</w:t>
      </w:r>
      <w:r>
        <w:br/>
        <w:t xml:space="preserve">Disch, </w:t>
      </w:r>
      <w:proofErr w:type="spellStart"/>
      <w:r>
        <w:t>selig’s</w:t>
      </w:r>
      <w:proofErr w:type="spellEnd"/>
      <w:r>
        <w:t xml:space="preserve"> Gut, mit höchstem Lob erheben;</w:t>
      </w:r>
      <w:r>
        <w:br/>
        <w:t xml:space="preserve">Doch, wer erreicht’s? Ich sink‘ ich bete an! </w:t>
      </w:r>
    </w:p>
    <w:p w14:paraId="3508CBB9" w14:textId="77777777" w:rsidR="00A408F5" w:rsidRDefault="00A408F5" w:rsidP="00A408F5">
      <w:pPr>
        <w:pStyle w:val="berschrift1"/>
      </w:pPr>
      <w:r>
        <w:t>Kommt, Kinder, lasst uns gehen</w:t>
      </w:r>
    </w:p>
    <w:p w14:paraId="2D7C52F2" w14:textId="77777777" w:rsidR="00A408F5" w:rsidRDefault="00A408F5" w:rsidP="00A408F5">
      <w:pPr>
        <w:pStyle w:val="StandardWeb"/>
      </w:pPr>
      <w:r>
        <w:t>1. Kommt, Kinder, lasst uns gehen,</w:t>
      </w:r>
      <w:r>
        <w:br/>
        <w:t>Der Abend kommt herbei;</w:t>
      </w:r>
      <w:r>
        <w:br/>
        <w:t>Es ist gefährlich stehen</w:t>
      </w:r>
      <w:r>
        <w:br/>
        <w:t>In dieser Wüstenei.</w:t>
      </w:r>
      <w:r>
        <w:br/>
        <w:t>Kommt, stärket euren Mut,</w:t>
      </w:r>
      <w:r>
        <w:br/>
        <w:t>Zur Ewigkeit zu wandern</w:t>
      </w:r>
      <w:r>
        <w:br/>
        <w:t>Von einer Kraft zur andern;</w:t>
      </w:r>
      <w:r>
        <w:br/>
        <w:t>Es ist das Ende gut.</w:t>
      </w:r>
    </w:p>
    <w:p w14:paraId="1586E67B" w14:textId="77777777" w:rsidR="00A408F5" w:rsidRDefault="00A408F5" w:rsidP="00A408F5">
      <w:pPr>
        <w:pStyle w:val="StandardWeb"/>
      </w:pPr>
      <w:r>
        <w:t>2. Es soll uns nicht gereuen</w:t>
      </w:r>
      <w:r>
        <w:br/>
        <w:t>Der schmale Pilgerpfad;</w:t>
      </w:r>
      <w:r>
        <w:br/>
        <w:t>Wir kennen ja den Treuen,</w:t>
      </w:r>
      <w:r>
        <w:br/>
        <w:t>Der uns gerufen hat.</w:t>
      </w:r>
      <w:r>
        <w:br/>
        <w:t>Kommt, folgt und trauet dem;</w:t>
      </w:r>
      <w:r>
        <w:br/>
        <w:t>Ein jeder sein Gesichte</w:t>
      </w:r>
      <w:r>
        <w:br/>
        <w:t>Mit ganzer Wendung richte</w:t>
      </w:r>
      <w:r>
        <w:br/>
        <w:t>Steif nach Jerusalem.</w:t>
      </w:r>
    </w:p>
    <w:p w14:paraId="7344CAFB" w14:textId="77777777" w:rsidR="00A408F5" w:rsidRDefault="00A408F5" w:rsidP="00A408F5">
      <w:pPr>
        <w:pStyle w:val="StandardWeb"/>
      </w:pPr>
      <w:r>
        <w:lastRenderedPageBreak/>
        <w:t>3. Der Ausgang der geschehen,</w:t>
      </w:r>
      <w:r>
        <w:br/>
        <w:t>Ist uns fürwahr nicht leid;</w:t>
      </w:r>
      <w:r>
        <w:br/>
        <w:t>Es soll noch besser gehen</w:t>
      </w:r>
      <w:r>
        <w:br/>
        <w:t>Zur Abgeschiedenheit.</w:t>
      </w:r>
      <w:r>
        <w:br/>
        <w:t>Nein, Kinder! seid nicht bang,</w:t>
      </w:r>
      <w:r>
        <w:br/>
        <w:t>Verachtet tausend Welten,</w:t>
      </w:r>
      <w:r>
        <w:br/>
        <w:t>Ihr Locken und ihr Schelten,</w:t>
      </w:r>
      <w:r>
        <w:br/>
        <w:t>Und geht nur euren Gang.</w:t>
      </w:r>
    </w:p>
    <w:p w14:paraId="312BF845" w14:textId="77777777" w:rsidR="00A408F5" w:rsidRDefault="00A408F5" w:rsidP="00A408F5">
      <w:pPr>
        <w:pStyle w:val="StandardWeb"/>
      </w:pPr>
      <w:r>
        <w:t>4. Geht der Natur entgegen,</w:t>
      </w:r>
      <w:r>
        <w:br/>
      </w:r>
      <w:proofErr w:type="spellStart"/>
      <w:r>
        <w:t>So</w:t>
      </w:r>
      <w:proofErr w:type="spellEnd"/>
      <w:r>
        <w:t xml:space="preserve"> geht’s gerad und fein;</w:t>
      </w:r>
      <w:r>
        <w:br/>
        <w:t>Die Fleisch und Sinnen pflegen,</w:t>
      </w:r>
      <w:r>
        <w:br/>
        <w:t>Noch schlechte Pilger sein.</w:t>
      </w:r>
      <w:r>
        <w:br/>
        <w:t>Verlasst die Kreatur</w:t>
      </w:r>
      <w:r>
        <w:br/>
        <w:t>Und was euch sonst will binden;</w:t>
      </w:r>
      <w:r>
        <w:br/>
        <w:t>Lasst gar euch selbst dahinten,</w:t>
      </w:r>
      <w:r>
        <w:br/>
        <w:t>Es geht durchs Sterben nur.</w:t>
      </w:r>
    </w:p>
    <w:p w14:paraId="7EE036EB" w14:textId="77777777" w:rsidR="00A408F5" w:rsidRDefault="00A408F5" w:rsidP="00A408F5">
      <w:pPr>
        <w:pStyle w:val="StandardWeb"/>
      </w:pPr>
      <w:r>
        <w:t>5. Man muss wie Pilger wandeln,</w:t>
      </w:r>
      <w:r>
        <w:br/>
        <w:t>Frei, bloß und wahrlich leer;</w:t>
      </w:r>
      <w:r>
        <w:br/>
        <w:t>Viel sammeln, halten, handeln</w:t>
      </w:r>
      <w:r>
        <w:br/>
        <w:t>Macht unsern Gang nur schwer.</w:t>
      </w:r>
      <w:r>
        <w:br/>
        <w:t>Wer will, der trag sich tot;</w:t>
      </w:r>
      <w:r>
        <w:br/>
        <w:t>Wir reisen abgeschieden,</w:t>
      </w:r>
      <w:r>
        <w:br/>
        <w:t>Mit wenigem zufrieden;</w:t>
      </w:r>
      <w:r>
        <w:br/>
        <w:t xml:space="preserve">Wir </w:t>
      </w:r>
      <w:proofErr w:type="spellStart"/>
      <w:r>
        <w:t>brauchens</w:t>
      </w:r>
      <w:proofErr w:type="spellEnd"/>
      <w:r>
        <w:t xml:space="preserve"> nur zur Not.</w:t>
      </w:r>
    </w:p>
    <w:p w14:paraId="7AA7DCFD" w14:textId="77777777" w:rsidR="00A408F5" w:rsidRDefault="00A408F5" w:rsidP="00A408F5">
      <w:pPr>
        <w:pStyle w:val="StandardWeb"/>
      </w:pPr>
      <w:r>
        <w:t>6. Schmückt euer Herz aufs Beste,</w:t>
      </w:r>
      <w:r>
        <w:br/>
        <w:t>Sonst weder Leib noch Haus;</w:t>
      </w:r>
      <w:r>
        <w:br/>
        <w:t>Wir sind hier fremde Gäste</w:t>
      </w:r>
      <w:r>
        <w:br/>
        <w:t>Und ziehen bald hinaus:</w:t>
      </w:r>
      <w:r>
        <w:br/>
        <w:t>Gemach bringt Ungemach;</w:t>
      </w:r>
      <w:r>
        <w:br/>
        <w:t>Ein Pilger muss sich schicken,</w:t>
      </w:r>
      <w:r>
        <w:br/>
        <w:t>Sich dulden und sich bücken</w:t>
      </w:r>
      <w:r>
        <w:br/>
        <w:t>Den kurzen Pilgertag.</w:t>
      </w:r>
    </w:p>
    <w:p w14:paraId="14D5CD6C" w14:textId="77777777" w:rsidR="00A408F5" w:rsidRDefault="00A408F5" w:rsidP="00A408F5">
      <w:pPr>
        <w:pStyle w:val="StandardWeb"/>
      </w:pPr>
      <w:r>
        <w:t>7. Lasst uns nicht viel besehen</w:t>
      </w:r>
      <w:r>
        <w:br/>
        <w:t>Das Kinderspiel am Weg:</w:t>
      </w:r>
      <w:r>
        <w:br/>
        <w:t>Durch Säumen und durch Stehen,</w:t>
      </w:r>
      <w:r>
        <w:br/>
        <w:t>Wird man verstrickt und träg;</w:t>
      </w:r>
      <w:r>
        <w:br/>
        <w:t>Es geht uns all nicht an:</w:t>
      </w:r>
      <w:r>
        <w:br/>
        <w:t>Nur fort, durch dick und dünne!</w:t>
      </w:r>
      <w:r>
        <w:br/>
        <w:t>Kehrt ein die leichten Sinne,</w:t>
      </w:r>
      <w:r>
        <w:br/>
        <w:t>Es ist so bald getan.</w:t>
      </w:r>
    </w:p>
    <w:p w14:paraId="69367748" w14:textId="77777777" w:rsidR="00A408F5" w:rsidRDefault="00A408F5" w:rsidP="00A408F5">
      <w:pPr>
        <w:pStyle w:val="StandardWeb"/>
      </w:pPr>
      <w:r>
        <w:t>8. Ist gleich der Weg was enge,</w:t>
      </w:r>
      <w:r>
        <w:br/>
      </w:r>
      <w:proofErr w:type="spellStart"/>
      <w:r>
        <w:t>So</w:t>
      </w:r>
      <w:proofErr w:type="spellEnd"/>
      <w:r>
        <w:t xml:space="preserve"> einsam, krumm und schlecht.</w:t>
      </w:r>
      <w:r>
        <w:br/>
        <w:t>Der Dornen in der Menge,</w:t>
      </w:r>
      <w:r>
        <w:br/>
        <w:t>Und manches Kreuzchen trägt;</w:t>
      </w:r>
      <w:r>
        <w:br/>
        <w:t>Es ist doch nur Ein Weg:</w:t>
      </w:r>
      <w:r>
        <w:br/>
        <w:t>Lass sein! wir gehen weiter,</w:t>
      </w:r>
      <w:r>
        <w:br/>
      </w:r>
      <w:r>
        <w:lastRenderedPageBreak/>
        <w:t>Wir folgen unserm Leiter,</w:t>
      </w:r>
      <w:r>
        <w:br/>
        <w:t xml:space="preserve">Und brechen durchs </w:t>
      </w:r>
      <w:proofErr w:type="spellStart"/>
      <w:r>
        <w:t>Gehäg</w:t>
      </w:r>
      <w:proofErr w:type="spellEnd"/>
      <w:r>
        <w:t>.</w:t>
      </w:r>
    </w:p>
    <w:p w14:paraId="698AF732" w14:textId="77777777" w:rsidR="00A408F5" w:rsidRDefault="00A408F5" w:rsidP="00A408F5">
      <w:pPr>
        <w:pStyle w:val="StandardWeb"/>
      </w:pPr>
      <w:r>
        <w:t xml:space="preserve">9. Was wir hier </w:t>
      </w:r>
      <w:proofErr w:type="spellStart"/>
      <w:r>
        <w:t>hör’n</w:t>
      </w:r>
      <w:proofErr w:type="spellEnd"/>
      <w:r>
        <w:t xml:space="preserve"> und sehen,</w:t>
      </w:r>
      <w:r>
        <w:br/>
        <w:t xml:space="preserve">Das hör‘ und </w:t>
      </w:r>
      <w:proofErr w:type="spellStart"/>
      <w:r>
        <w:t>seh’n</w:t>
      </w:r>
      <w:proofErr w:type="spellEnd"/>
      <w:r>
        <w:t xml:space="preserve"> wir kaum;</w:t>
      </w:r>
      <w:r>
        <w:br/>
        <w:t xml:space="preserve">Wir </w:t>
      </w:r>
      <w:proofErr w:type="spellStart"/>
      <w:r>
        <w:t>lassen’s</w:t>
      </w:r>
      <w:proofErr w:type="spellEnd"/>
      <w:r>
        <w:t xml:space="preserve"> da, und gehen;</w:t>
      </w:r>
      <w:r>
        <w:br/>
        <w:t>Es irret uns kein Traum:</w:t>
      </w:r>
      <w:r>
        <w:br/>
        <w:t xml:space="preserve">Wir </w:t>
      </w:r>
      <w:proofErr w:type="spellStart"/>
      <w:r>
        <w:t>gehn</w:t>
      </w:r>
      <w:proofErr w:type="spellEnd"/>
      <w:r>
        <w:t xml:space="preserve"> ins </w:t>
      </w:r>
      <w:proofErr w:type="spellStart"/>
      <w:r>
        <w:t>Ew’ge</w:t>
      </w:r>
      <w:proofErr w:type="spellEnd"/>
      <w:r>
        <w:t xml:space="preserve"> ein;</w:t>
      </w:r>
      <w:r>
        <w:br/>
        <w:t>Mit Gott muss unser Handel,</w:t>
      </w:r>
      <w:r>
        <w:br/>
        <w:t>Im Himmel unser Wandel,</w:t>
      </w:r>
      <w:r>
        <w:br/>
        <w:t>Und Herz, und alles, sein.</w:t>
      </w:r>
    </w:p>
    <w:p w14:paraId="133A248A" w14:textId="77777777" w:rsidR="00A408F5" w:rsidRDefault="00A408F5" w:rsidP="00A408F5">
      <w:pPr>
        <w:pStyle w:val="StandardWeb"/>
      </w:pPr>
      <w:r>
        <w:t xml:space="preserve">10. Wir wandeln </w:t>
      </w:r>
      <w:proofErr w:type="spellStart"/>
      <w:r>
        <w:t>eingekehret</w:t>
      </w:r>
      <w:proofErr w:type="spellEnd"/>
      <w:r>
        <w:t>,</w:t>
      </w:r>
      <w:r>
        <w:br/>
      </w:r>
      <w:proofErr w:type="spellStart"/>
      <w:r>
        <w:t>Veracht’t</w:t>
      </w:r>
      <w:proofErr w:type="spellEnd"/>
      <w:r>
        <w:t xml:space="preserve"> und unbekannt;</w:t>
      </w:r>
      <w:r>
        <w:br/>
        <w:t xml:space="preserve">Man </w:t>
      </w:r>
      <w:proofErr w:type="spellStart"/>
      <w:r>
        <w:t>siehet</w:t>
      </w:r>
      <w:proofErr w:type="spellEnd"/>
      <w:r>
        <w:t>, kennt und höret</w:t>
      </w:r>
      <w:r>
        <w:br/>
        <w:t>Uns kaum im fremden Land;</w:t>
      </w:r>
      <w:r>
        <w:br/>
        <w:t>Und höret man uns singen,</w:t>
      </w:r>
      <w:r>
        <w:br/>
        <w:t>Von unsern großen Dingen,</w:t>
      </w:r>
      <w:r>
        <w:br/>
        <w:t>Die auf uns warten da.</w:t>
      </w:r>
    </w:p>
    <w:p w14:paraId="389880C6" w14:textId="2B8E1B6C" w:rsidR="00A408F5" w:rsidRDefault="00A408F5" w:rsidP="00A408F5">
      <w:pPr>
        <w:pStyle w:val="StandardWeb"/>
      </w:pPr>
      <w:r>
        <w:t>11. Kommt, Kinder, lasst uns gehen,</w:t>
      </w:r>
      <w:r>
        <w:br/>
        <w:t>Der Vater gehet mit;</w:t>
      </w:r>
      <w:r>
        <w:br/>
        <w:t>Er selbst will bei uns stehen</w:t>
      </w:r>
      <w:r>
        <w:br/>
        <w:t>In jedem sauren Tritt;</w:t>
      </w:r>
      <w:r>
        <w:br/>
        <w:t>Er will uns machen Mut,</w:t>
      </w:r>
      <w:r>
        <w:br/>
        <w:t>Mit süßen Sonnenblicken</w:t>
      </w:r>
      <w:r>
        <w:br/>
        <w:t>Uns locken und erquicken;</w:t>
      </w:r>
      <w:r>
        <w:br/>
        <w:t>Ach ja, wir haben’s gut!</w:t>
      </w:r>
    </w:p>
    <w:p w14:paraId="4D910013" w14:textId="77777777" w:rsidR="00A408F5" w:rsidRDefault="00A408F5" w:rsidP="00A408F5">
      <w:pPr>
        <w:pStyle w:val="StandardWeb"/>
      </w:pPr>
      <w:r>
        <w:t>12. Ein jeder munter eile,</w:t>
      </w:r>
      <w:r>
        <w:br/>
        <w:t>Wir sind vom Ziel noch fern;</w:t>
      </w:r>
      <w:r>
        <w:br/>
        <w:t>Schaut auf die Feuersäule,</w:t>
      </w:r>
      <w:r>
        <w:br/>
        <w:t>Die Gegenwart des Herrn:</w:t>
      </w:r>
      <w:r>
        <w:br/>
        <w:t>Das Aug nur eingekehrt,</w:t>
      </w:r>
      <w:r>
        <w:br/>
        <w:t>Da uns die Liebe winket,</w:t>
      </w:r>
      <w:r>
        <w:br/>
        <w:t>Und den, der folgt und sinket,</w:t>
      </w:r>
      <w:r>
        <w:br/>
        <w:t>Den wahren Ausgang lehrt.</w:t>
      </w:r>
    </w:p>
    <w:p w14:paraId="4EBCB211" w14:textId="77777777" w:rsidR="00A408F5" w:rsidRDefault="00A408F5" w:rsidP="00A408F5">
      <w:pPr>
        <w:pStyle w:val="StandardWeb"/>
      </w:pPr>
      <w:r>
        <w:t>13. Des süßen Lammes Wesen,</w:t>
      </w:r>
      <w:r>
        <w:br/>
        <w:t>Wird uns da eingedrückt;</w:t>
      </w:r>
      <w:r>
        <w:br/>
        <w:t>Man kanns am Wandel lesen,</w:t>
      </w:r>
      <w:r>
        <w:br/>
        <w:t>Wie kindlich, wie gebückt,</w:t>
      </w:r>
      <w:r>
        <w:br/>
        <w:t>Wie sanft, gerad und still,</w:t>
      </w:r>
      <w:r>
        <w:br/>
        <w:t>Die Lämmer vor sich sehen,</w:t>
      </w:r>
      <w:r>
        <w:br/>
        <w:t>Und, ohne Forschen, gehen,</w:t>
      </w:r>
      <w:r>
        <w:br/>
        <w:t>So, wie ihr Führer will.</w:t>
      </w:r>
    </w:p>
    <w:p w14:paraId="380815DC" w14:textId="77777777" w:rsidR="00A408F5" w:rsidRDefault="00A408F5" w:rsidP="00A408F5">
      <w:pPr>
        <w:pStyle w:val="StandardWeb"/>
      </w:pPr>
      <w:r>
        <w:t>14. Kommt, Kinder, lasst uns wandern,</w:t>
      </w:r>
      <w:r>
        <w:br/>
        <w:t>Wir gehen Hand an Hand;</w:t>
      </w:r>
      <w:r>
        <w:br/>
        <w:t>Eins freuet sich am andern</w:t>
      </w:r>
      <w:r>
        <w:br/>
        <w:t>In diesem wilden Land.</w:t>
      </w:r>
      <w:r>
        <w:br/>
      </w:r>
      <w:r>
        <w:lastRenderedPageBreak/>
        <w:t>Kommt, lasst uns kindlich sein,</w:t>
      </w:r>
      <w:r>
        <w:br/>
        <w:t>Uns auf dem Weg nicht streiten;</w:t>
      </w:r>
      <w:r>
        <w:br/>
        <w:t>Die Engel uns begleiten</w:t>
      </w:r>
      <w:r>
        <w:br/>
        <w:t>Als unsre Brüderlein.</w:t>
      </w:r>
    </w:p>
    <w:p w14:paraId="293B710A" w14:textId="77777777" w:rsidR="00A408F5" w:rsidRDefault="00A408F5" w:rsidP="00A408F5">
      <w:pPr>
        <w:pStyle w:val="StandardWeb"/>
      </w:pPr>
      <w:r>
        <w:t>15. Sollt wo ein Schwacher fallen,</w:t>
      </w:r>
      <w:r>
        <w:br/>
      </w:r>
      <w:proofErr w:type="spellStart"/>
      <w:r>
        <w:t>So</w:t>
      </w:r>
      <w:proofErr w:type="spellEnd"/>
      <w:r>
        <w:t xml:space="preserve"> greif der </w:t>
      </w:r>
      <w:proofErr w:type="spellStart"/>
      <w:r>
        <w:t>Stärkre</w:t>
      </w:r>
      <w:proofErr w:type="spellEnd"/>
      <w:r>
        <w:t xml:space="preserve"> zu;</w:t>
      </w:r>
      <w:r>
        <w:br/>
        <w:t>Man trag, man helfe allen,</w:t>
      </w:r>
      <w:r>
        <w:br/>
        <w:t>Man pflanze Lieb und Ruh.</w:t>
      </w:r>
      <w:r>
        <w:br/>
        <w:t>Kommt, bindet fester an;</w:t>
      </w:r>
      <w:r>
        <w:br/>
        <w:t>Ein jeder sei der Kleinste,</w:t>
      </w:r>
      <w:r>
        <w:br/>
        <w:t>Doch auch wohl gern der Reinste</w:t>
      </w:r>
      <w:r>
        <w:br/>
        <w:t>Auf unsrer Liebesbahn.</w:t>
      </w:r>
    </w:p>
    <w:p w14:paraId="686C577C" w14:textId="77777777" w:rsidR="00A408F5" w:rsidRDefault="00A408F5" w:rsidP="00A408F5">
      <w:pPr>
        <w:pStyle w:val="StandardWeb"/>
      </w:pPr>
      <w:r>
        <w:t>16. Kommt, lasst uns munter wandern,</w:t>
      </w:r>
      <w:r>
        <w:br/>
        <w:t>Der Weg kürzt immer ab;</w:t>
      </w:r>
      <w:r>
        <w:br/>
        <w:t>Ein Tag, der folgt dem andern,</w:t>
      </w:r>
      <w:r>
        <w:br/>
        <w:t>Bald fällt das Fleisch ins Grab.</w:t>
      </w:r>
      <w:r>
        <w:br/>
        <w:t>Nur noch ein wenig Mut,</w:t>
      </w:r>
      <w:r>
        <w:br/>
      </w:r>
      <w:proofErr w:type="spellStart"/>
      <w:r>
        <w:t>Nur</w:t>
      </w:r>
      <w:proofErr w:type="spellEnd"/>
      <w:r>
        <w:t xml:space="preserve"> noch ein wenig treuer,</w:t>
      </w:r>
      <w:r>
        <w:br/>
        <w:t>Von allen Dingen freier,</w:t>
      </w:r>
      <w:r>
        <w:br/>
        <w:t xml:space="preserve">Gewandt zum </w:t>
      </w:r>
      <w:proofErr w:type="spellStart"/>
      <w:r>
        <w:t>ew’gen</w:t>
      </w:r>
      <w:proofErr w:type="spellEnd"/>
      <w:r>
        <w:t xml:space="preserve"> Gut!</w:t>
      </w:r>
    </w:p>
    <w:p w14:paraId="1F651B7F" w14:textId="77777777" w:rsidR="00A408F5" w:rsidRDefault="00A408F5" w:rsidP="00A408F5">
      <w:pPr>
        <w:pStyle w:val="StandardWeb"/>
      </w:pPr>
      <w:r>
        <w:t>17. Es wird nicht lang mehr währen,</w:t>
      </w:r>
      <w:r>
        <w:br/>
      </w:r>
      <w:proofErr w:type="spellStart"/>
      <w:r>
        <w:t>Halt’t</w:t>
      </w:r>
      <w:proofErr w:type="spellEnd"/>
      <w:r>
        <w:t xml:space="preserve"> noch ein wenig aus;</w:t>
      </w:r>
      <w:r>
        <w:br/>
        <w:t>Es wird nicht lang mehr währen,</w:t>
      </w:r>
      <w:r>
        <w:br/>
      </w:r>
      <w:proofErr w:type="spellStart"/>
      <w:r>
        <w:t>So</w:t>
      </w:r>
      <w:proofErr w:type="spellEnd"/>
      <w:r>
        <w:t xml:space="preserve"> kommen wir nach Haus;</w:t>
      </w:r>
      <w:r>
        <w:br/>
        <w:t xml:space="preserve">Da wird man ewig </w:t>
      </w:r>
      <w:proofErr w:type="spellStart"/>
      <w:r>
        <w:t>ruhn</w:t>
      </w:r>
      <w:proofErr w:type="spellEnd"/>
      <w:r>
        <w:t>,</w:t>
      </w:r>
      <w:r>
        <w:br/>
        <w:t>Wenn wir, mit allen Frommen,</w:t>
      </w:r>
      <w:r>
        <w:br/>
        <w:t>Daheim beim Vater kommen;</w:t>
      </w:r>
      <w:r>
        <w:br/>
        <w:t>Wie wohl, wie wohl wird’s tun!</w:t>
      </w:r>
    </w:p>
    <w:p w14:paraId="04DC9CC0" w14:textId="77777777" w:rsidR="00A408F5" w:rsidRDefault="00A408F5" w:rsidP="00A408F5">
      <w:pPr>
        <w:pStyle w:val="StandardWeb"/>
      </w:pPr>
      <w:r>
        <w:t>18. Drauf wollen wir’s denn wagen,</w:t>
      </w:r>
      <w:r>
        <w:br/>
        <w:t xml:space="preserve">(Es ist wohl </w:t>
      </w:r>
      <w:proofErr w:type="spellStart"/>
      <w:r>
        <w:t>wagens</w:t>
      </w:r>
      <w:proofErr w:type="spellEnd"/>
      <w:r>
        <w:t xml:space="preserve"> wert,)</w:t>
      </w:r>
      <w:r>
        <w:br/>
        <w:t>Und gründlich dem absagen,</w:t>
      </w:r>
      <w:r>
        <w:br/>
        <w:t>Was aufhält und beschwert.</w:t>
      </w:r>
      <w:r>
        <w:br/>
        <w:t>Welt, du bist uns zu klein;</w:t>
      </w:r>
      <w:r>
        <w:br/>
        <w:t xml:space="preserve">Wir </w:t>
      </w:r>
      <w:proofErr w:type="spellStart"/>
      <w:r>
        <w:t>gehn</w:t>
      </w:r>
      <w:proofErr w:type="spellEnd"/>
      <w:r>
        <w:t xml:space="preserve"> durch Jesu Leiten</w:t>
      </w:r>
      <w:r>
        <w:br/>
        <w:t>Hinein in Ewigkeiten:</w:t>
      </w:r>
      <w:r>
        <w:br/>
        <w:t>Es soll nur Jesus sein.</w:t>
      </w:r>
    </w:p>
    <w:p w14:paraId="1E761B6A" w14:textId="05BEC618" w:rsidR="00A408F5" w:rsidRDefault="00A408F5" w:rsidP="00A408F5">
      <w:pPr>
        <w:pStyle w:val="StandardWeb"/>
      </w:pPr>
      <w:r>
        <w:t>19. O Freund! den wir erlesen,</w:t>
      </w:r>
      <w:r>
        <w:br/>
        <w:t>O allvergnügend Gut,</w:t>
      </w:r>
      <w:r>
        <w:br/>
        <w:t>O ewig bleibend Wesen,</w:t>
      </w:r>
      <w:r>
        <w:br/>
        <w:t>Wie reizest du den Mut!</w:t>
      </w:r>
      <w:r>
        <w:br/>
        <w:t>Wir freuen uns in dir,</w:t>
      </w:r>
      <w:r>
        <w:br/>
        <w:t xml:space="preserve">Du, unsere </w:t>
      </w:r>
      <w:proofErr w:type="spellStart"/>
      <w:r>
        <w:t>Wonn</w:t>
      </w:r>
      <w:proofErr w:type="spellEnd"/>
      <w:r>
        <w:t xml:space="preserve"> und Leben,</w:t>
      </w:r>
      <w:r>
        <w:br/>
        <w:t>Worin wir ewig schweben,</w:t>
      </w:r>
      <w:r>
        <w:br/>
        <w:t>Du, unsre ganze Zier.</w:t>
      </w:r>
    </w:p>
    <w:p w14:paraId="342914BF" w14:textId="77777777" w:rsidR="007D3EC3" w:rsidRDefault="007D3EC3" w:rsidP="007D3EC3">
      <w:pPr>
        <w:pStyle w:val="berschrift1"/>
      </w:pPr>
      <w:r>
        <w:t>Lass den Geist in deinen Armen</w:t>
      </w:r>
    </w:p>
    <w:p w14:paraId="270DB18A" w14:textId="77777777" w:rsidR="007D3EC3" w:rsidRDefault="007D3EC3" w:rsidP="007D3EC3">
      <w:pPr>
        <w:pStyle w:val="StandardWeb"/>
      </w:pPr>
      <w:r>
        <w:lastRenderedPageBreak/>
        <w:t>Lass den Geist in deinen Armen,</w:t>
      </w:r>
      <w:r>
        <w:br/>
        <w:t xml:space="preserve">Jesu, ruhen und </w:t>
      </w:r>
      <w:proofErr w:type="spellStart"/>
      <w:r>
        <w:t>erwarmen</w:t>
      </w:r>
      <w:proofErr w:type="spellEnd"/>
      <w:r>
        <w:t>;</w:t>
      </w:r>
      <w:r>
        <w:br/>
        <w:t>Komm, mein Heiland, bei mir bleib‘;</w:t>
      </w:r>
      <w:r>
        <w:br/>
        <w:t>Halt Begierden und Gedanken</w:t>
      </w:r>
      <w:r>
        <w:br/>
        <w:t>Fest in deiner Liebe Schranken,</w:t>
      </w:r>
      <w:r>
        <w:br/>
        <w:t xml:space="preserve">Alle </w:t>
      </w:r>
      <w:proofErr w:type="spellStart"/>
      <w:r>
        <w:t>finst’re</w:t>
      </w:r>
      <w:proofErr w:type="spellEnd"/>
      <w:r>
        <w:t xml:space="preserve"> Macht vertreib‘. </w:t>
      </w:r>
    </w:p>
    <w:p w14:paraId="5360BFEB" w14:textId="77777777" w:rsidR="007D3EC3" w:rsidRDefault="007D3EC3" w:rsidP="007D3EC3">
      <w:pPr>
        <w:pStyle w:val="StandardWeb"/>
      </w:pPr>
      <w:r>
        <w:t xml:space="preserve">Meine </w:t>
      </w:r>
      <w:proofErr w:type="spellStart"/>
      <w:r>
        <w:t>Odemzüge</w:t>
      </w:r>
      <w:proofErr w:type="spellEnd"/>
      <w:r>
        <w:t xml:space="preserve"> alle</w:t>
      </w:r>
      <w:r>
        <w:br/>
      </w:r>
      <w:proofErr w:type="spellStart"/>
      <w:r>
        <w:t>Müssen</w:t>
      </w:r>
      <w:proofErr w:type="spellEnd"/>
      <w:r>
        <w:t>, Liebster, dir gefallen,</w:t>
      </w:r>
      <w:r>
        <w:br/>
        <w:t>Auch im Schlafe wirke du.</w:t>
      </w:r>
      <w:r>
        <w:br/>
        <w:t>Meinen Geist in deine Hände</w:t>
      </w:r>
      <w:r>
        <w:br/>
        <w:t xml:space="preserve">Ich </w:t>
      </w:r>
      <w:proofErr w:type="spellStart"/>
      <w:r>
        <w:t>befehl</w:t>
      </w:r>
      <w:proofErr w:type="spellEnd"/>
      <w:r>
        <w:t xml:space="preserve"> bis an mein Ende,</w:t>
      </w:r>
      <w:r>
        <w:br/>
        <w:t xml:space="preserve">O du stille Seelenruh! </w:t>
      </w:r>
    </w:p>
    <w:p w14:paraId="67DB6212" w14:textId="77777777" w:rsidR="00F71B94" w:rsidRDefault="00F71B94" w:rsidP="00F71B94">
      <w:pPr>
        <w:pStyle w:val="berschrift1"/>
      </w:pPr>
      <w:r>
        <w:t>Liebster Heiland, nahe dich</w:t>
      </w:r>
    </w:p>
    <w:p w14:paraId="664E4AA4" w14:textId="77777777" w:rsidR="00F71B94" w:rsidRDefault="00F71B94" w:rsidP="00F71B94">
      <w:pPr>
        <w:pStyle w:val="StandardWeb"/>
      </w:pPr>
      <w:r>
        <w:t>1.) Liebster Heiland, nahe dich,</w:t>
      </w:r>
      <w:r>
        <w:br/>
        <w:t>Meinen Grund berühre.</w:t>
      </w:r>
      <w:r>
        <w:br/>
        <w:t>Und aus allem kräftiglich</w:t>
      </w:r>
      <w:r>
        <w:br/>
        <w:t>Mich in dich einführe.</w:t>
      </w:r>
      <w:r>
        <w:br/>
        <w:t>Dass in dich</w:t>
      </w:r>
      <w:r>
        <w:br/>
        <w:t>Inniglich</w:t>
      </w:r>
      <w:r>
        <w:br/>
        <w:t>Mög‘ in Liebe fassen,</w:t>
      </w:r>
      <w:r>
        <w:br/>
        <w:t>Alles andre lassen!</w:t>
      </w:r>
    </w:p>
    <w:p w14:paraId="64926A51" w14:textId="77777777" w:rsidR="00F71B94" w:rsidRDefault="00F71B94" w:rsidP="00F71B94">
      <w:pPr>
        <w:pStyle w:val="StandardWeb"/>
      </w:pPr>
      <w:r>
        <w:t>2.) Sammle den zerstreuten Sinn,</w:t>
      </w:r>
      <w:r>
        <w:br/>
        <w:t>Treuer Hirt der Seelen!</w:t>
      </w:r>
      <w:r>
        <w:br/>
        <w:t>Denn wenn ich in dir nicht bin,</w:t>
      </w:r>
      <w:r>
        <w:br/>
      </w:r>
      <w:proofErr w:type="spellStart"/>
      <w:r>
        <w:t>Muss</w:t>
      </w:r>
      <w:proofErr w:type="spellEnd"/>
      <w:r>
        <w:t xml:space="preserve"> mein Geist sich quälen.</w:t>
      </w:r>
      <w:r>
        <w:br/>
        <w:t>Kreatur</w:t>
      </w:r>
      <w:r>
        <w:br/>
        <w:t>Ängstet nur,</w:t>
      </w:r>
      <w:r>
        <w:br/>
        <w:t>Du allein kannst geben</w:t>
      </w:r>
      <w:r>
        <w:br/>
        <w:t>Ruhe, Freud’ und Leben.</w:t>
      </w:r>
    </w:p>
    <w:p w14:paraId="60057F1D" w14:textId="77777777" w:rsidR="00F71B94" w:rsidRDefault="00F71B94" w:rsidP="00F71B94">
      <w:pPr>
        <w:pStyle w:val="StandardWeb"/>
      </w:pPr>
      <w:r>
        <w:t>3.) Mache mich von allem frei,</w:t>
      </w:r>
      <w:r>
        <w:br/>
        <w:t>Gründlich abgeschieden,</w:t>
      </w:r>
      <w:r>
        <w:br/>
        <w:t xml:space="preserve">Dass ich </w:t>
      </w:r>
      <w:proofErr w:type="spellStart"/>
      <w:r>
        <w:t>eingekehret</w:t>
      </w:r>
      <w:proofErr w:type="spellEnd"/>
      <w:r>
        <w:t xml:space="preserve"> sei</w:t>
      </w:r>
      <w:r>
        <w:br/>
        <w:t>Stets in deinem Frieden,</w:t>
      </w:r>
      <w:r>
        <w:br/>
        <w:t>Kindlich, rein,</w:t>
      </w:r>
      <w:r>
        <w:br/>
        <w:t>Sanft und klein,</w:t>
      </w:r>
      <w:r>
        <w:br/>
        <w:t>Dich in Unschuld sehe,</w:t>
      </w:r>
      <w:r>
        <w:br/>
        <w:t>In dir leb’ und stehe!</w:t>
      </w:r>
    </w:p>
    <w:p w14:paraId="4DEA65A2" w14:textId="77777777" w:rsidR="00F71B94" w:rsidRDefault="00F71B94" w:rsidP="00F71B94">
      <w:pPr>
        <w:pStyle w:val="StandardWeb"/>
      </w:pPr>
      <w:r>
        <w:t>4.) Menschenfreund, Immanuel,</w:t>
      </w:r>
      <w:r>
        <w:br/>
        <w:t>Dich mit mir vermähle.</w:t>
      </w:r>
      <w:r>
        <w:br/>
        <w:t>O du sanfter Liebesquell,</w:t>
      </w:r>
      <w:r>
        <w:br/>
        <w:t>Salbe Geist und Seele,</w:t>
      </w:r>
      <w:r>
        <w:br/>
        <w:t>Dass mein Will’</w:t>
      </w:r>
      <w:r>
        <w:br/>
        <w:t>Sanft und still</w:t>
      </w:r>
      <w:r>
        <w:br/>
        <w:t>Ohne Widerstreben</w:t>
      </w:r>
      <w:r>
        <w:br/>
        <w:t>Dir sich mag ergeben!</w:t>
      </w:r>
    </w:p>
    <w:p w14:paraId="3449D97C" w14:textId="77777777" w:rsidR="00F71B94" w:rsidRDefault="00F71B94" w:rsidP="00F71B94">
      <w:pPr>
        <w:pStyle w:val="StandardWeb"/>
      </w:pPr>
      <w:r>
        <w:lastRenderedPageBreak/>
        <w:t>5.) Jedermann hat seine Lust</w:t>
      </w:r>
      <w:r>
        <w:br/>
        <w:t>Und sein Zeitvertreiben.</w:t>
      </w:r>
      <w:r>
        <w:br/>
        <w:t>Mir sei Eines nur bewusst,</w:t>
      </w:r>
      <w:r>
        <w:br/>
        <w:t>Herr, in dir zu bleiben!</w:t>
      </w:r>
      <w:r>
        <w:br/>
        <w:t>Alles soll</w:t>
      </w:r>
      <w:r>
        <w:br/>
        <w:t>Folgen wohl,</w:t>
      </w:r>
      <w:r>
        <w:br/>
        <w:t>Wenn ich mich nur übe,</w:t>
      </w:r>
      <w:r>
        <w:br/>
        <w:t>In dem Weg der Liebe.</w:t>
      </w:r>
    </w:p>
    <w:p w14:paraId="10293787" w14:textId="77777777" w:rsidR="00F71B94" w:rsidRDefault="00F71B94" w:rsidP="00F71B94">
      <w:pPr>
        <w:pStyle w:val="StandardWeb"/>
      </w:pPr>
      <w:r>
        <w:t>6.) Kreaturen, bleibet fern,</w:t>
      </w:r>
      <w:r>
        <w:br/>
        <w:t>Und was sonst kann stören!</w:t>
      </w:r>
      <w:r>
        <w:br/>
        <w:t>Jesu, ich will schweigen gern</w:t>
      </w:r>
      <w:r>
        <w:br/>
        <w:t>Und dich in dir hören.</w:t>
      </w:r>
      <w:r>
        <w:br/>
        <w:t>Schaffe du</w:t>
      </w:r>
      <w:r>
        <w:br/>
        <w:t>Wahre Ruh,</w:t>
      </w:r>
      <w:r>
        <w:br/>
        <w:t>Wirke nach Gefallen,</w:t>
      </w:r>
      <w:r>
        <w:br/>
        <w:t>Ich halt’ still in allen!</w:t>
      </w:r>
    </w:p>
    <w:p w14:paraId="1843E27A" w14:textId="77777777" w:rsidR="00F71B94" w:rsidRDefault="00F71B94" w:rsidP="00F71B94">
      <w:pPr>
        <w:pStyle w:val="StandardWeb"/>
      </w:pPr>
      <w:r>
        <w:t>7.) Was noch flüchtig, sammle du,</w:t>
      </w:r>
      <w:r>
        <w:br/>
        <w:t>Was noch stolz ist, beuge,</w:t>
      </w:r>
      <w:r>
        <w:br/>
        <w:t>Was verwirret, bring zur Ruh,</w:t>
      </w:r>
      <w:r>
        <w:br/>
        <w:t>Was noch hart, erweiche,</w:t>
      </w:r>
      <w:r>
        <w:br/>
        <w:t>Dass in mir</w:t>
      </w:r>
      <w:r>
        <w:br/>
        <w:t xml:space="preserve">Nichts </w:t>
      </w:r>
      <w:proofErr w:type="spellStart"/>
      <w:r>
        <w:t>hinfür</w:t>
      </w:r>
      <w:proofErr w:type="spellEnd"/>
      <w:r>
        <w:br/>
        <w:t>Lebe noch erscheine</w:t>
      </w:r>
      <w:r>
        <w:br/>
        <w:t>Als mein Freund alleine!</w:t>
      </w:r>
    </w:p>
    <w:p w14:paraId="744996BD" w14:textId="77777777" w:rsidR="007D3EC3" w:rsidRDefault="007D3EC3" w:rsidP="007D3EC3">
      <w:pPr>
        <w:pStyle w:val="berschrift1"/>
      </w:pPr>
      <w:r>
        <w:t>Liebwerter, süßer Gotteswille</w:t>
      </w:r>
    </w:p>
    <w:p w14:paraId="4628C5A0" w14:textId="77777777" w:rsidR="007D3EC3" w:rsidRDefault="007D3EC3" w:rsidP="007D3EC3">
      <w:pPr>
        <w:pStyle w:val="StandardWeb"/>
      </w:pPr>
      <w:r>
        <w:t>Liebwerter, süßer Gotteswille,</w:t>
      </w:r>
      <w:r>
        <w:br/>
        <w:t xml:space="preserve">Mein Ankergrund, mein </w:t>
      </w:r>
      <w:proofErr w:type="spellStart"/>
      <w:r>
        <w:t>sich’res</w:t>
      </w:r>
      <w:proofErr w:type="spellEnd"/>
      <w:r>
        <w:t xml:space="preserve"> Schloss,</w:t>
      </w:r>
      <w:r>
        <w:br/>
        <w:t>Des Geistes unverrückte Stille,</w:t>
      </w:r>
      <w:r>
        <w:br/>
        <w:t xml:space="preserve">Ich schmiege mich in deinen Schoß. </w:t>
      </w:r>
    </w:p>
    <w:p w14:paraId="2532536F" w14:textId="77777777" w:rsidR="007D3EC3" w:rsidRDefault="007D3EC3" w:rsidP="007D3EC3">
      <w:pPr>
        <w:pStyle w:val="StandardWeb"/>
      </w:pPr>
      <w:r>
        <w:t>O Wille, der mein Wohl verlanget,</w:t>
      </w:r>
      <w:r>
        <w:br/>
        <w:t>Ich geb‘ mich deiner Leitung hin;</w:t>
      </w:r>
      <w:r>
        <w:br/>
        <w:t>Mein Grund an deiner Brust nur hanget,</w:t>
      </w:r>
      <w:r>
        <w:br/>
        <w:t xml:space="preserve">In still </w:t>
      </w:r>
      <w:proofErr w:type="spellStart"/>
      <w:r>
        <w:t>gelass’nem</w:t>
      </w:r>
      <w:proofErr w:type="spellEnd"/>
      <w:r>
        <w:t xml:space="preserve"> Kindersinn. </w:t>
      </w:r>
    </w:p>
    <w:p w14:paraId="16B787AB" w14:textId="77777777" w:rsidR="007D3EC3" w:rsidRDefault="007D3EC3" w:rsidP="007D3EC3">
      <w:pPr>
        <w:pStyle w:val="StandardWeb"/>
      </w:pPr>
      <w:r>
        <w:t xml:space="preserve">Das </w:t>
      </w:r>
      <w:proofErr w:type="spellStart"/>
      <w:r>
        <w:t>Bitt’re</w:t>
      </w:r>
      <w:proofErr w:type="spellEnd"/>
      <w:r>
        <w:t xml:space="preserve"> Gottes Will‘ versüßet,</w:t>
      </w:r>
      <w:r>
        <w:br/>
        <w:t>Gut, alles gut, wenn der geschieht;</w:t>
      </w:r>
      <w:r>
        <w:br/>
        <w:t>Das Beste, so man je genießet,</w:t>
      </w:r>
      <w:r>
        <w:br/>
        <w:t xml:space="preserve">Schmeckt ohne diesen Willen nicht. </w:t>
      </w:r>
    </w:p>
    <w:p w14:paraId="19DC6365" w14:textId="77777777" w:rsidR="007D3EC3" w:rsidRDefault="007D3EC3" w:rsidP="007D3EC3">
      <w:pPr>
        <w:pStyle w:val="StandardWeb"/>
      </w:pPr>
      <w:r>
        <w:t>Wenn Welt und Sünd‘ und Teufel stürmen,</w:t>
      </w:r>
      <w:r>
        <w:br/>
        <w:t>Gedenk‘ ich nur: „Gott will es so“,</w:t>
      </w:r>
      <w:r>
        <w:br/>
        <w:t>„Er wird dich stärken und beschirmen!“</w:t>
      </w:r>
      <w:r>
        <w:br/>
        <w:t xml:space="preserve">So </w:t>
      </w:r>
      <w:proofErr w:type="spellStart"/>
      <w:r>
        <w:t>werd</w:t>
      </w:r>
      <w:proofErr w:type="spellEnd"/>
      <w:r>
        <w:t>‘ ich mutig, still und froh.</w:t>
      </w:r>
    </w:p>
    <w:p w14:paraId="36DDDCFA" w14:textId="77777777" w:rsidR="007D3EC3" w:rsidRDefault="007D3EC3" w:rsidP="007D3EC3">
      <w:pPr>
        <w:pStyle w:val="StandardWeb"/>
      </w:pPr>
      <w:r>
        <w:t>Ihr mögt Vernunft und Sinne rasen;</w:t>
      </w:r>
      <w:r>
        <w:br/>
        <w:t xml:space="preserve">Das </w:t>
      </w:r>
      <w:proofErr w:type="spellStart"/>
      <w:r>
        <w:t>eig’ne</w:t>
      </w:r>
      <w:proofErr w:type="spellEnd"/>
      <w:r>
        <w:t xml:space="preserve"> Leben murre nur;</w:t>
      </w:r>
      <w:r>
        <w:br/>
      </w:r>
      <w:r>
        <w:lastRenderedPageBreak/>
        <w:t>Mein tiefster Wille sei gelassen.</w:t>
      </w:r>
      <w:r>
        <w:br/>
        <w:t xml:space="preserve">So stirbt der Wille der Natur. </w:t>
      </w:r>
    </w:p>
    <w:p w14:paraId="78734101" w14:textId="77777777" w:rsidR="007D3EC3" w:rsidRDefault="007D3EC3" w:rsidP="007D3EC3">
      <w:pPr>
        <w:pStyle w:val="StandardWeb"/>
      </w:pPr>
      <w:r>
        <w:t>Kann ich im Finstern dicht nicht sehen,</w:t>
      </w:r>
      <w:r>
        <w:br/>
      </w:r>
      <w:proofErr w:type="spellStart"/>
      <w:r>
        <w:t>So</w:t>
      </w:r>
      <w:proofErr w:type="spellEnd"/>
      <w:r>
        <w:t xml:space="preserve"> halt‘ ich mich im Glauben still;</w:t>
      </w:r>
      <w:r>
        <w:br/>
        <w:t>Dein Will‘ wird doch in mir geschehen,</w:t>
      </w:r>
      <w:r>
        <w:br/>
        <w:t xml:space="preserve">Wenn ich nichts aus mir selber will. </w:t>
      </w:r>
    </w:p>
    <w:p w14:paraId="7891A990" w14:textId="77777777" w:rsidR="007D3EC3" w:rsidRDefault="007D3EC3" w:rsidP="007D3EC3">
      <w:pPr>
        <w:pStyle w:val="StandardWeb"/>
      </w:pPr>
      <w:r>
        <w:t>O willenloses Kinderwesen,</w:t>
      </w:r>
      <w:r>
        <w:br/>
        <w:t>Du engelreiner Seelenstand,</w:t>
      </w:r>
      <w:r>
        <w:br/>
        <w:t>Dich hab‘ ich mir zum Zweck erlesen;</w:t>
      </w:r>
      <w:r>
        <w:br/>
        <w:t xml:space="preserve">Da liegt mein Will‘ in Gottes Hand. </w:t>
      </w:r>
    </w:p>
    <w:p w14:paraId="0722F03A" w14:textId="77777777" w:rsidR="007D3EC3" w:rsidRDefault="007D3EC3" w:rsidP="007D3EC3">
      <w:pPr>
        <w:pStyle w:val="StandardWeb"/>
      </w:pPr>
      <w:r>
        <w:t>O Gottes Wille, mein Verlangen,</w:t>
      </w:r>
      <w:r>
        <w:br/>
        <w:t>Mein Brot in Mangel und in Pein;</w:t>
      </w:r>
      <w:r>
        <w:br/>
        <w:t>O Gottes Will‘, nimm mich gefangen,</w:t>
      </w:r>
      <w:r>
        <w:br/>
        <w:t xml:space="preserve">So wird mein Wille frei und rein. </w:t>
      </w:r>
    </w:p>
    <w:p w14:paraId="62669EBC" w14:textId="77777777" w:rsidR="007D3EC3" w:rsidRDefault="007D3EC3" w:rsidP="007D3EC3">
      <w:pPr>
        <w:pStyle w:val="StandardWeb"/>
      </w:pPr>
      <w:r>
        <w:t>O Wille, mach es nach Belieben</w:t>
      </w:r>
      <w:r>
        <w:br/>
        <w:t>Mit mir in Zeit und Ewigkeit;</w:t>
      </w:r>
      <w:r>
        <w:br/>
        <w:t>Gib Freude, oder gib Betrüben,</w:t>
      </w:r>
      <w:r>
        <w:br/>
        <w:t xml:space="preserve">Dich lieben ist die Seligkeit. </w:t>
      </w:r>
    </w:p>
    <w:p w14:paraId="15E47EF2" w14:textId="77777777" w:rsidR="007D3EC3" w:rsidRDefault="007D3EC3" w:rsidP="007D3EC3">
      <w:pPr>
        <w:pStyle w:val="StandardWeb"/>
      </w:pPr>
      <w:r>
        <w:t xml:space="preserve">Herr, hilf, ertöt‘ das </w:t>
      </w:r>
      <w:proofErr w:type="spellStart"/>
      <w:r>
        <w:t>eig’ne</w:t>
      </w:r>
      <w:proofErr w:type="spellEnd"/>
      <w:r>
        <w:t xml:space="preserve"> Leben,</w:t>
      </w:r>
      <w:r>
        <w:br/>
        <w:t xml:space="preserve">Die </w:t>
      </w:r>
      <w:proofErr w:type="spellStart"/>
      <w:r>
        <w:t>bittern</w:t>
      </w:r>
      <w:proofErr w:type="spellEnd"/>
      <w:r>
        <w:t xml:space="preserve"> Kräfte der Natur,</w:t>
      </w:r>
      <w:r>
        <w:br/>
        <w:t>Dass ich dir ewig bleib‘ ergeben,</w:t>
      </w:r>
      <w:r>
        <w:br/>
        <w:t xml:space="preserve">Und deinem Willen lebe nur. </w:t>
      </w:r>
    </w:p>
    <w:p w14:paraId="2DD9DBB7" w14:textId="77777777" w:rsidR="0057404E" w:rsidRDefault="0057404E" w:rsidP="0057404E">
      <w:pPr>
        <w:pStyle w:val="berschrift1"/>
      </w:pPr>
      <w:r>
        <w:t>Mein Erlöser, schaue doch</w:t>
      </w:r>
    </w:p>
    <w:p w14:paraId="19CED625" w14:textId="77777777" w:rsidR="0057404E" w:rsidRDefault="0057404E" w:rsidP="0057404E">
      <w:pPr>
        <w:pStyle w:val="StandardWeb"/>
      </w:pPr>
      <w:r>
        <w:t>1.) Mein Erlöser, schaue doch,</w:t>
      </w:r>
      <w:r>
        <w:br/>
      </w:r>
      <w:proofErr w:type="spellStart"/>
      <w:r>
        <w:t>Wie</w:t>
      </w:r>
      <w:proofErr w:type="spellEnd"/>
      <w:r>
        <w:t xml:space="preserve"> mein armer Geist, verstricket,</w:t>
      </w:r>
      <w:r>
        <w:br/>
        <w:t>Mit geheimen Banden noch,</w:t>
      </w:r>
      <w:r>
        <w:br/>
        <w:t>Ganz bedränget und bedrücket:</w:t>
      </w:r>
      <w:r>
        <w:br/>
        <w:t>Will ich los, so sinkt mein Herz</w:t>
      </w:r>
      <w:r>
        <w:br/>
        <w:t>Bald in Ohnmacht niederwärts.</w:t>
      </w:r>
    </w:p>
    <w:p w14:paraId="2EFA1B0A" w14:textId="77777777" w:rsidR="0057404E" w:rsidRDefault="0057404E" w:rsidP="0057404E">
      <w:pPr>
        <w:pStyle w:val="StandardWeb"/>
      </w:pPr>
      <w:r>
        <w:t xml:space="preserve">2.) Meine Bande </w:t>
      </w:r>
      <w:proofErr w:type="spellStart"/>
      <w:r>
        <w:t>mannigfalt</w:t>
      </w:r>
      <w:proofErr w:type="spellEnd"/>
      <w:r>
        <w:br/>
        <w:t>Tiefe Seufzer aus mir zwingen:</w:t>
      </w:r>
      <w:r>
        <w:br/>
        <w:t>Zions Hülfe, komm doch bald!</w:t>
      </w:r>
      <w:r>
        <w:br/>
        <w:t>Lass es mir durch dich gelingen;</w:t>
      </w:r>
      <w:r>
        <w:br/>
        <w:t>Mache mich einst völlig frei</w:t>
      </w:r>
      <w:r>
        <w:br/>
        <w:t>Von der Lüste Sklaverei.</w:t>
      </w:r>
    </w:p>
    <w:p w14:paraId="4BEC210E" w14:textId="77777777" w:rsidR="0057404E" w:rsidRDefault="0057404E" w:rsidP="0057404E">
      <w:pPr>
        <w:pStyle w:val="StandardWeb"/>
      </w:pPr>
      <w:r>
        <w:t>3.) Zwar es hat mich deine Gnad</w:t>
      </w:r>
      <w:r>
        <w:br/>
        <w:t>Groben Sünden längst entrissen.</w:t>
      </w:r>
      <w:r>
        <w:br/>
        <w:t>Ich hab auch nach deinem Rat,</w:t>
      </w:r>
      <w:r>
        <w:br/>
        <w:t>Schon zu wandeln mich beflissen,</w:t>
      </w:r>
      <w:r>
        <w:br/>
        <w:t>Dass vielleicht ein andrer wohl,</w:t>
      </w:r>
      <w:r>
        <w:br/>
        <w:t>Mich für fromm schon halten soll.</w:t>
      </w:r>
    </w:p>
    <w:p w14:paraId="3CBCE86F" w14:textId="77777777" w:rsidR="0057404E" w:rsidRDefault="0057404E" w:rsidP="0057404E">
      <w:pPr>
        <w:pStyle w:val="StandardWeb"/>
      </w:pPr>
      <w:r>
        <w:lastRenderedPageBreak/>
        <w:t>4.) Aber dein genaues Licht</w:t>
      </w:r>
      <w:r>
        <w:br/>
        <w:t>Zeigt mir tiefer mein Verderben;</w:t>
      </w:r>
      <w:r>
        <w:br/>
        <w:t>Und wie ich, nach meiner Pflicht,</w:t>
      </w:r>
      <w:r>
        <w:br/>
      </w:r>
      <w:proofErr w:type="spellStart"/>
      <w:r>
        <w:t>Muss</w:t>
      </w:r>
      <w:proofErr w:type="spellEnd"/>
      <w:r>
        <w:t xml:space="preserve"> mir selbst und allem sterben,</w:t>
      </w:r>
      <w:r>
        <w:br/>
        <w:t>Und in wahrer Heiligkeit</w:t>
      </w:r>
      <w:r>
        <w:br/>
      </w:r>
      <w:proofErr w:type="spellStart"/>
      <w:r>
        <w:t>Vor</w:t>
      </w:r>
      <w:proofErr w:type="spellEnd"/>
      <w:r>
        <w:t xml:space="preserve"> dir leben allezeit.</w:t>
      </w:r>
    </w:p>
    <w:p w14:paraId="362DB5B4" w14:textId="4ACC5E86" w:rsidR="0057404E" w:rsidRDefault="0057404E" w:rsidP="0057404E">
      <w:pPr>
        <w:pStyle w:val="StandardWeb"/>
      </w:pPr>
      <w:r>
        <w:t>5.) Dies ist auch mein Wille wohl,</w:t>
      </w:r>
      <w:r>
        <w:br/>
        <w:t>Aber, ach! es fehlt Vollbringen;</w:t>
      </w:r>
      <w:r>
        <w:br/>
        <w:t>Was ich auch verrichten soll,</w:t>
      </w:r>
      <w:r>
        <w:br/>
      </w:r>
      <w:r w:rsidR="000E4349">
        <w:t>T</w:t>
      </w:r>
      <w:r>
        <w:t>u ich noch mit Last und Zwingen:</w:t>
      </w:r>
      <w:r>
        <w:br/>
      </w:r>
      <w:proofErr w:type="spellStart"/>
      <w:r>
        <w:t>Seh</w:t>
      </w:r>
      <w:proofErr w:type="spellEnd"/>
      <w:r>
        <w:t xml:space="preserve"> ich dann mein Bestes an,</w:t>
      </w:r>
      <w:r>
        <w:br/>
      </w:r>
      <w:proofErr w:type="spellStart"/>
      <w:r>
        <w:t>So</w:t>
      </w:r>
      <w:proofErr w:type="spellEnd"/>
      <w:r>
        <w:t xml:space="preserve"> ist’s doch nicht rein getan.</w:t>
      </w:r>
    </w:p>
    <w:p w14:paraId="12A089E5" w14:textId="77777777" w:rsidR="0057404E" w:rsidRDefault="0057404E" w:rsidP="0057404E">
      <w:pPr>
        <w:pStyle w:val="StandardWeb"/>
      </w:pPr>
      <w:r>
        <w:t>6.) Schau, wie ich entblößet bin,</w:t>
      </w:r>
      <w:r>
        <w:br/>
        <w:t>Wie mein Geist im Kerker (Elend) stöhnet;</w:t>
      </w:r>
      <w:r>
        <w:br/>
        <w:t>Wie so inniglich mein Sinn</w:t>
      </w:r>
      <w:r>
        <w:br/>
        <w:t>Sich nach Deiner Freiheit sehnet.</w:t>
      </w:r>
      <w:r>
        <w:br/>
        <w:t>Ach! zerreiß den Himmel doch;</w:t>
      </w:r>
      <w:r>
        <w:br/>
        <w:t>Ach! zerbrich des Treibers Joch.</w:t>
      </w:r>
    </w:p>
    <w:p w14:paraId="33D6BEF4" w14:textId="77777777" w:rsidR="0057404E" w:rsidRDefault="0057404E" w:rsidP="0057404E">
      <w:pPr>
        <w:pStyle w:val="StandardWeb"/>
      </w:pPr>
      <w:r>
        <w:t>7.) Ach, wo ist der neue Geist,</w:t>
      </w:r>
      <w:r>
        <w:br/>
        <w:t xml:space="preserve">Den du </w:t>
      </w:r>
      <w:proofErr w:type="spellStart"/>
      <w:r>
        <w:t>wolltst</w:t>
      </w:r>
      <w:proofErr w:type="spellEnd"/>
      <w:r>
        <w:t xml:space="preserve"> den Deinen geben,</w:t>
      </w:r>
      <w:r>
        <w:br/>
        <w:t>Der den Sünden uns entreißt</w:t>
      </w:r>
      <w:r>
        <w:br/>
        <w:t>Und uns bringt dein reines Leben,</w:t>
      </w:r>
      <w:r>
        <w:br/>
        <w:t>Der mit Herzenslust und Kraft</w:t>
      </w:r>
      <w:r>
        <w:br/>
        <w:t>Alles in und durch uns schafft.</w:t>
      </w:r>
    </w:p>
    <w:p w14:paraId="50686949" w14:textId="77777777" w:rsidR="0057404E" w:rsidRDefault="0057404E" w:rsidP="0057404E">
      <w:pPr>
        <w:pStyle w:val="StandardWeb"/>
      </w:pPr>
      <w:r>
        <w:t>8.) Jesu! ach erbarm dich mein,</w:t>
      </w:r>
      <w:r>
        <w:br/>
        <w:t>Lass mich nicht im Elend hangen;</w:t>
      </w:r>
      <w:r>
        <w:br/>
        <w:t>Mach mich gründlich, frei und rein,</w:t>
      </w:r>
      <w:r>
        <w:br/>
        <w:t>Nimm mein Herz dir ganz gefangen:</w:t>
      </w:r>
      <w:r>
        <w:br/>
        <w:t xml:space="preserve">Komm, und </w:t>
      </w:r>
      <w:proofErr w:type="spellStart"/>
      <w:r>
        <w:t>werd</w:t>
      </w:r>
      <w:proofErr w:type="spellEnd"/>
      <w:r>
        <w:t xml:space="preserve"> mir innig nah,</w:t>
      </w:r>
      <w:r>
        <w:br/>
        <w:t>Du hast mich erkaufet ja.</w:t>
      </w:r>
    </w:p>
    <w:p w14:paraId="509BFCC5" w14:textId="77777777" w:rsidR="0057404E" w:rsidRDefault="0057404E" w:rsidP="0057404E">
      <w:pPr>
        <w:pStyle w:val="StandardWeb"/>
      </w:pPr>
      <w:r>
        <w:t>9.) Ach, wann wird mein Herze frei</w:t>
      </w:r>
      <w:r>
        <w:br/>
        <w:t>Über alles sich erheben,</w:t>
      </w:r>
      <w:r>
        <w:br/>
        <w:t>Und, in reiner Liebestreu,</w:t>
      </w:r>
      <w:r>
        <w:br/>
      </w:r>
      <w:proofErr w:type="spellStart"/>
      <w:r>
        <w:t>Nur</w:t>
      </w:r>
      <w:proofErr w:type="spellEnd"/>
      <w:r>
        <w:t xml:space="preserve"> von dir </w:t>
      </w:r>
      <w:proofErr w:type="spellStart"/>
      <w:r>
        <w:t>abhänglich</w:t>
      </w:r>
      <w:proofErr w:type="spellEnd"/>
      <w:r>
        <w:t xml:space="preserve"> leben,</w:t>
      </w:r>
      <w:r>
        <w:br/>
        <w:t>Abgeschieden, willenlos,</w:t>
      </w:r>
      <w:r>
        <w:br/>
        <w:t>Von mir selbst und allem bloß!</w:t>
      </w:r>
    </w:p>
    <w:p w14:paraId="0B3CF6F3" w14:textId="77777777" w:rsidR="0057404E" w:rsidRDefault="0057404E" w:rsidP="0057404E">
      <w:pPr>
        <w:pStyle w:val="StandardWeb"/>
      </w:pPr>
      <w:r>
        <w:t>10.) Komm, du lang verlangte Stund!</w:t>
      </w:r>
      <w:r>
        <w:br/>
        <w:t>Komm, du Lebensgeist von oben!</w:t>
      </w:r>
      <w:r>
        <w:br/>
        <w:t>Ach! wie soll mein froher Mund,</w:t>
      </w:r>
      <w:r>
        <w:br/>
        <w:t>Jesu! deine Treue loben,</w:t>
      </w:r>
      <w:r>
        <w:br/>
        <w:t>Wenn mich deine Liebesmacht,</w:t>
      </w:r>
      <w:r>
        <w:br/>
        <w:t>Dir zu dienen, frei gemacht.</w:t>
      </w:r>
    </w:p>
    <w:p w14:paraId="3CDA728A" w14:textId="77777777" w:rsidR="0057404E" w:rsidRDefault="0057404E" w:rsidP="0057404E">
      <w:pPr>
        <w:pStyle w:val="StandardWeb"/>
      </w:pPr>
      <w:r>
        <w:t>11.) Lass dein Evangelium</w:t>
      </w:r>
      <w:r>
        <w:br/>
        <w:t xml:space="preserve">Mir </w:t>
      </w:r>
      <w:proofErr w:type="spellStart"/>
      <w:r>
        <w:t>Gefang’nem</w:t>
      </w:r>
      <w:proofErr w:type="spellEnd"/>
      <w:r>
        <w:t xml:space="preserve"> Freiheit schenken:</w:t>
      </w:r>
      <w:r>
        <w:br/>
      </w:r>
      <w:r>
        <w:lastRenderedPageBreak/>
        <w:t>Ich will als dein Eigentum</w:t>
      </w:r>
      <w:r>
        <w:br/>
        <w:t>Mich in dein Erbarmen senken;</w:t>
      </w:r>
      <w:r>
        <w:br/>
        <w:t xml:space="preserve">Ich will hoffen, warten, </w:t>
      </w:r>
      <w:proofErr w:type="spellStart"/>
      <w:r>
        <w:t>ruhn</w:t>
      </w:r>
      <w:proofErr w:type="spellEnd"/>
      <w:r>
        <w:t>;</w:t>
      </w:r>
      <w:r>
        <w:br/>
        <w:t xml:space="preserve">Du </w:t>
      </w:r>
      <w:proofErr w:type="spellStart"/>
      <w:r>
        <w:t>wollst</w:t>
      </w:r>
      <w:proofErr w:type="spellEnd"/>
      <w:r>
        <w:t xml:space="preserve"> alles in mir tun.</w:t>
      </w:r>
    </w:p>
    <w:p w14:paraId="2368DCB2" w14:textId="77777777" w:rsidR="0057404E" w:rsidRDefault="0057404E" w:rsidP="0057404E">
      <w:pPr>
        <w:pStyle w:val="StandardWeb"/>
      </w:pPr>
      <w:r>
        <w:t>12.) Eignes Wirken reicht nicht zu,</w:t>
      </w:r>
      <w:r>
        <w:br/>
        <w:t>Du musst selbst die Hand anlegen;</w:t>
      </w:r>
      <w:r>
        <w:br/>
        <w:t>Ich will still sein, wirke du;</w:t>
      </w:r>
      <w:r>
        <w:br/>
        <w:t>Dämpfe, was sich sonst will regen:</w:t>
      </w:r>
      <w:r>
        <w:br/>
        <w:t>Kehr zu meiner Seele ein,</w:t>
      </w:r>
      <w:r>
        <w:br/>
        <w:t>So wird mir geholfen sein.</w:t>
      </w:r>
    </w:p>
    <w:p w14:paraId="2D829DB3" w14:textId="77777777" w:rsidR="0084312C" w:rsidRDefault="0084312C" w:rsidP="0084312C">
      <w:pPr>
        <w:pStyle w:val="berschrift1"/>
      </w:pPr>
      <w:r>
        <w:t>Mein Herz, ein Eisen grob und alt</w:t>
      </w:r>
    </w:p>
    <w:p w14:paraId="06E8B08D" w14:textId="77777777" w:rsidR="0084312C" w:rsidRDefault="0084312C" w:rsidP="0084312C">
      <w:pPr>
        <w:pStyle w:val="StandardWeb"/>
      </w:pPr>
      <w:r>
        <w:t>Mein Herz, ein Eisen grob und alt,</w:t>
      </w:r>
      <w:r>
        <w:br/>
      </w:r>
      <w:proofErr w:type="spellStart"/>
      <w:r>
        <w:t>So</w:t>
      </w:r>
      <w:proofErr w:type="spellEnd"/>
      <w:r>
        <w:t xml:space="preserve"> hart, so kalt, so ungestalt;</w:t>
      </w:r>
      <w:r>
        <w:br/>
        <w:t>Der Hausherr kann es so nicht brauchen,</w:t>
      </w:r>
      <w:r>
        <w:br/>
        <w:t>Die Liebe soll mein Feuer sein,</w:t>
      </w:r>
      <w:r>
        <w:br/>
        <w:t>Durchs Beten komm‘ ich da hinein;;</w:t>
      </w:r>
      <w:r>
        <w:br/>
        <w:t>Ich halte still, und lass es rauchen.</w:t>
      </w:r>
    </w:p>
    <w:p w14:paraId="27C9C081" w14:textId="77777777" w:rsidR="0084312C" w:rsidRDefault="0084312C" w:rsidP="0084312C">
      <w:pPr>
        <w:pStyle w:val="StandardWeb"/>
      </w:pPr>
      <w:proofErr w:type="spellStart"/>
      <w:r>
        <w:t>Bläs’t</w:t>
      </w:r>
      <w:proofErr w:type="spellEnd"/>
      <w:r>
        <w:t xml:space="preserve"> dann der sanfte Liebeswind,</w:t>
      </w:r>
      <w:r>
        <w:br/>
      </w:r>
      <w:proofErr w:type="spellStart"/>
      <w:r>
        <w:t>So</w:t>
      </w:r>
      <w:proofErr w:type="spellEnd"/>
      <w:r>
        <w:t xml:space="preserve"> wird das Herz im Leib‘ </w:t>
      </w:r>
      <w:proofErr w:type="spellStart"/>
      <w:r>
        <w:t>entzünd’t</w:t>
      </w:r>
      <w:proofErr w:type="spellEnd"/>
      <w:r>
        <w:t>;</w:t>
      </w:r>
      <w:r>
        <w:br/>
        <w:t>Ich halte still, und lass es glühen.</w:t>
      </w:r>
      <w:r>
        <w:br/>
        <w:t>Des Eisens Schwärze muss vergehen,</w:t>
      </w:r>
      <w:r>
        <w:br/>
        <w:t>Es wird allmählig weich und schön,</w:t>
      </w:r>
      <w:r>
        <w:br/>
      </w:r>
      <w:proofErr w:type="spellStart"/>
      <w:r>
        <w:t>So</w:t>
      </w:r>
      <w:proofErr w:type="spellEnd"/>
      <w:r>
        <w:t xml:space="preserve"> glühend man’s heraus mag ziehen.</w:t>
      </w:r>
    </w:p>
    <w:p w14:paraId="01EADFF2" w14:textId="77777777" w:rsidR="0084312C" w:rsidRDefault="0084312C" w:rsidP="0084312C">
      <w:pPr>
        <w:pStyle w:val="StandardWeb"/>
      </w:pPr>
      <w:r>
        <w:t>Der Sterbens- und Verleugnungsweg</w:t>
      </w:r>
      <w:r>
        <w:br/>
        <w:t>Der Ambos ist, drauf ich mich leg‘,</w:t>
      </w:r>
      <w:r>
        <w:br/>
        <w:t>Da fängt der Meister an zu schlagen,</w:t>
      </w:r>
      <w:r>
        <w:br/>
        <w:t>Des Meisters Arm gibt Schlag um Schlag,</w:t>
      </w:r>
      <w:r>
        <w:br/>
        <w:t xml:space="preserve">Das weiche Eisen </w:t>
      </w:r>
      <w:proofErr w:type="spellStart"/>
      <w:r>
        <w:t>gibet</w:t>
      </w:r>
      <w:proofErr w:type="spellEnd"/>
      <w:r>
        <w:t xml:space="preserve"> nach,</w:t>
      </w:r>
      <w:r>
        <w:br/>
        <w:t>Es lässt sich wenden, krümmen, plagen.</w:t>
      </w:r>
    </w:p>
    <w:p w14:paraId="2A9DFA8B" w14:textId="77777777" w:rsidR="0084312C" w:rsidRDefault="0084312C" w:rsidP="0084312C">
      <w:pPr>
        <w:pStyle w:val="StandardWeb"/>
      </w:pPr>
      <w:r>
        <w:t>Es will sich noch nicht geben recht,</w:t>
      </w:r>
      <w:r>
        <w:br/>
        <w:t>Drum ruft der Meister einen Knecht,</w:t>
      </w:r>
      <w:r>
        <w:br/>
        <w:t>Der vorschlägt mit dem groben Hammer.</w:t>
      </w:r>
      <w:r>
        <w:br/>
        <w:t>Der gute Freund und Helfersmann</w:t>
      </w:r>
      <w:r>
        <w:br/>
        <w:t xml:space="preserve">Gibt tapfer </w:t>
      </w:r>
      <w:proofErr w:type="spellStart"/>
      <w:r>
        <w:t>Schläg</w:t>
      </w:r>
      <w:proofErr w:type="spellEnd"/>
      <w:r>
        <w:t>‘, so gut er kann;</w:t>
      </w:r>
      <w:r>
        <w:br/>
        <w:t>Schlag‘ zu, so komm‘ ich aus dem Jammer!</w:t>
      </w:r>
    </w:p>
    <w:p w14:paraId="09A15FBF" w14:textId="77777777" w:rsidR="0084312C" w:rsidRDefault="0084312C" w:rsidP="0084312C">
      <w:pPr>
        <w:pStyle w:val="StandardWeb"/>
      </w:pPr>
      <w:r>
        <w:t>Des Meisters Hand lenkt Alles wohl,</w:t>
      </w:r>
      <w:r>
        <w:br/>
        <w:t>Dass jener schlägt da, wo er soll,</w:t>
      </w:r>
      <w:r>
        <w:br/>
        <w:t>Und wie es zur Gestaltung nütze.</w:t>
      </w:r>
      <w:r>
        <w:br/>
        <w:t>Bald legt er’s wieder in die Glut,</w:t>
      </w:r>
      <w:r>
        <w:br/>
        <w:t>Bald geht das Schmieden wieder gut,</w:t>
      </w:r>
      <w:r>
        <w:br/>
        <w:t>Die Schläge folgen auf die Hitze.</w:t>
      </w:r>
    </w:p>
    <w:p w14:paraId="0EE2E42D" w14:textId="77777777" w:rsidR="0084312C" w:rsidRDefault="0084312C" w:rsidP="0084312C">
      <w:pPr>
        <w:pStyle w:val="StandardWeb"/>
      </w:pPr>
      <w:r>
        <w:t>Im Feuer schien das Eisen schön;</w:t>
      </w:r>
      <w:r>
        <w:br/>
        <w:t xml:space="preserve">Da dacht‘ ich, nun ist’s bald </w:t>
      </w:r>
      <w:proofErr w:type="spellStart"/>
      <w:r>
        <w:t>geschehn</w:t>
      </w:r>
      <w:proofErr w:type="spellEnd"/>
      <w:r>
        <w:t>.</w:t>
      </w:r>
      <w:r>
        <w:br/>
      </w:r>
      <w:r>
        <w:lastRenderedPageBreak/>
        <w:t>Indem war Feuer und Glanz entzogen,</w:t>
      </w:r>
      <w:r>
        <w:br/>
        <w:t>Da ward mein Eisen schwarz und kalt,</w:t>
      </w:r>
      <w:r>
        <w:br/>
        <w:t>Noch gar zu roh in der Gestalt,</w:t>
      </w:r>
      <w:r>
        <w:br/>
        <w:t>Da sah mein Hoffen sich betrogen.</w:t>
      </w:r>
    </w:p>
    <w:p w14:paraId="31585842" w14:textId="77777777" w:rsidR="0084312C" w:rsidRDefault="0084312C" w:rsidP="0084312C">
      <w:pPr>
        <w:pStyle w:val="StandardWeb"/>
      </w:pPr>
      <w:r>
        <w:t>Am Feilbrett immer Not und Pein,</w:t>
      </w:r>
      <w:r>
        <w:br/>
        <w:t>Man schraubte mich so kalt hinein,</w:t>
      </w:r>
      <w:r>
        <w:br/>
        <w:t>Man klemmte mich, um nicht zu weichen;</w:t>
      </w:r>
      <w:r>
        <w:br/>
        <w:t>Man strich mit scharfen Feilen kühn,</w:t>
      </w:r>
      <w:r>
        <w:br/>
        <w:t>Da flogen tausend Späne hin,</w:t>
      </w:r>
      <w:r>
        <w:br/>
        <w:t>Drauf musste man’s ins Feine streichen.</w:t>
      </w:r>
    </w:p>
    <w:p w14:paraId="253EA183" w14:textId="77777777" w:rsidR="0084312C" w:rsidRDefault="0084312C" w:rsidP="0084312C">
      <w:pPr>
        <w:pStyle w:val="StandardWeb"/>
      </w:pPr>
      <w:r>
        <w:t>Mein Meister, der versteht die Kunst,</w:t>
      </w:r>
      <w:r>
        <w:br/>
      </w:r>
      <w:proofErr w:type="spellStart"/>
      <w:r>
        <w:t>Regier</w:t>
      </w:r>
      <w:proofErr w:type="spellEnd"/>
      <w:r>
        <w:t>‘ mich, so polier‘ mich sonst,</w:t>
      </w:r>
      <w:r>
        <w:br/>
      </w:r>
      <w:proofErr w:type="spellStart"/>
      <w:r>
        <w:t>Werd</w:t>
      </w:r>
      <w:proofErr w:type="spellEnd"/>
      <w:r>
        <w:t>‘ ich nun endlich Dir anständig;</w:t>
      </w:r>
      <w:r>
        <w:br/>
        <w:t>Doch hilft kein fein polierter Glanz,</w:t>
      </w:r>
      <w:r>
        <w:br/>
        <w:t xml:space="preserve">Nicht über-, nein </w:t>
      </w:r>
      <w:proofErr w:type="spellStart"/>
      <w:r>
        <w:t>durchgüldet</w:t>
      </w:r>
      <w:proofErr w:type="spellEnd"/>
      <w:r>
        <w:t xml:space="preserve"> ganz</w:t>
      </w:r>
      <w:r>
        <w:br/>
        <w:t xml:space="preserve">Sei Herz und </w:t>
      </w:r>
      <w:proofErr w:type="spellStart"/>
      <w:r>
        <w:t>All’s</w:t>
      </w:r>
      <w:proofErr w:type="spellEnd"/>
      <w:r>
        <w:t xml:space="preserve"> und </w:t>
      </w:r>
      <w:proofErr w:type="spellStart"/>
      <w:r>
        <w:t>feu’rbeständig</w:t>
      </w:r>
      <w:proofErr w:type="spellEnd"/>
      <w:r>
        <w:t xml:space="preserve">. </w:t>
      </w:r>
    </w:p>
    <w:p w14:paraId="527902C5" w14:textId="77777777" w:rsidR="0057404E" w:rsidRDefault="0057404E" w:rsidP="0057404E">
      <w:pPr>
        <w:pStyle w:val="berschrift1"/>
      </w:pPr>
      <w:r>
        <w:t>Nichts soll mich und JEsum trennen</w:t>
      </w:r>
    </w:p>
    <w:p w14:paraId="076C276C" w14:textId="77777777" w:rsidR="0057404E" w:rsidRDefault="0057404E" w:rsidP="0057404E">
      <w:pPr>
        <w:pStyle w:val="StandardWeb"/>
      </w:pPr>
      <w:r>
        <w:t>Nichts soll mich und JEsum trennen.</w:t>
      </w:r>
      <w:r>
        <w:br/>
        <w:t>Nichts ist das uns scheiden kann.</w:t>
      </w:r>
      <w:r>
        <w:br/>
        <w:t>Ihme soll mein Herze brennen.</w:t>
      </w:r>
      <w:r>
        <w:br/>
        <w:t>Ihme bleib ich zugetan.</w:t>
      </w:r>
      <w:r>
        <w:br/>
        <w:t xml:space="preserve">Sollt auch </w:t>
      </w:r>
      <w:proofErr w:type="spellStart"/>
      <w:r>
        <w:t>Erd</w:t>
      </w:r>
      <w:proofErr w:type="spellEnd"/>
      <w:r>
        <w:t xml:space="preserve"> und Himmel brechen,</w:t>
      </w:r>
      <w:r>
        <w:br/>
        <w:t>Dennoch will ich ohne Scheu</w:t>
      </w:r>
      <w:r>
        <w:br/>
        <w:t>Immer gern und herzlich sprechen:</w:t>
      </w:r>
      <w:r>
        <w:br/>
        <w:t>Lieber tot als ungetreu.</w:t>
      </w:r>
    </w:p>
    <w:p w14:paraId="5B310445" w14:textId="715BF508" w:rsidR="0057404E" w:rsidRDefault="0057404E" w:rsidP="0057404E">
      <w:pPr>
        <w:pStyle w:val="StandardWeb"/>
      </w:pPr>
      <w:r>
        <w:t>Er ist es, der mich gebildet,</w:t>
      </w:r>
      <w:r>
        <w:br/>
        <w:t xml:space="preserve">Und mich bis </w:t>
      </w:r>
      <w:proofErr w:type="spellStart"/>
      <w:r>
        <w:t>hieher</w:t>
      </w:r>
      <w:proofErr w:type="spellEnd"/>
      <w:r>
        <w:t xml:space="preserve"> gebracht;</w:t>
      </w:r>
      <w:r>
        <w:br/>
        <w:t xml:space="preserve">Der mich, da ich sehr </w:t>
      </w:r>
      <w:proofErr w:type="spellStart"/>
      <w:r>
        <w:t>verwildet</w:t>
      </w:r>
      <w:proofErr w:type="spellEnd"/>
      <w:r>
        <w:t>,</w:t>
      </w:r>
      <w:r>
        <w:br/>
        <w:t>Mit der Rute zahm gemacht,</w:t>
      </w:r>
      <w:r>
        <w:br/>
        <w:t>Der mich väterlich getragen,</w:t>
      </w:r>
      <w:r>
        <w:br/>
        <w:t>Seine Gnad war täglich neu.</w:t>
      </w:r>
      <w:r>
        <w:br/>
        <w:t>O so soll ich billig sagen:</w:t>
      </w:r>
      <w:r>
        <w:br/>
        <w:t>Lieber tot als ungetreu.</w:t>
      </w:r>
    </w:p>
    <w:p w14:paraId="027DA117" w14:textId="77777777" w:rsidR="0057404E" w:rsidRDefault="0057404E" w:rsidP="0057404E">
      <w:pPr>
        <w:pStyle w:val="StandardWeb"/>
      </w:pPr>
      <w:r>
        <w:t>Er hat mich aus Todes Banden</w:t>
      </w:r>
      <w:r>
        <w:br/>
        <w:t>Und Gefahren ausgeführt.</w:t>
      </w:r>
      <w:r>
        <w:br/>
        <w:t>Oft war keine Hilf vorhanden,</w:t>
      </w:r>
      <w:r>
        <w:br/>
        <w:t>Und ich wurde doch kuriert.</w:t>
      </w:r>
      <w:r>
        <w:br/>
        <w:t>Es geschah mich zu gewinnen.</w:t>
      </w:r>
      <w:r>
        <w:br/>
        <w:t>Ruf und Zug war mancherlei,</w:t>
      </w:r>
      <w:r>
        <w:br/>
        <w:t>Bald von außen, bald von innen.</w:t>
      </w:r>
      <w:r>
        <w:br/>
        <w:t>Lieber tot als ungetreu.</w:t>
      </w:r>
    </w:p>
    <w:p w14:paraId="2899908D" w14:textId="77777777" w:rsidR="0057404E" w:rsidRDefault="0057404E" w:rsidP="0057404E">
      <w:pPr>
        <w:pStyle w:val="StandardWeb"/>
      </w:pPr>
      <w:r>
        <w:t>Aus dem schnöden Laster-Leben</w:t>
      </w:r>
      <w:r>
        <w:br/>
        <w:t>Hat Er mich nicht hingerafft,</w:t>
      </w:r>
      <w:r>
        <w:br/>
        <w:t>Noch dem Satan übergeben,</w:t>
      </w:r>
      <w:r>
        <w:br/>
      </w:r>
      <w:r>
        <w:lastRenderedPageBreak/>
        <w:t>Noch mit strengem Zorn gestrafft.</w:t>
      </w:r>
      <w:r>
        <w:br/>
        <w:t>Nein, ich musste mich bekehren</w:t>
      </w:r>
      <w:r>
        <w:br/>
        <w:t>Von der Sünden-Sklaverei,</w:t>
      </w:r>
      <w:r>
        <w:br/>
        <w:t>Zu den Buß- und Glaubens-Lehren.</w:t>
      </w:r>
      <w:r>
        <w:br/>
        <w:t>Lieber tot als ungetreu.</w:t>
      </w:r>
    </w:p>
    <w:p w14:paraId="264B369C" w14:textId="77777777" w:rsidR="0057404E" w:rsidRDefault="0057404E" w:rsidP="0057404E">
      <w:pPr>
        <w:pStyle w:val="StandardWeb"/>
      </w:pPr>
      <w:r>
        <w:t>Habe Dank du Liebe-Wesen!</w:t>
      </w:r>
      <w:r>
        <w:br/>
        <w:t>Dass du mich vom Schlaff erweckt.</w:t>
      </w:r>
      <w:r>
        <w:br/>
        <w:t>Hilf zum völligen Genesen!</w:t>
      </w:r>
      <w:r>
        <w:br/>
        <w:t>Mache mich ganz unbefleckt,</w:t>
      </w:r>
      <w:r>
        <w:br/>
        <w:t>Rein von groben Laster-Trieben</w:t>
      </w:r>
      <w:r>
        <w:br/>
        <w:t>Und subtilen Heuchelei,</w:t>
      </w:r>
      <w:r>
        <w:br/>
        <w:t>Dir zu glauben, Dich zu lieben.</w:t>
      </w:r>
      <w:r>
        <w:br/>
        <w:t>Lieber tot als ungetreu.</w:t>
      </w:r>
    </w:p>
    <w:p w14:paraId="2E7AD0CB" w14:textId="77777777" w:rsidR="0057404E" w:rsidRDefault="0057404E" w:rsidP="0057404E">
      <w:pPr>
        <w:pStyle w:val="StandardWeb"/>
      </w:pPr>
      <w:r>
        <w:t xml:space="preserve">Ich </w:t>
      </w:r>
      <w:proofErr w:type="spellStart"/>
      <w:r>
        <w:t>versprech</w:t>
      </w:r>
      <w:proofErr w:type="spellEnd"/>
      <w:r>
        <w:t xml:space="preserve"> mit Mund und Händen,</w:t>
      </w:r>
      <w:r>
        <w:br/>
        <w:t>Dass ich Dir verbunden bin.</w:t>
      </w:r>
      <w:r>
        <w:br/>
        <w:t>Satan soll mich nimmer blenden,</w:t>
      </w:r>
      <w:r>
        <w:br/>
      </w:r>
      <w:proofErr w:type="spellStart"/>
      <w:r>
        <w:t>Auch</w:t>
      </w:r>
      <w:proofErr w:type="spellEnd"/>
      <w:r>
        <w:t xml:space="preserve"> nicht Welt und Fleisches Sinn,</w:t>
      </w:r>
      <w:r>
        <w:br/>
        <w:t>Noch der Menschen Spott und Toben;</w:t>
      </w:r>
      <w:r>
        <w:br/>
        <w:t>Nein, es bleibt, es bleibt dabei.</w:t>
      </w:r>
      <w:r>
        <w:br/>
        <w:t>Ich muss Deinen Namen loben.</w:t>
      </w:r>
      <w:r>
        <w:br/>
        <w:t>Lieber tot als ungetreu.</w:t>
      </w:r>
    </w:p>
    <w:p w14:paraId="38A8D895" w14:textId="77777777" w:rsidR="0057404E" w:rsidRDefault="0057404E" w:rsidP="0057404E">
      <w:pPr>
        <w:pStyle w:val="StandardWeb"/>
      </w:pPr>
      <w:r>
        <w:t>Es ist besser leiblich sterben,</w:t>
      </w:r>
      <w:r>
        <w:br/>
        <w:t>Als, gleich einem wilden Schwein,</w:t>
      </w:r>
      <w:r>
        <w:br/>
        <w:t>Mastung suchen zum Verderben,</w:t>
      </w:r>
      <w:r>
        <w:br/>
        <w:t>Und ein Raub des Teufels sein.</w:t>
      </w:r>
      <w:r>
        <w:br/>
        <w:t>Aber wer zu JESU dringet,</w:t>
      </w:r>
      <w:r>
        <w:br/>
        <w:t>Wird von Schuld und Sünden frei,</w:t>
      </w:r>
      <w:r>
        <w:br/>
        <w:t>Dass er recht von Herzen singet:</w:t>
      </w:r>
      <w:r>
        <w:br/>
        <w:t>Lieber tot als ungetreu!</w:t>
      </w:r>
    </w:p>
    <w:p w14:paraId="4089A7FE" w14:textId="77777777" w:rsidR="0057404E" w:rsidRDefault="0057404E" w:rsidP="0057404E">
      <w:pPr>
        <w:pStyle w:val="StandardWeb"/>
      </w:pPr>
      <w:r>
        <w:t>Lieber Heiland! Wollt ich wanken,</w:t>
      </w:r>
      <w:r>
        <w:br/>
        <w:t>(Ach was tut ein Sünder nicht!)</w:t>
      </w:r>
      <w:r>
        <w:br/>
        <w:t>O so setze Du mir Schranken,</w:t>
      </w:r>
      <w:r>
        <w:br/>
        <w:t>Dass mein Bund und Eid nicht bricht!</w:t>
      </w:r>
      <w:r>
        <w:br/>
        <w:t>Ende wende mein Beginnen.</w:t>
      </w:r>
      <w:r>
        <w:br/>
        <w:t>Kommt mir Deine Zucht nicht bei,</w:t>
      </w:r>
      <w:r>
        <w:br/>
        <w:t>O so hole mich von hinnen,</w:t>
      </w:r>
      <w:r>
        <w:br/>
        <w:t>Lieber tot als ungetreu!</w:t>
      </w:r>
    </w:p>
    <w:p w14:paraId="2125CC79" w14:textId="77777777" w:rsidR="00F71B94" w:rsidRDefault="00F71B94" w:rsidP="00F71B94">
      <w:pPr>
        <w:pStyle w:val="berschrift1"/>
      </w:pPr>
      <w:r>
        <w:t>Noch dennoch will ich lieben dich</w:t>
      </w:r>
    </w:p>
    <w:p w14:paraId="4221F5EE" w14:textId="77777777" w:rsidR="00F71B94" w:rsidRDefault="00F71B94" w:rsidP="00F71B94">
      <w:pPr>
        <w:pStyle w:val="StandardWeb"/>
      </w:pPr>
      <w:r>
        <w:t>1. Noch dennoch will ich lieben dich,</w:t>
      </w:r>
      <w:r>
        <w:br/>
        <w:t xml:space="preserve">Du </w:t>
      </w:r>
      <w:proofErr w:type="spellStart"/>
      <w:r>
        <w:t>liebenswürdig’s</w:t>
      </w:r>
      <w:proofErr w:type="spellEnd"/>
      <w:r>
        <w:t xml:space="preserve"> Wesen,</w:t>
      </w:r>
      <w:r>
        <w:br/>
        <w:t>Du bist und bleibst es ewiglich,</w:t>
      </w:r>
      <w:r>
        <w:br/>
        <w:t>Den ich zum Schatz erlesen.</w:t>
      </w:r>
      <w:r>
        <w:br/>
        <w:t>Lässt du mich gleich in Dürre stehn,</w:t>
      </w:r>
      <w:r>
        <w:br/>
        <w:t>Kann ich dein Angesicht nicht sehn,</w:t>
      </w:r>
      <w:r>
        <w:br/>
        <w:t>Noch dennoch will ich lieben.</w:t>
      </w:r>
    </w:p>
    <w:p w14:paraId="2BE4793D" w14:textId="77777777" w:rsidR="00F71B94" w:rsidRDefault="00F71B94" w:rsidP="00F71B94">
      <w:pPr>
        <w:pStyle w:val="StandardWeb"/>
      </w:pPr>
      <w:r>
        <w:lastRenderedPageBreak/>
        <w:t>2. Noch dennoch will ich lieben dich</w:t>
      </w:r>
      <w:r>
        <w:br/>
        <w:t>Und meinen recht von Herzen,</w:t>
      </w:r>
      <w:r>
        <w:br/>
        <w:t>Zwar steh ich jetzt so jämmerlich</w:t>
      </w:r>
      <w:r>
        <w:br/>
        <w:t>Entblößt in innern Schmerzen;</w:t>
      </w:r>
      <w:r>
        <w:br/>
        <w:t>Du bist und bleibst die Liebe doch,</w:t>
      </w:r>
      <w:r>
        <w:br/>
        <w:t>Drum will ich auch dich lieben noch</w:t>
      </w:r>
      <w:r>
        <w:br/>
        <w:t>In allen dunklen Wegen.</w:t>
      </w:r>
    </w:p>
    <w:p w14:paraId="770BE177" w14:textId="77777777" w:rsidR="00F71B94" w:rsidRDefault="00F71B94" w:rsidP="00F71B94">
      <w:pPr>
        <w:pStyle w:val="StandardWeb"/>
      </w:pPr>
      <w:r>
        <w:t xml:space="preserve">3. Noch dennoch will ich </w:t>
      </w:r>
      <w:proofErr w:type="spellStart"/>
      <w:r>
        <w:t>sünd’gen</w:t>
      </w:r>
      <w:proofErr w:type="spellEnd"/>
      <w:r>
        <w:t xml:space="preserve"> nicht,</w:t>
      </w:r>
      <w:r>
        <w:br/>
      </w:r>
      <w:proofErr w:type="spellStart"/>
      <w:r>
        <w:t>Wie</w:t>
      </w:r>
      <w:proofErr w:type="spellEnd"/>
      <w:r>
        <w:t xml:space="preserve"> sehr die Sünden wüten;</w:t>
      </w:r>
      <w:r>
        <w:br/>
        <w:t>Ob mir gleich Gnad‘ und Kraft gebricht,</w:t>
      </w:r>
      <w:r>
        <w:br/>
        <w:t>Du kannst mich doch behüten.</w:t>
      </w:r>
      <w:r>
        <w:br/>
        <w:t>Zwar will der Feind mich wickeln ein,</w:t>
      </w:r>
      <w:r>
        <w:br/>
        <w:t>Doch sagt mein tiefster Wille: nein!</w:t>
      </w:r>
      <w:r>
        <w:br/>
        <w:t>Und will sich doch nicht geben.</w:t>
      </w:r>
    </w:p>
    <w:p w14:paraId="1DD576F0" w14:textId="77777777" w:rsidR="00F71B94" w:rsidRDefault="00F71B94" w:rsidP="00F71B94">
      <w:pPr>
        <w:pStyle w:val="StandardWeb"/>
      </w:pPr>
      <w:r>
        <w:t>4. Noch dennoch will ich nimmermehr</w:t>
      </w:r>
      <w:r>
        <w:br/>
        <w:t>Zur Kreatur mich kehren</w:t>
      </w:r>
      <w:r>
        <w:br/>
        <w:t>Und, fiel es mir auch noch so schwer,</w:t>
      </w:r>
      <w:r>
        <w:br/>
        <w:t>Nicht fremden Trost begehren.</w:t>
      </w:r>
      <w:r>
        <w:br/>
        <w:t>Dies ist mein Wille, wie du weißt,</w:t>
      </w:r>
      <w:r>
        <w:br/>
        <w:t xml:space="preserve">Doch wo du mir nicht Hilfe </w:t>
      </w:r>
      <w:proofErr w:type="spellStart"/>
      <w:r>
        <w:t>leist</w:t>
      </w:r>
      <w:proofErr w:type="spellEnd"/>
      <w:r>
        <w:t>‘,</w:t>
      </w:r>
      <w:r>
        <w:br/>
        <w:t>Kann ich ihn ja nicht halten.</w:t>
      </w:r>
    </w:p>
    <w:p w14:paraId="21408D76" w14:textId="77777777" w:rsidR="00F71B94" w:rsidRDefault="00F71B94" w:rsidP="00F71B94">
      <w:pPr>
        <w:pStyle w:val="StandardWeb"/>
      </w:pPr>
      <w:r>
        <w:t>5. Noch dennoch will ich dienen dir,</w:t>
      </w:r>
      <w:r>
        <w:br/>
        <w:t>Soviel ich kann in allen,</w:t>
      </w:r>
      <w:r>
        <w:br/>
        <w:t>Noch dennoch will ich für und für</w:t>
      </w:r>
      <w:r>
        <w:br/>
        <w:t>Dir trachten zu gefallen;</w:t>
      </w:r>
      <w:r>
        <w:br/>
        <w:t>Ich suche nicht, was mich ergötzt,</w:t>
      </w:r>
      <w:r>
        <w:br/>
      </w:r>
      <w:proofErr w:type="spellStart"/>
      <w:r>
        <w:t>Werd</w:t>
      </w:r>
      <w:proofErr w:type="spellEnd"/>
      <w:r>
        <w:t>‘ ich geheiligt nur zuletzt,</w:t>
      </w:r>
      <w:r>
        <w:br/>
      </w:r>
      <w:proofErr w:type="spellStart"/>
      <w:r>
        <w:t>So</w:t>
      </w:r>
      <w:proofErr w:type="spellEnd"/>
      <w:r>
        <w:t xml:space="preserve"> acht‘ ich keine Leiden.</w:t>
      </w:r>
    </w:p>
    <w:p w14:paraId="447FAB27" w14:textId="77777777" w:rsidR="00F71B94" w:rsidRDefault="00F71B94" w:rsidP="00F71B94">
      <w:pPr>
        <w:pStyle w:val="StandardWeb"/>
      </w:pPr>
      <w:r>
        <w:t>6. Noch dennoch will ich ehren dich</w:t>
      </w:r>
      <w:r>
        <w:br/>
        <w:t>In allen meinen Nöten,</w:t>
      </w:r>
      <w:r>
        <w:br/>
        <w:t>Die Himmelsscharen beugen sich</w:t>
      </w:r>
      <w:r>
        <w:br/>
        <w:t>Und auch dich jetzt anbeten;</w:t>
      </w:r>
      <w:r>
        <w:br/>
        <w:t>Dies freuet mich zu aller Stund‘,</w:t>
      </w:r>
      <w:r>
        <w:br/>
        <w:t>Dies gönn‘ ich dir von Herzensgrund,</w:t>
      </w:r>
      <w:r>
        <w:br/>
        <w:t>Mein Gott, ich Wurm der Erden.</w:t>
      </w:r>
    </w:p>
    <w:p w14:paraId="70D5D55A" w14:textId="77777777" w:rsidR="00F71B94" w:rsidRDefault="00F71B94" w:rsidP="00F71B94">
      <w:pPr>
        <w:pStyle w:val="StandardWeb"/>
      </w:pPr>
      <w:r>
        <w:t>7. Noch dennoch hoff‘ ich stets auf dich,</w:t>
      </w:r>
      <w:r>
        <w:br/>
        <w:t>Wenn du gleich töten wolltest</w:t>
      </w:r>
      <w:r>
        <w:br/>
        <w:t>Und hier in diesem Leben mich</w:t>
      </w:r>
      <w:r>
        <w:br/>
      </w:r>
      <w:proofErr w:type="spellStart"/>
      <w:r>
        <w:t>Auch</w:t>
      </w:r>
      <w:proofErr w:type="spellEnd"/>
      <w:r>
        <w:t xml:space="preserve"> nimmer trösten solltest;</w:t>
      </w:r>
      <w:r>
        <w:br/>
        <w:t>Mach mich durchs Leiden nur bereit,</w:t>
      </w:r>
      <w:r>
        <w:br/>
        <w:t>Dass ich dich kann in Ewigkeit</w:t>
      </w:r>
      <w:r>
        <w:br/>
        <w:t>Beschauen, lieben, loben!</w:t>
      </w:r>
    </w:p>
    <w:p w14:paraId="5666C3E5" w14:textId="77777777" w:rsidR="00F71B94" w:rsidRDefault="00F71B94" w:rsidP="00F71B94">
      <w:pPr>
        <w:pStyle w:val="StandardWeb"/>
      </w:pPr>
      <w:r>
        <w:t>8. Noch dennoch will ich meine Seel‘</w:t>
      </w:r>
      <w:r>
        <w:br/>
        <w:t>Dir ewig überlassen,</w:t>
      </w:r>
      <w:r>
        <w:br/>
        <w:t>Dein Wohlgefallen ich nur wähl‘,</w:t>
      </w:r>
      <w:r>
        <w:br/>
      </w:r>
      <w:r>
        <w:lastRenderedPageBreak/>
        <w:t>Dich will ich machen lassen;</w:t>
      </w:r>
      <w:r>
        <w:br/>
        <w:t xml:space="preserve">Tu mit mir alles, was du </w:t>
      </w:r>
      <w:proofErr w:type="spellStart"/>
      <w:r>
        <w:t>willt</w:t>
      </w:r>
      <w:proofErr w:type="spellEnd"/>
      <w:r>
        <w:t>!</w:t>
      </w:r>
      <w:r>
        <w:br/>
        <w:t xml:space="preserve">Mein Herzenswunsch ist </w:t>
      </w:r>
      <w:proofErr w:type="spellStart"/>
      <w:r>
        <w:t>g’nug</w:t>
      </w:r>
      <w:proofErr w:type="spellEnd"/>
      <w:r>
        <w:t xml:space="preserve"> gestillt,</w:t>
      </w:r>
      <w:r>
        <w:br/>
        <w:t>Wenn du nur wirst verkläret.</w:t>
      </w:r>
    </w:p>
    <w:p w14:paraId="3F761F1A" w14:textId="77777777" w:rsidR="00F71B94" w:rsidRDefault="00F71B94" w:rsidP="00F71B94">
      <w:pPr>
        <w:pStyle w:val="StandardWeb"/>
      </w:pPr>
      <w:r>
        <w:t>9. Du bist und bleibst das höchste Gut,</w:t>
      </w:r>
      <w:r>
        <w:br/>
      </w:r>
      <w:proofErr w:type="spellStart"/>
      <w:r>
        <w:t>So</w:t>
      </w:r>
      <w:proofErr w:type="spellEnd"/>
      <w:r>
        <w:t xml:space="preserve"> muss ich doch dich nennen,</w:t>
      </w:r>
      <w:r>
        <w:br/>
        <w:t>Dies will ich mit getrostem Mut</w:t>
      </w:r>
      <w:r>
        <w:br/>
      </w:r>
      <w:proofErr w:type="spellStart"/>
      <w:r>
        <w:t>Vor</w:t>
      </w:r>
      <w:proofErr w:type="spellEnd"/>
      <w:r>
        <w:t xml:space="preserve"> aller Welt bekennen.</w:t>
      </w:r>
      <w:r>
        <w:br/>
        <w:t>Ihr Kreaturen, liebet ihn,</w:t>
      </w:r>
      <w:r>
        <w:br/>
        <w:t xml:space="preserve">Ein jeder sei ein </w:t>
      </w:r>
      <w:proofErr w:type="spellStart"/>
      <w:r>
        <w:t>Seraphin</w:t>
      </w:r>
      <w:proofErr w:type="spellEnd"/>
      <w:r>
        <w:t>!</w:t>
      </w:r>
      <w:r>
        <w:br/>
        <w:t>Gott ist die Lebensquelle.</w:t>
      </w:r>
    </w:p>
    <w:p w14:paraId="5A3ADC1A" w14:textId="77777777" w:rsidR="000E4349" w:rsidRDefault="000E4349" w:rsidP="000E4349">
      <w:pPr>
        <w:pStyle w:val="berschrift1"/>
      </w:pPr>
      <w:r>
        <w:t>Noch ruft der Herr, es lockt sein Wort</w:t>
      </w:r>
    </w:p>
    <w:p w14:paraId="1F1AA4FE" w14:textId="77777777" w:rsidR="000E4349" w:rsidRDefault="000E4349" w:rsidP="000E4349">
      <w:pPr>
        <w:pStyle w:val="StandardWeb"/>
      </w:pPr>
      <w:r>
        <w:t>Noch ruft der Herr, es lockt sein Wort</w:t>
      </w:r>
      <w:r>
        <w:br/>
        <w:t>dich, Seele, von der Weltlust fort;</w:t>
      </w:r>
      <w:r>
        <w:br/>
        <w:t xml:space="preserve">soll diese Zeit </w:t>
      </w:r>
      <w:proofErr w:type="spellStart"/>
      <w:r>
        <w:t>vorübergehn</w:t>
      </w:r>
      <w:proofErr w:type="spellEnd"/>
      <w:r>
        <w:br/>
        <w:t xml:space="preserve">und dir kein Heil vom Herrn </w:t>
      </w:r>
      <w:proofErr w:type="spellStart"/>
      <w:r>
        <w:t>geschehn</w:t>
      </w:r>
      <w:proofErr w:type="spellEnd"/>
      <w:r>
        <w:t>?</w:t>
      </w:r>
    </w:p>
    <w:p w14:paraId="5C386C0E" w14:textId="77777777" w:rsidR="000E4349" w:rsidRDefault="000E4349" w:rsidP="000E4349">
      <w:pPr>
        <w:pStyle w:val="StandardWeb"/>
      </w:pPr>
      <w:r>
        <w:t>Noch ruft der Herr, drum säume nicht</w:t>
      </w:r>
      <w:r>
        <w:br/>
        <w:t>und suche Gottes Angesicht;</w:t>
      </w:r>
      <w:r>
        <w:br/>
        <w:t>er harret dein, er steht bereit,</w:t>
      </w:r>
      <w:r>
        <w:br/>
        <w:t>er schenkt dir Fried’ und Seligkeit.</w:t>
      </w:r>
    </w:p>
    <w:p w14:paraId="7B962F5F" w14:textId="77777777" w:rsidR="000E4349" w:rsidRDefault="000E4349" w:rsidP="000E4349">
      <w:pPr>
        <w:pStyle w:val="StandardWeb"/>
      </w:pPr>
      <w:r>
        <w:t>Noch ruft der Herr, klopft an die Tür</w:t>
      </w:r>
      <w:r>
        <w:br/>
        <w:t>und spricht: Ach, Seele, öffne mir,</w:t>
      </w:r>
      <w:r>
        <w:br/>
        <w:t>ich möchte bei dir kehren ein</w:t>
      </w:r>
      <w:r>
        <w:br/>
        <w:t>und dich von Sünden machen rein.</w:t>
      </w:r>
    </w:p>
    <w:p w14:paraId="4BA44AFE" w14:textId="77777777" w:rsidR="000E4349" w:rsidRDefault="000E4349" w:rsidP="000E4349">
      <w:pPr>
        <w:pStyle w:val="StandardWeb"/>
      </w:pPr>
      <w:r>
        <w:t xml:space="preserve">Noch ruft der Herr, ich muss jetzt </w:t>
      </w:r>
      <w:proofErr w:type="spellStart"/>
      <w:r>
        <w:t>gehn</w:t>
      </w:r>
      <w:proofErr w:type="spellEnd"/>
      <w:r>
        <w:t>,</w:t>
      </w:r>
      <w:r>
        <w:br/>
        <w:t xml:space="preserve">muss endlich um Vergebung </w:t>
      </w:r>
      <w:proofErr w:type="spellStart"/>
      <w:r>
        <w:t>flehn</w:t>
      </w:r>
      <w:proofErr w:type="spellEnd"/>
      <w:r>
        <w:t>;</w:t>
      </w:r>
      <w:r>
        <w:br/>
        <w:t>nicht länger ich mich weigern kann,</w:t>
      </w:r>
      <w:r>
        <w:br/>
        <w:t xml:space="preserve">ich komme, Heiland, nimm mich an. </w:t>
      </w:r>
    </w:p>
    <w:p w14:paraId="23890E5F" w14:textId="77777777" w:rsidR="0057404E" w:rsidRDefault="0057404E" w:rsidP="0057404E">
      <w:pPr>
        <w:pStyle w:val="berschrift1"/>
      </w:pPr>
      <w:r>
        <w:t>Nun ist es geschehen. Ich bin nicht mehr mein</w:t>
      </w:r>
    </w:p>
    <w:p w14:paraId="5BF917F8" w14:textId="77777777" w:rsidR="0057404E" w:rsidRDefault="0057404E" w:rsidP="0057404E">
      <w:pPr>
        <w:pStyle w:val="StandardWeb"/>
      </w:pPr>
      <w:proofErr w:type="spellStart"/>
      <w:r>
        <w:t>NUn</w:t>
      </w:r>
      <w:proofErr w:type="spellEnd"/>
      <w:r>
        <w:t xml:space="preserve"> ist es geschehen. Ich bin nicht mehr mein.</w:t>
      </w:r>
      <w:r>
        <w:br/>
        <w:t xml:space="preserve">Ich hab mich beschlossen, des </w:t>
      </w:r>
      <w:proofErr w:type="spellStart"/>
      <w:r>
        <w:t>HErren</w:t>
      </w:r>
      <w:proofErr w:type="spellEnd"/>
      <w:r>
        <w:t xml:space="preserve"> zu sein.</w:t>
      </w:r>
      <w:r>
        <w:br/>
        <w:t>Er hat mich erschaffen, und nachmals erkauft.</w:t>
      </w:r>
      <w:r>
        <w:br/>
        <w:t>Sein bin ich auch worden, als man mich getauft.</w:t>
      </w:r>
    </w:p>
    <w:p w14:paraId="7E196D8A" w14:textId="77777777" w:rsidR="0057404E" w:rsidRDefault="0057404E" w:rsidP="0057404E">
      <w:pPr>
        <w:pStyle w:val="StandardWeb"/>
      </w:pPr>
      <w:r>
        <w:t>Nun ist es geschehen. Die Freiheit ist hin.</w:t>
      </w:r>
      <w:r>
        <w:br/>
        <w:t>Weil ich ein Verlobter Immanuels bin.</w:t>
      </w:r>
      <w:r>
        <w:br/>
        <w:t>Was Freiheit? Ich war ein leibeigener Knecht,</w:t>
      </w:r>
      <w:r>
        <w:br/>
        <w:t>Der Welt und des Teufels. Jetzt komm ich zurecht.</w:t>
      </w:r>
    </w:p>
    <w:p w14:paraId="308C4F47" w14:textId="77777777" w:rsidR="0057404E" w:rsidRDefault="0057404E" w:rsidP="0057404E">
      <w:pPr>
        <w:pStyle w:val="StandardWeb"/>
      </w:pPr>
      <w:r>
        <w:t xml:space="preserve">Nun ist es geschehen. Jetzt </w:t>
      </w:r>
      <w:proofErr w:type="spellStart"/>
      <w:r>
        <w:t>werd</w:t>
      </w:r>
      <w:proofErr w:type="spellEnd"/>
      <w:r>
        <w:t xml:space="preserve"> ich erst frei,</w:t>
      </w:r>
      <w:r>
        <w:br/>
        <w:t>Von Sünden und Schulden erlöset und neu.</w:t>
      </w:r>
      <w:r>
        <w:br/>
      </w:r>
      <w:r>
        <w:lastRenderedPageBreak/>
        <w:t>Der Welt-Geist besitzet und treibet die Welt.</w:t>
      </w:r>
      <w:r>
        <w:br/>
        <w:t xml:space="preserve">Ein Christ wird von </w:t>
      </w:r>
      <w:proofErr w:type="spellStart"/>
      <w:r>
        <w:t>CHristo</w:t>
      </w:r>
      <w:proofErr w:type="spellEnd"/>
      <w:r>
        <w:t xml:space="preserve"> in </w:t>
      </w:r>
      <w:proofErr w:type="spellStart"/>
      <w:r>
        <w:t>FReiheit</w:t>
      </w:r>
      <w:proofErr w:type="spellEnd"/>
      <w:r>
        <w:t xml:space="preserve"> gestellt.</w:t>
      </w:r>
    </w:p>
    <w:p w14:paraId="11CA3249" w14:textId="77777777" w:rsidR="0057404E" w:rsidRDefault="0057404E" w:rsidP="0057404E">
      <w:pPr>
        <w:pStyle w:val="StandardWeb"/>
      </w:pPr>
      <w:r>
        <w:t xml:space="preserve">Nun ist es geschehen. Nun bin ich </w:t>
      </w:r>
      <w:proofErr w:type="spellStart"/>
      <w:r>
        <w:t>verpflicht</w:t>
      </w:r>
      <w:proofErr w:type="spellEnd"/>
      <w:r>
        <w:t>,</w:t>
      </w:r>
      <w:r>
        <w:br/>
        <w:t>Gottselig zu leben. Ich weigre mich nicht.</w:t>
      </w:r>
      <w:r>
        <w:br/>
        <w:t xml:space="preserve">Es bleibet (zwar </w:t>
      </w:r>
      <w:proofErr w:type="spellStart"/>
      <w:r>
        <w:t>werd</w:t>
      </w:r>
      <w:proofErr w:type="spellEnd"/>
      <w:r>
        <w:t xml:space="preserve"> ich noch täglich versucht)</w:t>
      </w:r>
      <w:r>
        <w:br/>
        <w:t>Dem Heiland geschworen, die Sünde verflucht.</w:t>
      </w:r>
    </w:p>
    <w:p w14:paraId="14F7C5AE" w14:textId="77777777" w:rsidR="0057404E" w:rsidRDefault="0057404E" w:rsidP="0057404E">
      <w:pPr>
        <w:pStyle w:val="StandardWeb"/>
      </w:pPr>
      <w:r>
        <w:t>Nun ist es geschehen. Ihr Lüste hinaus!</w:t>
      </w:r>
      <w:r>
        <w:br/>
        <w:t>Mein Herz wird ein Tempel und seliges Haus</w:t>
      </w:r>
      <w:r>
        <w:br/>
        <w:t>Der Heiligen Geistes. O herrlicher Gast!</w:t>
      </w:r>
      <w:r>
        <w:br/>
        <w:t>Du bringest mir Frieden zur täglichen Last.</w:t>
      </w:r>
    </w:p>
    <w:p w14:paraId="00676FAB" w14:textId="1D5327A1" w:rsidR="0057404E" w:rsidRDefault="0057404E" w:rsidP="0057404E">
      <w:pPr>
        <w:pStyle w:val="StandardWeb"/>
      </w:pPr>
      <w:r>
        <w:t>Nun ist es geschehen. Der HErr ist mein Heil,</w:t>
      </w:r>
      <w:r>
        <w:br/>
        <w:t>Mein Meister auf Erden, im Himmel mein Teil.</w:t>
      </w:r>
      <w:r>
        <w:br/>
        <w:t>Er schalte, Er walte mit Unglück und Glück,</w:t>
      </w:r>
      <w:r>
        <w:br/>
        <w:t>So bin ich’s zufrieden. Ich geh‘ nicht zurück.</w:t>
      </w:r>
    </w:p>
    <w:p w14:paraId="1B33A33A" w14:textId="77777777" w:rsidR="0057404E" w:rsidRDefault="0057404E" w:rsidP="0057404E">
      <w:pPr>
        <w:pStyle w:val="StandardWeb"/>
      </w:pPr>
      <w:r>
        <w:t xml:space="preserve">Nun ist es </w:t>
      </w:r>
      <w:proofErr w:type="spellStart"/>
      <w:r>
        <w:t>gеschehen</w:t>
      </w:r>
      <w:proofErr w:type="spellEnd"/>
      <w:r>
        <w:t>. O wichtiger Bund!</w:t>
      </w:r>
      <w:r>
        <w:br/>
        <w:t xml:space="preserve">Ich weihe dem </w:t>
      </w:r>
      <w:proofErr w:type="spellStart"/>
      <w:r>
        <w:t>HErren</w:t>
      </w:r>
      <w:proofErr w:type="spellEnd"/>
      <w:r>
        <w:t xml:space="preserve"> </w:t>
      </w:r>
      <w:proofErr w:type="spellStart"/>
      <w:r>
        <w:t>Zung</w:t>
      </w:r>
      <w:proofErr w:type="spellEnd"/>
      <w:r>
        <w:t>, Lippen und Mund,</w:t>
      </w:r>
      <w:r>
        <w:br/>
        <w:t>Zum Reden und Schweigen nach seinem Geheiß,</w:t>
      </w:r>
      <w:r>
        <w:br/>
        <w:t>Zum Beten und Singen dem Höchsten zum Preiß.</w:t>
      </w:r>
    </w:p>
    <w:p w14:paraId="2709B314" w14:textId="77777777" w:rsidR="0057404E" w:rsidRDefault="0057404E" w:rsidP="0057404E">
      <w:pPr>
        <w:pStyle w:val="StandardWeb"/>
      </w:pPr>
      <w:r>
        <w:t>Nun ist es geschehen. Nun macht euch bereit,</w:t>
      </w:r>
      <w:r>
        <w:br/>
        <w:t>Ihr Glieder und Sinnen! zum christlichen Streit,</w:t>
      </w:r>
      <w:r>
        <w:br/>
        <w:t>Zu ruhen und wirken, nach Christi Gebot,</w:t>
      </w:r>
      <w:r>
        <w:br/>
        <w:t>Dem Höchsten zu Ehren, dem Teufel zum Spott.</w:t>
      </w:r>
    </w:p>
    <w:p w14:paraId="3A27C14F" w14:textId="77777777" w:rsidR="0057404E" w:rsidRDefault="0057404E" w:rsidP="0057404E">
      <w:pPr>
        <w:pStyle w:val="StandardWeb"/>
      </w:pPr>
      <w:r>
        <w:t>Nun ist es geschehen. Nun leb ich in Dir,</w:t>
      </w:r>
      <w:r>
        <w:br/>
        <w:t>Mein Licht und mein Leben! Ach bleibe bei mir.</w:t>
      </w:r>
      <w:r>
        <w:br/>
        <w:t>So folg ich, als Jünger, Dir immerdar nach</w:t>
      </w:r>
      <w:r>
        <w:br/>
        <w:t>Durch süß und durch bitter, durch Ehre und Schmach.</w:t>
      </w:r>
    </w:p>
    <w:p w14:paraId="222FD2A3" w14:textId="77777777" w:rsidR="0057404E" w:rsidRDefault="0057404E" w:rsidP="0057404E">
      <w:pPr>
        <w:pStyle w:val="StandardWeb"/>
      </w:pPr>
      <w:r>
        <w:t xml:space="preserve">Nun ist es geschehen. Nun </w:t>
      </w:r>
      <w:proofErr w:type="spellStart"/>
      <w:r>
        <w:t>sterb</w:t>
      </w:r>
      <w:proofErr w:type="spellEnd"/>
      <w:r>
        <w:t>‘ ich auch gern.</w:t>
      </w:r>
      <w:r>
        <w:br/>
        <w:t xml:space="preserve">Mein Michael treibet den </w:t>
      </w:r>
      <w:proofErr w:type="spellStart"/>
      <w:r>
        <w:t>Satanam</w:t>
      </w:r>
      <w:proofErr w:type="spellEnd"/>
      <w:r>
        <w:t xml:space="preserve"> fern.</w:t>
      </w:r>
      <w:r>
        <w:br/>
        <w:t>Der Leib kommt vom Leiden und Arbeit zu Ruh!</w:t>
      </w:r>
      <w:r>
        <w:br/>
        <w:t>Der Seelen Geist fahret dem Himmelreich zu.</w:t>
      </w:r>
    </w:p>
    <w:p w14:paraId="1FB07003" w14:textId="6FD41B4F" w:rsidR="0057404E" w:rsidRDefault="0057404E" w:rsidP="0057404E">
      <w:pPr>
        <w:pStyle w:val="StandardWeb"/>
      </w:pPr>
      <w:r>
        <w:t>Nun ist es geschehen. Zwar fehlet mir viel.</w:t>
      </w:r>
      <w:r>
        <w:br/>
        <w:t>Ich strauchle noch öfters und weiche vom Ziel.</w:t>
      </w:r>
      <w:r>
        <w:br/>
        <w:t xml:space="preserve">Doch lass </w:t>
      </w:r>
      <w:proofErr w:type="spellStart"/>
      <w:r>
        <w:t>ichs</w:t>
      </w:r>
      <w:proofErr w:type="spellEnd"/>
      <w:r>
        <w:t xml:space="preserve"> nicht gelten. Mein Heiland ist gut.</w:t>
      </w:r>
      <w:r>
        <w:br/>
        <w:t>Er wird es schon machen. Dies stärket den Mut.</w:t>
      </w:r>
    </w:p>
    <w:p w14:paraId="4EC5F0CA" w14:textId="77777777" w:rsidR="0057404E" w:rsidRDefault="0057404E" w:rsidP="0057404E">
      <w:pPr>
        <w:pStyle w:val="StandardWeb"/>
      </w:pPr>
      <w:r>
        <w:t>Nun ist es geschehen. Mein Heiland es gilt!</w:t>
      </w:r>
      <w:r>
        <w:br/>
        <w:t xml:space="preserve">Hilf </w:t>
      </w:r>
      <w:proofErr w:type="spellStart"/>
      <w:r>
        <w:t>handlen</w:t>
      </w:r>
      <w:proofErr w:type="spellEnd"/>
      <w:r>
        <w:t xml:space="preserve"> und </w:t>
      </w:r>
      <w:proofErr w:type="spellStart"/>
      <w:r>
        <w:t>wandlen</w:t>
      </w:r>
      <w:proofErr w:type="spellEnd"/>
      <w:r>
        <w:t xml:space="preserve">, wie Du es nur </w:t>
      </w:r>
      <w:proofErr w:type="spellStart"/>
      <w:r>
        <w:t>willt</w:t>
      </w:r>
      <w:proofErr w:type="spellEnd"/>
      <w:r>
        <w:t>!</w:t>
      </w:r>
      <w:r>
        <w:br/>
        <w:t xml:space="preserve">Dir leb ich, Dir </w:t>
      </w:r>
      <w:proofErr w:type="spellStart"/>
      <w:r>
        <w:t>sterb</w:t>
      </w:r>
      <w:proofErr w:type="spellEnd"/>
      <w:r>
        <w:t xml:space="preserve"> ich, Dir bleib ich getreu.</w:t>
      </w:r>
      <w:r>
        <w:br/>
        <w:t>O JEsu! Hilf halten! Es bleibe dabei.</w:t>
      </w:r>
    </w:p>
    <w:p w14:paraId="61754EDF" w14:textId="77777777" w:rsidR="007D3EC3" w:rsidRDefault="007D3EC3" w:rsidP="007D3EC3">
      <w:pPr>
        <w:pStyle w:val="berschrift1"/>
      </w:pPr>
      <w:r>
        <w:t>Nun lobet alle Gottes Sohn</w:t>
      </w:r>
    </w:p>
    <w:p w14:paraId="6C5FAA6F" w14:textId="77777777" w:rsidR="007D3EC3" w:rsidRDefault="007D3EC3" w:rsidP="007D3EC3">
      <w:pPr>
        <w:pStyle w:val="StandardWeb"/>
      </w:pPr>
      <w:r>
        <w:lastRenderedPageBreak/>
        <w:t>Nun lobet alle Gottes Sohn,</w:t>
      </w:r>
      <w:r>
        <w:br/>
        <w:t xml:space="preserve">Der die Erlösung </w:t>
      </w:r>
      <w:proofErr w:type="spellStart"/>
      <w:r>
        <w:t>funden</w:t>
      </w:r>
      <w:proofErr w:type="spellEnd"/>
      <w:r>
        <w:t>;</w:t>
      </w:r>
      <w:r>
        <w:br/>
        <w:t>Beugt eure Knie vor seinem Thron,</w:t>
      </w:r>
      <w:r>
        <w:br/>
        <w:t>Sein Blut hat überwunden.</w:t>
      </w:r>
      <w:r>
        <w:br/>
        <w:t>Preis, Lob, Ehr, Dank, Kraft, Weisheit, Macht</w:t>
      </w:r>
      <w:r>
        <w:br/>
        <w:t>Sei dem erwürgten Lamm gebracht.</w:t>
      </w:r>
    </w:p>
    <w:p w14:paraId="2D1A53F8" w14:textId="77777777" w:rsidR="007D3EC3" w:rsidRDefault="007D3EC3" w:rsidP="007D3EC3">
      <w:pPr>
        <w:pStyle w:val="StandardWeb"/>
      </w:pPr>
      <w:r>
        <w:t>Es war uns Gottes Licht und Gnad‘</w:t>
      </w:r>
      <w:r>
        <w:br/>
        <w:t>Und Leben hart verriegelt;</w:t>
      </w:r>
      <w:r>
        <w:br/>
        <w:t>Sein tiefer Sinn, sein Wunderrat</w:t>
      </w:r>
      <w:r>
        <w:br/>
        <w:t>Wohl siebenfach versiegelt.</w:t>
      </w:r>
      <w:r>
        <w:br/>
        <w:t>Kein Mensch, kein Engel öffnen kann,</w:t>
      </w:r>
      <w:r>
        <w:br/>
        <w:t>Das Lämmlein tut’s, drum lobe man.</w:t>
      </w:r>
    </w:p>
    <w:p w14:paraId="66141D72" w14:textId="77777777" w:rsidR="007D3EC3" w:rsidRDefault="007D3EC3" w:rsidP="007D3EC3">
      <w:pPr>
        <w:pStyle w:val="StandardWeb"/>
      </w:pPr>
      <w:r>
        <w:t>Die höchsten Geister allzumal</w:t>
      </w:r>
      <w:r>
        <w:br/>
        <w:t>Nun dir die Knie beugen.</w:t>
      </w:r>
      <w:r>
        <w:br/>
        <w:t>Der Engel Millionen Zahl</w:t>
      </w:r>
      <w:r>
        <w:br/>
        <w:t>Dir göttlich‘ Ehr‘ erzeigen;</w:t>
      </w:r>
      <w:r>
        <w:br/>
        <w:t>Ja, alle Kreatur dir schreit:</w:t>
      </w:r>
      <w:r>
        <w:br/>
        <w:t>Lob, Ehr‘, Preis, Macht, in Ewigkeit.</w:t>
      </w:r>
    </w:p>
    <w:p w14:paraId="2CBA7BC7" w14:textId="77777777" w:rsidR="007D3EC3" w:rsidRDefault="007D3EC3" w:rsidP="007D3EC3">
      <w:pPr>
        <w:pStyle w:val="StandardWeb"/>
      </w:pPr>
      <w:r>
        <w:t>Die Patriarchen erster Zeit,</w:t>
      </w:r>
      <w:r>
        <w:br/>
        <w:t>Den lang‘ Verlangten grüßen;</w:t>
      </w:r>
      <w:r>
        <w:br/>
        <w:t>Und die Propheten sind erfreut,</w:t>
      </w:r>
      <w:r>
        <w:br/>
        <w:t>Dass sie’s nun mitgenießen.</w:t>
      </w:r>
      <w:r>
        <w:br/>
        <w:t>Auch die Apostel singen dir</w:t>
      </w:r>
      <w:r>
        <w:br/>
        <w:t>Hosanna, mit uns Kindern hier.</w:t>
      </w:r>
    </w:p>
    <w:p w14:paraId="092B4136" w14:textId="77777777" w:rsidR="007D3EC3" w:rsidRDefault="007D3EC3" w:rsidP="007D3EC3">
      <w:pPr>
        <w:pStyle w:val="StandardWeb"/>
      </w:pPr>
      <w:r>
        <w:t xml:space="preserve">Der </w:t>
      </w:r>
      <w:proofErr w:type="spellStart"/>
      <w:r>
        <w:t>Märt’rer</w:t>
      </w:r>
      <w:proofErr w:type="spellEnd"/>
      <w:r>
        <w:t xml:space="preserve"> </w:t>
      </w:r>
      <w:proofErr w:type="spellStart"/>
      <w:r>
        <w:t>Kron</w:t>
      </w:r>
      <w:proofErr w:type="spellEnd"/>
      <w:r>
        <w:t xml:space="preserve"> von Golde glänzt,</w:t>
      </w:r>
      <w:r>
        <w:br/>
        <w:t>Sie bringen dir die Palmen;</w:t>
      </w:r>
      <w:r>
        <w:br/>
        <w:t xml:space="preserve">Die </w:t>
      </w:r>
      <w:proofErr w:type="spellStart"/>
      <w:r>
        <w:t>Jungfrau’n</w:t>
      </w:r>
      <w:proofErr w:type="spellEnd"/>
      <w:r>
        <w:t>, weiß und schön gekränzt,</w:t>
      </w:r>
      <w:r>
        <w:br/>
        <w:t>Dir singen Hochzeitspsalmen;</w:t>
      </w:r>
      <w:r>
        <w:br/>
        <w:t>Sie rufen wie aus Einem Mund:</w:t>
      </w:r>
      <w:r>
        <w:br/>
        <w:t>Das hat des Lammes Blut gekonnt!</w:t>
      </w:r>
    </w:p>
    <w:p w14:paraId="5B7165C5" w14:textId="77777777" w:rsidR="007D3EC3" w:rsidRDefault="007D3EC3" w:rsidP="007D3EC3">
      <w:pPr>
        <w:pStyle w:val="StandardWeb"/>
      </w:pPr>
      <w:r>
        <w:t>Die Väter aus der Wüstenei</w:t>
      </w:r>
      <w:r>
        <w:br/>
        <w:t>Mit reichen Garben kommen;</w:t>
      </w:r>
      <w:r>
        <w:br/>
        <w:t>Die Kreuzesträger mancherlei;</w:t>
      </w:r>
      <w:r>
        <w:br/>
        <w:t>Wer zählt die andern Frommen?</w:t>
      </w:r>
      <w:r>
        <w:br/>
        <w:t>Sie schreiben deinem Blute zu</w:t>
      </w:r>
      <w:r>
        <w:br/>
        <w:t xml:space="preserve">Den </w:t>
      </w:r>
      <w:proofErr w:type="spellStart"/>
      <w:r>
        <w:t>tapfern</w:t>
      </w:r>
      <w:proofErr w:type="spellEnd"/>
      <w:r>
        <w:t xml:space="preserve"> Sieg, die </w:t>
      </w:r>
      <w:proofErr w:type="spellStart"/>
      <w:r>
        <w:t>ew’ge</w:t>
      </w:r>
      <w:proofErr w:type="spellEnd"/>
      <w:r>
        <w:t xml:space="preserve"> Ruh.</w:t>
      </w:r>
    </w:p>
    <w:p w14:paraId="285A1667" w14:textId="77777777" w:rsidR="007D3EC3" w:rsidRDefault="007D3EC3" w:rsidP="007D3EC3">
      <w:pPr>
        <w:pStyle w:val="StandardWeb"/>
      </w:pPr>
      <w:r>
        <w:t>Nun, dein erkauftes Volk allhie</w:t>
      </w:r>
      <w:r>
        <w:br/>
        <w:t>Spricht: Halleluja, Amen!</w:t>
      </w:r>
      <w:r>
        <w:br/>
        <w:t xml:space="preserve">Wir beugen jetzt schon </w:t>
      </w:r>
      <w:proofErr w:type="spellStart"/>
      <w:r>
        <w:t>uns’re</w:t>
      </w:r>
      <w:proofErr w:type="spellEnd"/>
      <w:r>
        <w:t xml:space="preserve"> Knie</w:t>
      </w:r>
      <w:r>
        <w:br/>
        <w:t>In deinem Blut und Namen;</w:t>
      </w:r>
      <w:r>
        <w:br/>
        <w:t>Bis du uns bringst zusammen dort,</w:t>
      </w:r>
      <w:r>
        <w:br/>
        <w:t>Aus allem Volk, Geschlecht und Ort.</w:t>
      </w:r>
    </w:p>
    <w:p w14:paraId="231A2D1C" w14:textId="77777777" w:rsidR="007D3EC3" w:rsidRDefault="007D3EC3" w:rsidP="007D3EC3">
      <w:pPr>
        <w:pStyle w:val="StandardWeb"/>
      </w:pPr>
      <w:r>
        <w:t>Was wird das sein; wie werden wir</w:t>
      </w:r>
      <w:r>
        <w:br/>
        <w:t xml:space="preserve">Von </w:t>
      </w:r>
      <w:proofErr w:type="spellStart"/>
      <w:r>
        <w:t>ew’ger</w:t>
      </w:r>
      <w:proofErr w:type="spellEnd"/>
      <w:r>
        <w:t xml:space="preserve"> Gnade sagen!</w:t>
      </w:r>
      <w:r>
        <w:br/>
      </w:r>
      <w:r>
        <w:lastRenderedPageBreak/>
        <w:t>Wie uns dein Wunderführen hier</w:t>
      </w:r>
      <w:r>
        <w:br/>
        <w:t xml:space="preserve">Gesucht, </w:t>
      </w:r>
      <w:proofErr w:type="spellStart"/>
      <w:r>
        <w:t>erlös’t</w:t>
      </w:r>
      <w:proofErr w:type="spellEnd"/>
      <w:r>
        <w:t>, getragen;-</w:t>
      </w:r>
      <w:r>
        <w:br/>
        <w:t>Da jeder seine Harfe bringt,</w:t>
      </w:r>
      <w:r>
        <w:br/>
        <w:t xml:space="preserve">Und sein </w:t>
      </w:r>
      <w:proofErr w:type="spellStart"/>
      <w:r>
        <w:t>besond’res</w:t>
      </w:r>
      <w:proofErr w:type="spellEnd"/>
      <w:r>
        <w:t xml:space="preserve"> Loblied singt.</w:t>
      </w:r>
    </w:p>
    <w:p w14:paraId="516F3CB6" w14:textId="77777777" w:rsidR="000E4349" w:rsidRDefault="000E4349" w:rsidP="000E4349">
      <w:pPr>
        <w:pStyle w:val="berschrift1"/>
      </w:pPr>
      <w:r>
        <w:t xml:space="preserve">Nun </w:t>
      </w:r>
      <w:proofErr w:type="spellStart"/>
      <w:r>
        <w:t>schläfet</w:t>
      </w:r>
      <w:proofErr w:type="spellEnd"/>
      <w:r>
        <w:t xml:space="preserve"> man</w:t>
      </w:r>
    </w:p>
    <w:p w14:paraId="3378EE21" w14:textId="77777777" w:rsidR="000E4349" w:rsidRDefault="000E4349" w:rsidP="000E4349">
      <w:pPr>
        <w:pStyle w:val="StandardWeb"/>
      </w:pPr>
      <w:r>
        <w:t xml:space="preserve">1. Nun </w:t>
      </w:r>
      <w:proofErr w:type="spellStart"/>
      <w:r>
        <w:t>schläfet</w:t>
      </w:r>
      <w:proofErr w:type="spellEnd"/>
      <w:r>
        <w:t xml:space="preserve"> man;</w:t>
      </w:r>
      <w:r>
        <w:br/>
        <w:t>und wer nicht schlafen kann,</w:t>
      </w:r>
      <w:r>
        <w:br/>
        <w:t>der bete mit mir an</w:t>
      </w:r>
      <w:r>
        <w:br/>
        <w:t>den großen Namen,</w:t>
      </w:r>
      <w:r>
        <w:br/>
        <w:t>dem Tag und Nacht</w:t>
      </w:r>
      <w:r>
        <w:br/>
        <w:t>wird von der Himmelswacht</w:t>
      </w:r>
      <w:r>
        <w:br/>
        <w:t>Preis, Lob und Ehr gebracht:</w:t>
      </w:r>
      <w:r>
        <w:br/>
        <w:t>o Jesu, Amen.</w:t>
      </w:r>
    </w:p>
    <w:p w14:paraId="415443ED" w14:textId="77777777" w:rsidR="000E4349" w:rsidRDefault="000E4349" w:rsidP="000E4349">
      <w:pPr>
        <w:pStyle w:val="StandardWeb"/>
      </w:pPr>
      <w:r>
        <w:t>2. Weg, Phantasie!</w:t>
      </w:r>
      <w:r>
        <w:br/>
        <w:t>Mein Herr und Gott ist hie;</w:t>
      </w:r>
      <w:r>
        <w:br/>
        <w:t>du schläfst, mein Wächter, nie,</w:t>
      </w:r>
      <w:r>
        <w:br/>
        <w:t>dir will ich wachen.</w:t>
      </w:r>
      <w:r>
        <w:br/>
        <w:t>Ich liebe dich,</w:t>
      </w:r>
      <w:r>
        <w:br/>
        <w:t>ich geb zum Opfer mich</w:t>
      </w:r>
      <w:r>
        <w:br/>
        <w:t>und lasse ewiglich</w:t>
      </w:r>
      <w:r>
        <w:br/>
        <w:t>dich mit mir machen.</w:t>
      </w:r>
    </w:p>
    <w:p w14:paraId="58BEB011" w14:textId="77777777" w:rsidR="000E4349" w:rsidRDefault="000E4349" w:rsidP="000E4349">
      <w:pPr>
        <w:pStyle w:val="StandardWeb"/>
      </w:pPr>
      <w:r>
        <w:t>3. Es leuchte dir</w:t>
      </w:r>
      <w:r>
        <w:br/>
        <w:t>der Himmelslichter Zier;</w:t>
      </w:r>
      <w:r>
        <w:br/>
        <w:t>ich sei dein Sternlein, hier</w:t>
      </w:r>
      <w:r>
        <w:br/>
        <w:t>und dort zu funkeln.</w:t>
      </w:r>
      <w:r>
        <w:br/>
        <w:t>Nun kehr ich ein,</w:t>
      </w:r>
      <w:r>
        <w:br/>
        <w:t>Herr, rede du allein</w:t>
      </w:r>
      <w:r>
        <w:br/>
        <w:t>beim tiefsten Stillesein</w:t>
      </w:r>
      <w:r>
        <w:br/>
        <w:t xml:space="preserve">zu mir im Dunkeln. </w:t>
      </w:r>
    </w:p>
    <w:p w14:paraId="00589D97" w14:textId="77777777" w:rsidR="0084312C" w:rsidRDefault="0084312C" w:rsidP="0084312C">
      <w:pPr>
        <w:pStyle w:val="berschrift1"/>
      </w:pPr>
      <w:r>
        <w:t>Nun sich der Tag geendet</w:t>
      </w:r>
    </w:p>
    <w:p w14:paraId="62A25550" w14:textId="77777777" w:rsidR="0084312C" w:rsidRDefault="0084312C" w:rsidP="0084312C">
      <w:pPr>
        <w:pStyle w:val="StandardWeb"/>
      </w:pPr>
      <w:r>
        <w:t>Nun sich der Tag geendet,</w:t>
      </w:r>
      <w:r>
        <w:br/>
        <w:t>Mein Herz zu dir sich wendet</w:t>
      </w:r>
      <w:r>
        <w:br/>
        <w:t>Und danket inniglich.</w:t>
      </w:r>
      <w:r>
        <w:br/>
        <w:t>Dein holdes Angesichte</w:t>
      </w:r>
      <w:r>
        <w:br/>
        <w:t>Zum Segen auf mich richte,</w:t>
      </w:r>
      <w:r>
        <w:br/>
        <w:t>Erleuchte und entzünde mich.</w:t>
      </w:r>
    </w:p>
    <w:p w14:paraId="08AFC565" w14:textId="77777777" w:rsidR="0084312C" w:rsidRDefault="0084312C" w:rsidP="0084312C">
      <w:pPr>
        <w:pStyle w:val="StandardWeb"/>
      </w:pPr>
      <w:r>
        <w:t>Ich schließe mich aufs Neue</w:t>
      </w:r>
      <w:r>
        <w:br/>
        <w:t>In deine Vatertreue</w:t>
      </w:r>
      <w:r>
        <w:br/>
        <w:t>Und Schutz und Herze ein.</w:t>
      </w:r>
      <w:r>
        <w:br/>
        <w:t>Die fleischlichen Geschäfte</w:t>
      </w:r>
      <w:r>
        <w:br/>
        <w:t>Und alle finstern Kräfte</w:t>
      </w:r>
      <w:r>
        <w:br/>
        <w:t xml:space="preserve">Vertreibe durch dein </w:t>
      </w:r>
      <w:proofErr w:type="spellStart"/>
      <w:r>
        <w:t>Nahesein</w:t>
      </w:r>
      <w:proofErr w:type="spellEnd"/>
      <w:r>
        <w:t>.</w:t>
      </w:r>
    </w:p>
    <w:p w14:paraId="5A3461B2" w14:textId="77777777" w:rsidR="0084312C" w:rsidRDefault="0084312C" w:rsidP="0084312C">
      <w:pPr>
        <w:pStyle w:val="StandardWeb"/>
      </w:pPr>
      <w:r>
        <w:lastRenderedPageBreak/>
        <w:t xml:space="preserve">Dass du mich stets </w:t>
      </w:r>
      <w:proofErr w:type="spellStart"/>
      <w:r>
        <w:t>umgibest</w:t>
      </w:r>
      <w:proofErr w:type="spellEnd"/>
      <w:r>
        <w:t>,</w:t>
      </w:r>
      <w:r>
        <w:br/>
        <w:t>Dass du mich herzlich liebest</w:t>
      </w:r>
      <w:r>
        <w:br/>
        <w:t>Und rufst zu dir hinein,</w:t>
      </w:r>
      <w:r>
        <w:br/>
        <w:t>Dass du vergnügst alleine,</w:t>
      </w:r>
      <w:r>
        <w:br/>
        <w:t>so wesentlich, so reine,</w:t>
      </w:r>
      <w:r>
        <w:br/>
        <w:t>Lass früh und spät mir wichtig sein!</w:t>
      </w:r>
    </w:p>
    <w:p w14:paraId="2694D7BC" w14:textId="77777777" w:rsidR="0084312C" w:rsidRDefault="0084312C" w:rsidP="0084312C">
      <w:pPr>
        <w:pStyle w:val="StandardWeb"/>
      </w:pPr>
      <w:r>
        <w:t>Ein Tag, der sagt dem andern,</w:t>
      </w:r>
      <w:r>
        <w:br/>
        <w:t>Mein Leben sei ein Wandern,</w:t>
      </w:r>
      <w:r>
        <w:br/>
        <w:t>Zur großen Ewigkeit.</w:t>
      </w:r>
      <w:r>
        <w:br/>
        <w:t>O Ewigkeit, so schöne,</w:t>
      </w:r>
      <w:r>
        <w:br/>
        <w:t>Mein Herz an dich gewöhne,</w:t>
      </w:r>
      <w:r>
        <w:br/>
        <w:t xml:space="preserve">Mein Heim ist nicht in dieser Zeit. </w:t>
      </w:r>
    </w:p>
    <w:p w14:paraId="69CB43F3" w14:textId="77777777" w:rsidR="0057404E" w:rsidRDefault="0057404E" w:rsidP="0057404E">
      <w:pPr>
        <w:pStyle w:val="berschrift1"/>
      </w:pPr>
      <w:r>
        <w:t>Nun so will ich denn mein Leben</w:t>
      </w:r>
    </w:p>
    <w:p w14:paraId="35FAC3CE" w14:textId="77777777" w:rsidR="0057404E" w:rsidRDefault="0057404E" w:rsidP="0057404E">
      <w:pPr>
        <w:pStyle w:val="StandardWeb"/>
      </w:pPr>
      <w:r>
        <w:t>1. Nun so will ich denn mein Leben</w:t>
      </w:r>
      <w:r>
        <w:br/>
        <w:t>Völlig meinem Gott ergeben;</w:t>
      </w:r>
      <w:r>
        <w:br/>
        <w:t xml:space="preserve">Nun wohlan, es ist </w:t>
      </w:r>
      <w:proofErr w:type="spellStart"/>
      <w:r>
        <w:t>geschehn</w:t>
      </w:r>
      <w:proofErr w:type="spellEnd"/>
      <w:r>
        <w:t>!</w:t>
      </w:r>
      <w:r>
        <w:br/>
        <w:t>Sünd‘, ich will von dir nicht hören,</w:t>
      </w:r>
      <w:r>
        <w:br/>
        <w:t>Welt, ich will mich von dir kehren,</w:t>
      </w:r>
      <w:r>
        <w:br/>
        <w:t>Ohne je zurück zu sehn.</w:t>
      </w:r>
    </w:p>
    <w:p w14:paraId="70367958" w14:textId="77777777" w:rsidR="0057404E" w:rsidRDefault="0057404E" w:rsidP="0057404E">
      <w:pPr>
        <w:pStyle w:val="StandardWeb"/>
      </w:pPr>
      <w:r>
        <w:t>2. Ich will meine Augen schließen,</w:t>
      </w:r>
      <w:r>
        <w:br/>
        <w:t>Und hinfort nicht mehr genießen,</w:t>
      </w:r>
      <w:r>
        <w:br/>
        <w:t xml:space="preserve">Was die Kreatur </w:t>
      </w:r>
      <w:proofErr w:type="spellStart"/>
      <w:r>
        <w:t>anbeut</w:t>
      </w:r>
      <w:proofErr w:type="spellEnd"/>
      <w:r>
        <w:t>:</w:t>
      </w:r>
      <w:r>
        <w:br/>
        <w:t>Weg, du kurzes Scheinvergnügen!</w:t>
      </w:r>
      <w:r>
        <w:br/>
        <w:t>Du sollst mich nicht mehr betrügen,</w:t>
      </w:r>
      <w:r>
        <w:br/>
        <w:t xml:space="preserve">Deine Lust </w:t>
      </w:r>
      <w:proofErr w:type="spellStart"/>
      <w:r>
        <w:t>brings</w:t>
      </w:r>
      <w:proofErr w:type="spellEnd"/>
      <w:r>
        <w:t xml:space="preserve"> Last und Leid.</w:t>
      </w:r>
    </w:p>
    <w:p w14:paraId="74DA180E" w14:textId="77777777" w:rsidR="0057404E" w:rsidRDefault="0057404E" w:rsidP="0057404E">
      <w:pPr>
        <w:pStyle w:val="StandardWeb"/>
      </w:pPr>
      <w:r>
        <w:t>3. Ich will’s anders nun beginnen,</w:t>
      </w:r>
      <w:r>
        <w:br/>
        <w:t>Fleisch, Vernunft, Natur und Sinnen,</w:t>
      </w:r>
      <w:r>
        <w:br/>
      </w:r>
      <w:proofErr w:type="spellStart"/>
      <w:r>
        <w:t>Sollen</w:t>
      </w:r>
      <w:proofErr w:type="spellEnd"/>
      <w:r>
        <w:t xml:space="preserve"> in den Tod hinein:</w:t>
      </w:r>
      <w:r>
        <w:br/>
        <w:t>Meine Lust soll abgeschieden,</w:t>
      </w:r>
      <w:r>
        <w:br/>
      </w:r>
      <w:proofErr w:type="spellStart"/>
      <w:r>
        <w:t>Nur</w:t>
      </w:r>
      <w:proofErr w:type="spellEnd"/>
      <w:r>
        <w:t xml:space="preserve"> mit meinem Gott zufrieden,</w:t>
      </w:r>
      <w:r>
        <w:br/>
        <w:t xml:space="preserve">Ganz in Geist </w:t>
      </w:r>
      <w:proofErr w:type="spellStart"/>
      <w:r>
        <w:t>gekehret</w:t>
      </w:r>
      <w:proofErr w:type="spellEnd"/>
      <w:r>
        <w:t xml:space="preserve"> sein.</w:t>
      </w:r>
    </w:p>
    <w:p w14:paraId="6DD9D149" w14:textId="77777777" w:rsidR="0057404E" w:rsidRDefault="0057404E" w:rsidP="0057404E">
      <w:pPr>
        <w:pStyle w:val="StandardWeb"/>
      </w:pPr>
      <w:r>
        <w:t xml:space="preserve">4. Hab ich sonst mein Herz </w:t>
      </w:r>
      <w:proofErr w:type="spellStart"/>
      <w:r>
        <w:t>geteilet</w:t>
      </w:r>
      <w:proofErr w:type="spellEnd"/>
      <w:r>
        <w:t>,</w:t>
      </w:r>
      <w:r>
        <w:br/>
        <w:t>Hab ich hie und da verweilet,</w:t>
      </w:r>
      <w:r>
        <w:br/>
        <w:t>Endlich sei der Schluss gemacht,</w:t>
      </w:r>
      <w:r>
        <w:br/>
      </w:r>
      <w:proofErr w:type="spellStart"/>
      <w:r>
        <w:t>Meinen</w:t>
      </w:r>
      <w:proofErr w:type="spellEnd"/>
      <w:r>
        <w:t xml:space="preserve"> Willen ganz zu geben,</w:t>
      </w:r>
      <w:r>
        <w:br/>
        <w:t>Meinem Gott allein zu leben,</w:t>
      </w:r>
      <w:r>
        <w:br/>
        <w:t>Ihm zu dienen Tag und Nacht.</w:t>
      </w:r>
    </w:p>
    <w:p w14:paraId="583ED5A1" w14:textId="77777777" w:rsidR="0057404E" w:rsidRDefault="0057404E" w:rsidP="0057404E">
      <w:pPr>
        <w:pStyle w:val="StandardWeb"/>
      </w:pPr>
      <w:r>
        <w:t>5. Herr, ich opfre Dir zur Gabe,</w:t>
      </w:r>
      <w:r>
        <w:br/>
        <w:t>All mein Liebstes, das ich habe.</w:t>
      </w:r>
      <w:r>
        <w:br/>
        <w:t>Schau, ich halte nichts zurück;</w:t>
      </w:r>
      <w:r>
        <w:br/>
        <w:t>Schau und prüfe meine Nieren;</w:t>
      </w:r>
      <w:r>
        <w:br/>
        <w:t>Solltest Du was Falsches spüren,</w:t>
      </w:r>
      <w:r>
        <w:br/>
        <w:t>Nimm es diesen Augenblick.</w:t>
      </w:r>
    </w:p>
    <w:p w14:paraId="7D9661EB" w14:textId="77777777" w:rsidR="0057404E" w:rsidRDefault="0057404E" w:rsidP="0057404E">
      <w:pPr>
        <w:pStyle w:val="StandardWeb"/>
      </w:pPr>
      <w:r>
        <w:lastRenderedPageBreak/>
        <w:t>6. Deinem armen Jesus-Leben</w:t>
      </w:r>
      <w:r>
        <w:br/>
        <w:t>Will ich gänzlich mich ergeben:</w:t>
      </w:r>
      <w:r>
        <w:br/>
        <w:t>Ich umfass dein Kreuz und Schmach:</w:t>
      </w:r>
      <w:r>
        <w:br/>
        <w:t>Nein, ich will mich selbst nicht achten,</w:t>
      </w:r>
      <w:r>
        <w:br/>
        <w:t xml:space="preserve">Sollt auch Leib und </w:t>
      </w:r>
      <w:proofErr w:type="spellStart"/>
      <w:r>
        <w:t>Seel</w:t>
      </w:r>
      <w:proofErr w:type="spellEnd"/>
      <w:r>
        <w:t xml:space="preserve"> verschmachten;</w:t>
      </w:r>
      <w:r>
        <w:br/>
        <w:t>Dir, dem Lamme folg ich nach.</w:t>
      </w:r>
    </w:p>
    <w:p w14:paraId="0D376BCF" w14:textId="77777777" w:rsidR="0057404E" w:rsidRDefault="0057404E" w:rsidP="0057404E">
      <w:pPr>
        <w:pStyle w:val="StandardWeb"/>
      </w:pPr>
      <w:r>
        <w:t>7. Ich scheu keine Müh‘ und Schmerzen;</w:t>
      </w:r>
      <w:r>
        <w:br/>
        <w:t>Gründlich, und von ganzem Herzen,</w:t>
      </w:r>
      <w:r>
        <w:br/>
        <w:t>Will ich folgen Deinem Zug:</w:t>
      </w:r>
      <w:r>
        <w:br/>
        <w:t>Kann ich stetig und in allen,</w:t>
      </w:r>
      <w:r>
        <w:br/>
        <w:t>Deinen Augen nur gefallen,</w:t>
      </w:r>
      <w:r>
        <w:br/>
        <w:t xml:space="preserve">Ach, so hab ich ewig </w:t>
      </w:r>
      <w:proofErr w:type="spellStart"/>
      <w:r>
        <w:t>g’nug</w:t>
      </w:r>
      <w:proofErr w:type="spellEnd"/>
      <w:r>
        <w:t>.</w:t>
      </w:r>
    </w:p>
    <w:p w14:paraId="222FAC5B" w14:textId="77777777" w:rsidR="0057404E" w:rsidRDefault="0057404E" w:rsidP="0057404E">
      <w:pPr>
        <w:pStyle w:val="StandardWeb"/>
      </w:pPr>
      <w:r>
        <w:t>8. Eines will ich nur betrachten,</w:t>
      </w:r>
      <w:r>
        <w:br/>
        <w:t>Und nicht wissen, noch drauf achten,</w:t>
      </w:r>
      <w:r>
        <w:br/>
        <w:t xml:space="preserve">Was sonst draußen mag </w:t>
      </w:r>
      <w:proofErr w:type="spellStart"/>
      <w:r>
        <w:t>geschehn</w:t>
      </w:r>
      <w:proofErr w:type="spellEnd"/>
      <w:r>
        <w:t>:</w:t>
      </w:r>
      <w:r>
        <w:br/>
        <w:t>Fremd der Welt und ihren Sorgen,</w:t>
      </w:r>
      <w:r>
        <w:br/>
        <w:t>Will ich hier, in dir verborgen,</w:t>
      </w:r>
      <w:r>
        <w:br/>
        <w:t xml:space="preserve">Als ein wahrer Pilger </w:t>
      </w:r>
      <w:proofErr w:type="spellStart"/>
      <w:r>
        <w:t>gehn</w:t>
      </w:r>
      <w:proofErr w:type="spellEnd"/>
      <w:r>
        <w:t>.</w:t>
      </w:r>
    </w:p>
    <w:p w14:paraId="19F3F5D4" w14:textId="77777777" w:rsidR="0057404E" w:rsidRDefault="0057404E" w:rsidP="0057404E">
      <w:pPr>
        <w:pStyle w:val="StandardWeb"/>
      </w:pPr>
      <w:r>
        <w:t>9. Dich allein will ich erwählen;</w:t>
      </w:r>
      <w:r>
        <w:br/>
        <w:t>Alle Kräfte meiner Seelen</w:t>
      </w:r>
      <w:r>
        <w:br/>
        <w:t>Nimm nur ganz in Deine Macht:</w:t>
      </w:r>
      <w:r>
        <w:br/>
        <w:t>Ja, ich will mich Dir verschreiben;</w:t>
      </w:r>
      <w:r>
        <w:br/>
        <w:t>Lass es ewig feste bleiben,</w:t>
      </w:r>
      <w:r>
        <w:br/>
        <w:t xml:space="preserve">Was ich Dir heut zugesagt! </w:t>
      </w:r>
    </w:p>
    <w:p w14:paraId="3F2A8687" w14:textId="77777777" w:rsidR="0057404E" w:rsidRDefault="0057404E" w:rsidP="0057404E">
      <w:pPr>
        <w:pStyle w:val="StandardWeb"/>
      </w:pPr>
      <w:r>
        <w:t>10. Herr! ich bin so ganz elendig;</w:t>
      </w:r>
      <w:r>
        <w:br/>
        <w:t>Soll mein Vorsatz sein beständig,</w:t>
      </w:r>
      <w:r>
        <w:br/>
      </w:r>
      <w:proofErr w:type="spellStart"/>
      <w:r>
        <w:t>So</w:t>
      </w:r>
      <w:proofErr w:type="spellEnd"/>
      <w:r>
        <w:t xml:space="preserve"> musst du mein Helfer sein.</w:t>
      </w:r>
      <w:r>
        <w:br/>
        <w:t>O Durchbrecher aller Banden!</w:t>
      </w:r>
      <w:r>
        <w:br/>
        <w:t>Lass mich werden nicht zu Schanden,</w:t>
      </w:r>
      <w:r>
        <w:br/>
        <w:t>Denn ich trau in dich allein.</w:t>
      </w:r>
    </w:p>
    <w:p w14:paraId="60B07CE7" w14:textId="77777777" w:rsidR="0057404E" w:rsidRDefault="0057404E" w:rsidP="0057404E">
      <w:pPr>
        <w:pStyle w:val="berschrift1"/>
      </w:pPr>
      <w:proofErr w:type="spellStart"/>
      <w:r>
        <w:t>NUn</w:t>
      </w:r>
      <w:proofErr w:type="spellEnd"/>
      <w:r>
        <w:t>, wie steht es, meine Seele!</w:t>
      </w:r>
    </w:p>
    <w:p w14:paraId="6DB48747" w14:textId="77777777" w:rsidR="0057404E" w:rsidRDefault="0057404E" w:rsidP="0057404E">
      <w:pPr>
        <w:pStyle w:val="StandardWeb"/>
      </w:pPr>
      <w:r>
        <w:rPr>
          <w:rStyle w:val="Fett"/>
        </w:rPr>
        <w:t xml:space="preserve">So jemand den HErrn JESUM </w:t>
      </w:r>
      <w:proofErr w:type="spellStart"/>
      <w:r>
        <w:rPr>
          <w:rStyle w:val="Fett"/>
        </w:rPr>
        <w:t>CHristum</w:t>
      </w:r>
      <w:proofErr w:type="spellEnd"/>
      <w:r>
        <w:rPr>
          <w:rStyle w:val="Fett"/>
        </w:rPr>
        <w:t xml:space="preserve"> nicht lieb hat, der sei Anathema </w:t>
      </w:r>
      <w:proofErr w:type="spellStart"/>
      <w:r>
        <w:rPr>
          <w:rStyle w:val="Fett"/>
        </w:rPr>
        <w:t>Maran</w:t>
      </w:r>
      <w:proofErr w:type="spellEnd"/>
      <w:r>
        <w:rPr>
          <w:rStyle w:val="Fett"/>
        </w:rPr>
        <w:t xml:space="preserve"> </w:t>
      </w:r>
      <w:proofErr w:type="spellStart"/>
      <w:r>
        <w:rPr>
          <w:rStyle w:val="Fett"/>
        </w:rPr>
        <w:t>atha</w:t>
      </w:r>
      <w:proofErr w:type="spellEnd"/>
      <w:r>
        <w:rPr>
          <w:rStyle w:val="Fett"/>
        </w:rPr>
        <w:t>.</w:t>
      </w:r>
      <w:r>
        <w:br/>
        <w:t xml:space="preserve">1. </w:t>
      </w:r>
      <w:proofErr w:type="spellStart"/>
      <w:r>
        <w:t>Cor</w:t>
      </w:r>
      <w:proofErr w:type="spellEnd"/>
      <w:r>
        <w:t>. 16,22.</w:t>
      </w:r>
    </w:p>
    <w:p w14:paraId="41B69512" w14:textId="77777777" w:rsidR="0057404E" w:rsidRDefault="0057404E" w:rsidP="0057404E">
      <w:pPr>
        <w:pStyle w:val="StandardWeb"/>
      </w:pPr>
      <w:r>
        <w:t>Mel. O du Liebe meiner Liebe! rc.</w:t>
      </w:r>
    </w:p>
    <w:p w14:paraId="1481AB22" w14:textId="77777777" w:rsidR="0057404E" w:rsidRDefault="0057404E" w:rsidP="0057404E">
      <w:pPr>
        <w:pStyle w:val="StandardWeb"/>
      </w:pPr>
      <w:r>
        <w:t xml:space="preserve">1. </w:t>
      </w:r>
      <w:proofErr w:type="spellStart"/>
      <w:r>
        <w:t>NUn</w:t>
      </w:r>
      <w:proofErr w:type="spellEnd"/>
      <w:r>
        <w:t>, wie steht es, meine Seele!</w:t>
      </w:r>
      <w:r>
        <w:br/>
        <w:t>Geht es übel oder gut?</w:t>
      </w:r>
      <w:r>
        <w:br/>
        <w:t>Hast du was vom Glaubens-Öle?</w:t>
      </w:r>
      <w:r>
        <w:br/>
        <w:t>Fühlest du der Liebe Glut?</w:t>
      </w:r>
      <w:r>
        <w:br/>
        <w:t>Sollte man wohl JEsum kennen,</w:t>
      </w:r>
      <w:r>
        <w:br/>
        <w:t>Und sein Glied und Jünger sein,</w:t>
      </w:r>
      <w:r>
        <w:br/>
        <w:t>Und nicht auch in Liebe brennen?</w:t>
      </w:r>
      <w:r>
        <w:br/>
        <w:t xml:space="preserve">Nein, o Seele! </w:t>
      </w:r>
      <w:proofErr w:type="spellStart"/>
      <w:r>
        <w:t>warlich</w:t>
      </w:r>
      <w:proofErr w:type="spellEnd"/>
      <w:r>
        <w:t xml:space="preserve"> Nein.</w:t>
      </w:r>
    </w:p>
    <w:p w14:paraId="4D8EF7CA" w14:textId="77777777" w:rsidR="0057404E" w:rsidRDefault="0057404E" w:rsidP="0057404E">
      <w:pPr>
        <w:pStyle w:val="StandardWeb"/>
      </w:pPr>
      <w:r>
        <w:lastRenderedPageBreak/>
        <w:t>2. Wer, was uns die Bibel lehret,</w:t>
      </w:r>
      <w:r>
        <w:br/>
        <w:t>Nicht für eine Fabel acht:</w:t>
      </w:r>
      <w:r>
        <w:br/>
        <w:t>Wer von Christi Leiden höret,</w:t>
      </w:r>
      <w:r>
        <w:br/>
        <w:t xml:space="preserve">Und sein Mittler-Amt </w:t>
      </w:r>
      <w:proofErr w:type="spellStart"/>
      <w:r>
        <w:t>betracht</w:t>
      </w:r>
      <w:proofErr w:type="spellEnd"/>
      <w:r>
        <w:t>,</w:t>
      </w:r>
      <w:r>
        <w:br/>
        <w:t>Der bleibt nimmer unempfindlich:</w:t>
      </w:r>
      <w:r>
        <w:br/>
        <w:t>(Hitz und Schein gehört zum Licht)</w:t>
      </w:r>
      <w:r>
        <w:br/>
        <w:t>Seine Liebe wachset stündlich.</w:t>
      </w:r>
      <w:r>
        <w:br/>
        <w:t>Wer nicht liebt, der glaubt auch nicht.</w:t>
      </w:r>
    </w:p>
    <w:p w14:paraId="00C4E251" w14:textId="77777777" w:rsidR="0057404E" w:rsidRDefault="0057404E" w:rsidP="0057404E">
      <w:pPr>
        <w:pStyle w:val="StandardWeb"/>
      </w:pPr>
      <w:r>
        <w:t>3. Welch Geheimnis! GOttes Sohne</w:t>
      </w:r>
      <w:r>
        <w:br/>
        <w:t>Wird ein schwaches Menschen-Kind.</w:t>
      </w:r>
      <w:r>
        <w:br/>
        <w:t>Er saß auf dem Königs-Throne,</w:t>
      </w:r>
      <w:r>
        <w:br/>
        <w:t>Und Er wird, wie Knechte sind.</w:t>
      </w:r>
      <w:r>
        <w:br/>
        <w:t>Mein warum? Dass Er uns Böse,</w:t>
      </w:r>
      <w:r>
        <w:br/>
        <w:t>Seine Feinde, von dem Feind</w:t>
      </w:r>
      <w:r>
        <w:br/>
        <w:t>Und vom Höllen-Pfuhl erlöse.</w:t>
      </w:r>
      <w:r>
        <w:br/>
        <w:t>Welch ein teurer Menschen-Freund!</w:t>
      </w:r>
    </w:p>
    <w:p w14:paraId="1C2B006A" w14:textId="77777777" w:rsidR="0057404E" w:rsidRDefault="0057404E" w:rsidP="0057404E">
      <w:pPr>
        <w:pStyle w:val="StandardWeb"/>
      </w:pPr>
      <w:r>
        <w:t xml:space="preserve">4. Er, der überselig </w:t>
      </w:r>
      <w:proofErr w:type="spellStart"/>
      <w:r>
        <w:t>ware</w:t>
      </w:r>
      <w:proofErr w:type="spellEnd"/>
      <w:r>
        <w:t>,</w:t>
      </w:r>
      <w:r>
        <w:br/>
        <w:t>Wird geboren. Wo? Im Stall.</w:t>
      </w:r>
      <w:r>
        <w:br/>
        <w:t>Er trägt über dreißig Jahre</w:t>
      </w:r>
      <w:r>
        <w:br/>
        <w:t>Kreuz und Leiden ohne Zahl.</w:t>
      </w:r>
      <w:r>
        <w:br/>
        <w:t>Armut, Arbeit, Menschen-Plage,</w:t>
      </w:r>
      <w:r>
        <w:br/>
        <w:t>Satans-Pfeile, Undank, Schmach,</w:t>
      </w:r>
      <w:r>
        <w:br/>
        <w:t>Kampf und Sorgen-volle Tage</w:t>
      </w:r>
      <w:r>
        <w:br/>
        <w:t>Ging Ihm als ein Schatten nach.</w:t>
      </w:r>
    </w:p>
    <w:p w14:paraId="38BBA4D2" w14:textId="77777777" w:rsidR="0057404E" w:rsidRDefault="0057404E" w:rsidP="0057404E">
      <w:pPr>
        <w:pStyle w:val="StandardWeb"/>
      </w:pPr>
      <w:r>
        <w:t>5. Sieh Ihn dort zu Tische sitzen</w:t>
      </w:r>
      <w:r>
        <w:br/>
        <w:t>Als das rechte Osterlamm!</w:t>
      </w:r>
      <w:r>
        <w:br/>
        <w:t>Sieh Ihn in dem Gartenschwitzen!</w:t>
      </w:r>
      <w:r>
        <w:br/>
        <w:t>O welch ein Blut-Bräutigam!</w:t>
      </w:r>
      <w:r>
        <w:br/>
        <w:t xml:space="preserve">Der für uns sein Blut </w:t>
      </w:r>
      <w:proofErr w:type="spellStart"/>
      <w:r>
        <w:t>verdämpfet</w:t>
      </w:r>
      <w:proofErr w:type="spellEnd"/>
      <w:r>
        <w:t>,</w:t>
      </w:r>
      <w:r>
        <w:br/>
        <w:t>Und den Zorn-Kelch GOttes trinkt,</w:t>
      </w:r>
      <w:r>
        <w:br/>
        <w:t>Zittert, zaget, schreit und kämpfet,</w:t>
      </w:r>
      <w:r>
        <w:br/>
        <w:t>Und gleich als zur Höllen sinkt!</w:t>
      </w:r>
    </w:p>
    <w:p w14:paraId="11AEE81E" w14:textId="372889BB" w:rsidR="0057404E" w:rsidRDefault="0057404E" w:rsidP="0057404E">
      <w:pPr>
        <w:pStyle w:val="StandardWeb"/>
      </w:pPr>
      <w:r>
        <w:t>6. Sieh, wie Ihn die Häscher fassen,</w:t>
      </w:r>
      <w:r>
        <w:br/>
        <w:t>Als Ihn der Verräter küsst,</w:t>
      </w:r>
      <w:r>
        <w:br/>
        <w:t>Wie die Jünger Ihn verlassen,</w:t>
      </w:r>
      <w:r>
        <w:br/>
        <w:t>Wie Er nun gebunden ist,</w:t>
      </w:r>
      <w:r>
        <w:br/>
      </w:r>
      <w:proofErr w:type="spellStart"/>
      <w:r>
        <w:t>Wie</w:t>
      </w:r>
      <w:proofErr w:type="spellEnd"/>
      <w:r>
        <w:t xml:space="preserve"> man Ihn verhört und fraget</w:t>
      </w:r>
      <w:r>
        <w:br/>
        <w:t>Für dem falschen Juden-Rat,</w:t>
      </w:r>
      <w:r>
        <w:br/>
        <w:t xml:space="preserve">Anklagt, </w:t>
      </w:r>
      <w:proofErr w:type="spellStart"/>
      <w:r>
        <w:t>hönt</w:t>
      </w:r>
      <w:proofErr w:type="spellEnd"/>
      <w:r>
        <w:t xml:space="preserve">, </w:t>
      </w:r>
      <w:proofErr w:type="spellStart"/>
      <w:r>
        <w:t>verspeit</w:t>
      </w:r>
      <w:proofErr w:type="spellEnd"/>
      <w:r>
        <w:t xml:space="preserve"> und schlaget!</w:t>
      </w:r>
      <w:r>
        <w:br/>
        <w:t>Was war seine Missetat?</w:t>
      </w:r>
    </w:p>
    <w:p w14:paraId="7E0B7E31" w14:textId="77777777" w:rsidR="0057404E" w:rsidRDefault="0057404E" w:rsidP="0057404E">
      <w:pPr>
        <w:pStyle w:val="StandardWeb"/>
      </w:pPr>
      <w:r>
        <w:t>7. Sieh Ihn zu Pilatus schleppen!</w:t>
      </w:r>
      <w:r>
        <w:br/>
        <w:t>O wie ruft die tolle Rott</w:t>
      </w:r>
      <w:r>
        <w:br/>
        <w:t xml:space="preserve">An der </w:t>
      </w:r>
      <w:proofErr w:type="spellStart"/>
      <w:r>
        <w:t>Gass</w:t>
      </w:r>
      <w:proofErr w:type="spellEnd"/>
      <w:r>
        <w:t xml:space="preserve"> und auf der Treppen:</w:t>
      </w:r>
      <w:r>
        <w:br/>
      </w:r>
      <w:proofErr w:type="spellStart"/>
      <w:r>
        <w:t>Kreuz’ge</w:t>
      </w:r>
      <w:proofErr w:type="spellEnd"/>
      <w:r>
        <w:t>, Kreuze! welch ein Spott!</w:t>
      </w:r>
      <w:r>
        <w:br/>
        <w:t>Sieh: Man geißelt Ihn mit Riemen.</w:t>
      </w:r>
      <w:r>
        <w:br/>
        <w:t>Jetzt wird Er hervorgebracht,</w:t>
      </w:r>
      <w:r>
        <w:br/>
      </w:r>
      <w:r>
        <w:lastRenderedPageBreak/>
        <w:t>Braun und blau von Blut und Striemen.</w:t>
      </w:r>
      <w:r>
        <w:br/>
        <w:t xml:space="preserve">Ecce Homo! Mensch, </w:t>
      </w:r>
      <w:proofErr w:type="spellStart"/>
      <w:r>
        <w:t>hab</w:t>
      </w:r>
      <w:proofErr w:type="spellEnd"/>
      <w:r>
        <w:t xml:space="preserve"> acht!</w:t>
      </w:r>
    </w:p>
    <w:p w14:paraId="19F51FF4" w14:textId="1A240303" w:rsidR="0057404E" w:rsidRDefault="0057404E" w:rsidP="0057404E">
      <w:pPr>
        <w:pStyle w:val="StandardWeb"/>
      </w:pPr>
      <w:r>
        <w:t>8. Sieh, wie rasen jene Heyden.</w:t>
      </w:r>
      <w:r>
        <w:br/>
        <w:t>Alles spricht dem Heiland Hohn.</w:t>
      </w:r>
      <w:r>
        <w:br/>
        <w:t>Da sie Ihn mit Purpur kleiden,</w:t>
      </w:r>
      <w:r>
        <w:br/>
        <w:t>Sticht Ihn eine Dörner-Cron.</w:t>
      </w:r>
      <w:r>
        <w:br/>
        <w:t>Da sie Ihne kniend grüßen,</w:t>
      </w:r>
      <w:r>
        <w:br/>
      </w:r>
      <w:proofErr w:type="spellStart"/>
      <w:r>
        <w:t>Schläget</w:t>
      </w:r>
      <w:proofErr w:type="spellEnd"/>
      <w:r>
        <w:t xml:space="preserve"> Ihn das Zepter-Rohr.</w:t>
      </w:r>
      <w:r>
        <w:br/>
        <w:t>O wie muss die Unschuld büßen,</w:t>
      </w:r>
      <w:r>
        <w:br/>
        <w:t>Als ein Unmensch, als ein Tor!</w:t>
      </w:r>
    </w:p>
    <w:p w14:paraId="6BD79ABF" w14:textId="77777777" w:rsidR="0057404E" w:rsidRDefault="0057404E" w:rsidP="0057404E">
      <w:pPr>
        <w:pStyle w:val="StandardWeb"/>
      </w:pPr>
      <w:r>
        <w:t xml:space="preserve">9. Sieh, nun wird Er </w:t>
      </w:r>
      <w:proofErr w:type="spellStart"/>
      <w:r>
        <w:t>ausgeführet</w:t>
      </w:r>
      <w:proofErr w:type="spellEnd"/>
      <w:r>
        <w:br/>
        <w:t>Unter seiner Kreuzes-Last.</w:t>
      </w:r>
      <w:r>
        <w:br/>
        <w:t>Da der Pöbel jubilieret,</w:t>
      </w:r>
      <w:r>
        <w:br/>
        <w:t>Seufzet und zergeht Er fast.</w:t>
      </w:r>
      <w:r>
        <w:br/>
        <w:t>Sieh jetzt nimmt man Ihm das Kleide</w:t>
      </w:r>
      <w:r>
        <w:br/>
        <w:t>Auf dem bangen Golgatha.</w:t>
      </w:r>
      <w:r>
        <w:br/>
        <w:t>O betrübte Augen-Waide!</w:t>
      </w:r>
      <w:r>
        <w:br/>
        <w:t>Nackend steht der Heiland da.</w:t>
      </w:r>
    </w:p>
    <w:p w14:paraId="495879B0" w14:textId="77777777" w:rsidR="0057404E" w:rsidRDefault="0057404E" w:rsidP="0057404E">
      <w:pPr>
        <w:pStyle w:val="StandardWeb"/>
      </w:pPr>
      <w:r>
        <w:t>10. Sieh, wie man Ihn will ermorden,</w:t>
      </w:r>
      <w:r>
        <w:br/>
        <w:t xml:space="preserve">Und durch </w:t>
      </w:r>
      <w:proofErr w:type="spellStart"/>
      <w:r>
        <w:t>Händ</w:t>
      </w:r>
      <w:proofErr w:type="spellEnd"/>
      <w:r>
        <w:t xml:space="preserve"> und Füße sticht!</w:t>
      </w:r>
      <w:r>
        <w:br/>
        <w:t>Mitten unterm Schächer-Orden</w:t>
      </w:r>
      <w:r>
        <w:br/>
        <w:t xml:space="preserve">Wird sein Galgen </w:t>
      </w:r>
      <w:proofErr w:type="spellStart"/>
      <w:r>
        <w:t>aufgericht</w:t>
      </w:r>
      <w:proofErr w:type="spellEnd"/>
      <w:r>
        <w:t>.</w:t>
      </w:r>
      <w:r>
        <w:br/>
        <w:t>Nun da hängt Er voller Wunden,</w:t>
      </w:r>
      <w:r>
        <w:br/>
        <w:t xml:space="preserve">Als ein Lamm, das nichts </w:t>
      </w:r>
      <w:proofErr w:type="spellStart"/>
      <w:r>
        <w:t>verschuld</w:t>
      </w:r>
      <w:proofErr w:type="spellEnd"/>
      <w:r>
        <w:t>,</w:t>
      </w:r>
      <w:r>
        <w:br/>
        <w:t>Angebellt von frechen Hunden,</w:t>
      </w:r>
      <w:r>
        <w:br/>
        <w:t>Doch voll Langmut und Geduld.</w:t>
      </w:r>
    </w:p>
    <w:p w14:paraId="624128C8" w14:textId="77777777" w:rsidR="0057404E" w:rsidRDefault="0057404E" w:rsidP="0057404E">
      <w:pPr>
        <w:pStyle w:val="StandardWeb"/>
      </w:pPr>
      <w:r>
        <w:t>11. Sieh, wie klopft die Brust für Schmerzen.</w:t>
      </w:r>
      <w:r>
        <w:br/>
        <w:t>Ach! Er blutet sich zu tot.</w:t>
      </w:r>
      <w:r>
        <w:br/>
        <w:t>Aller Trost weicht aus dem Herzen,</w:t>
      </w:r>
      <w:r>
        <w:br/>
        <w:t>Es kommt neue Seelen-Not,</w:t>
      </w:r>
      <w:r>
        <w:br/>
        <w:t>Sieh, wie Er sich krümmt und windet!</w:t>
      </w:r>
      <w:r>
        <w:br/>
        <w:t>Eli, Eli! ruft sein Mund,</w:t>
      </w:r>
      <w:r>
        <w:br/>
        <w:t>Und der Sonne Schein verschwindet.</w:t>
      </w:r>
      <w:r>
        <w:br/>
        <w:t>O wann kommt die neunte Stund?</w:t>
      </w:r>
    </w:p>
    <w:p w14:paraId="78C6644F" w14:textId="77777777" w:rsidR="0057404E" w:rsidRDefault="0057404E" w:rsidP="0057404E">
      <w:pPr>
        <w:pStyle w:val="StandardWeb"/>
      </w:pPr>
      <w:r>
        <w:t>12. Sieh, jetzt muss das Leben sterben,</w:t>
      </w:r>
      <w:r>
        <w:br/>
        <w:t>Und Er spricht: Es ist vollbracht!</w:t>
      </w:r>
      <w:r>
        <w:br/>
        <w:t>Er ist tot, und wir sind Erben.</w:t>
      </w:r>
      <w:r>
        <w:br/>
        <w:t>Nun ist alles wohl gemacht.</w:t>
      </w:r>
      <w:r>
        <w:br/>
        <w:t>Aber wie? Lässt man Ihn hangen?</w:t>
      </w:r>
      <w:r>
        <w:br/>
        <w:t>Wir Er gar zum Raben-Aas?</w:t>
      </w:r>
      <w:r>
        <w:br/>
        <w:t>Nein. Es ist die Nacht vergangen</w:t>
      </w:r>
      <w:r>
        <w:br/>
        <w:t>Und des Leidens Stunden-Glas.</w:t>
      </w:r>
    </w:p>
    <w:p w14:paraId="6E031ADD" w14:textId="2938914B" w:rsidR="0057404E" w:rsidRDefault="0057404E" w:rsidP="0057404E">
      <w:pPr>
        <w:pStyle w:val="StandardWeb"/>
      </w:pPr>
      <w:r>
        <w:t>13. Zwar man spießt Ihm in die Seite;</w:t>
      </w:r>
      <w:r>
        <w:br/>
        <w:t>Doch drauf löset man Ihn ab.</w:t>
      </w:r>
      <w:r>
        <w:br/>
        <w:t>Reiche Rats- und Ehren-Leute</w:t>
      </w:r>
      <w:r>
        <w:br/>
      </w:r>
      <w:r>
        <w:lastRenderedPageBreak/>
        <w:t>Tragen Ihne selbst zu Grab.</w:t>
      </w:r>
      <w:r>
        <w:br/>
        <w:t xml:space="preserve">Und hier bleibt Er </w:t>
      </w:r>
      <w:proofErr w:type="spellStart"/>
      <w:r>
        <w:t>unverriegelt</w:t>
      </w:r>
      <w:proofErr w:type="spellEnd"/>
      <w:r>
        <w:t>.</w:t>
      </w:r>
      <w:r>
        <w:br/>
        <w:t>Er erwacht am dritten Tag.</w:t>
      </w:r>
      <w:r>
        <w:br/>
        <w:t xml:space="preserve">Da wird </w:t>
      </w:r>
      <w:proofErr w:type="spellStart"/>
      <w:r>
        <w:t>Erd</w:t>
      </w:r>
      <w:proofErr w:type="spellEnd"/>
      <w:r>
        <w:t xml:space="preserve"> und Gruft entsiegelt.</w:t>
      </w:r>
      <w:r>
        <w:br/>
        <w:t>Satan, welch ein Donnerschlag?</w:t>
      </w:r>
    </w:p>
    <w:p w14:paraId="082A8D58" w14:textId="77777777" w:rsidR="0057404E" w:rsidRDefault="0057404E" w:rsidP="0057404E">
      <w:pPr>
        <w:pStyle w:val="StandardWeb"/>
      </w:pPr>
      <w:r>
        <w:t>14. Sieh Ihn hin und her erscheinen.</w:t>
      </w:r>
      <w:r>
        <w:br/>
        <w:t>Jetzt ist Tod und Höll besiegt.</w:t>
      </w:r>
      <w:r>
        <w:br/>
        <w:t>Sieh, Er wandelt mit den Seinen.</w:t>
      </w:r>
      <w:r>
        <w:br/>
        <w:t>O wie sind sie so vergnügt!</w:t>
      </w:r>
      <w:r>
        <w:br/>
        <w:t>Sieh Ihn auch gen Himmel fahren.</w:t>
      </w:r>
      <w:r>
        <w:br/>
        <w:t>Jetzt regiert Er hier und dort,</w:t>
      </w:r>
      <w:r>
        <w:br/>
        <w:t>Als ein Fürst der Engel-Schaaren.</w:t>
      </w:r>
      <w:r>
        <w:br/>
        <w:t>Glaub und folge seinem Wort!</w:t>
      </w:r>
    </w:p>
    <w:p w14:paraId="637D2296" w14:textId="77777777" w:rsidR="0057404E" w:rsidRDefault="0057404E" w:rsidP="0057404E">
      <w:pPr>
        <w:pStyle w:val="StandardWeb"/>
      </w:pPr>
      <w:r>
        <w:t>15. Seele! Soll es kraftlos bleiben?</w:t>
      </w:r>
      <w:r>
        <w:br/>
        <w:t>Kann dich Christi Kreuzes-Lehr</w:t>
      </w:r>
      <w:r>
        <w:br/>
        <w:t>Nicht zur Liebes-</w:t>
      </w:r>
      <w:proofErr w:type="spellStart"/>
      <w:r>
        <w:t>Einbrunst</w:t>
      </w:r>
      <w:proofErr w:type="spellEnd"/>
      <w:r>
        <w:t xml:space="preserve"> treiben:</w:t>
      </w:r>
      <w:r>
        <w:br/>
        <w:t>O so liebst du nimmermehr.</w:t>
      </w:r>
      <w:r>
        <w:br/>
        <w:t>Seele! willst du nicht verschmachten,</w:t>
      </w:r>
      <w:r>
        <w:br/>
        <w:t xml:space="preserve">O so </w:t>
      </w:r>
      <w:proofErr w:type="spellStart"/>
      <w:r>
        <w:t>werd</w:t>
      </w:r>
      <w:proofErr w:type="spellEnd"/>
      <w:r>
        <w:t xml:space="preserve"> in Liebe heiß.</w:t>
      </w:r>
      <w:r>
        <w:br/>
        <w:t>Lass nicht ab, Ihn zu betrachten..</w:t>
      </w:r>
      <w:r>
        <w:br/>
        <w:t>Er zerschmelzet alles Eis.</w:t>
      </w:r>
    </w:p>
    <w:p w14:paraId="52A4C87B" w14:textId="77777777" w:rsidR="0057404E" w:rsidRDefault="0057404E" w:rsidP="0057404E">
      <w:pPr>
        <w:pStyle w:val="StandardWeb"/>
      </w:pPr>
      <w:r>
        <w:t>16. Denk, Er ist uns nachgegangen,</w:t>
      </w:r>
      <w:r>
        <w:br/>
        <w:t>Da wir Seiner nicht begeht.</w:t>
      </w:r>
      <w:r>
        <w:br/>
        <w:t>Er hat gern das Kreuz umfangen,</w:t>
      </w:r>
      <w:r>
        <w:br/>
        <w:t>Und sich nimmermehr beschwert.</w:t>
      </w:r>
      <w:r>
        <w:br/>
        <w:t>O wer will uns einst erretten,</w:t>
      </w:r>
      <w:r>
        <w:br/>
        <w:t>Wann wir ein so teures Blut</w:t>
      </w:r>
      <w:r>
        <w:br/>
        <w:t>Mit Verachtungs-Füssen treten?</w:t>
      </w:r>
      <w:r>
        <w:br/>
        <w:t>O wer hemmt des Satans Wut!</w:t>
      </w:r>
    </w:p>
    <w:p w14:paraId="16ABF76B" w14:textId="77777777" w:rsidR="0057404E" w:rsidRDefault="0057404E" w:rsidP="0057404E">
      <w:pPr>
        <w:pStyle w:val="StandardWeb"/>
      </w:pPr>
      <w:r>
        <w:t>17. Hat St. Paulus nicht geschrieben:</w:t>
      </w:r>
      <w:r>
        <w:br/>
        <w:t>(Welch ein Bann und Schrecken-Spruch)</w:t>
      </w:r>
      <w:r>
        <w:br/>
        <w:t>Wer den Heiland nicht will lieben,</w:t>
      </w:r>
      <w:r>
        <w:br/>
        <w:t>Sei Anathema, ein Fluch.</w:t>
      </w:r>
      <w:r>
        <w:br/>
        <w:t>O dabei wirds freilich bleiben!</w:t>
      </w:r>
      <w:r>
        <w:br/>
        <w:t>Seele, Seele! Lasse dich</w:t>
      </w:r>
      <w:r>
        <w:br/>
        <w:t>Von dem Geist der Liebe treiben!</w:t>
      </w:r>
      <w:r>
        <w:br/>
        <w:t xml:space="preserve">Seele, liebe </w:t>
      </w:r>
      <w:proofErr w:type="spellStart"/>
      <w:r>
        <w:t>brünstiglich</w:t>
      </w:r>
      <w:proofErr w:type="spellEnd"/>
      <w:r>
        <w:t>!</w:t>
      </w:r>
    </w:p>
    <w:p w14:paraId="5E3F8A74" w14:textId="77777777" w:rsidR="0057404E" w:rsidRDefault="0057404E" w:rsidP="0057404E">
      <w:pPr>
        <w:pStyle w:val="StandardWeb"/>
      </w:pPr>
      <w:r>
        <w:t>18. Liebe-Licht, der Gottheit Wesen,</w:t>
      </w:r>
      <w:r>
        <w:br/>
        <w:t>Ist der Christen Element.</w:t>
      </w:r>
      <w:r>
        <w:br/>
        <w:t>Liebe muss sich auserlesen,</w:t>
      </w:r>
      <w:r>
        <w:br/>
        <w:t>Wer den Namen Christi nennt.</w:t>
      </w:r>
      <w:r>
        <w:br/>
        <w:t>Lasst uns Augustinum hören,</w:t>
      </w:r>
      <w:r>
        <w:br/>
        <w:t>Er war auch mit Lieb erfüllt.</w:t>
      </w:r>
      <w:r>
        <w:br/>
        <w:t xml:space="preserve">Liebe, spricht er, GOtt den </w:t>
      </w:r>
      <w:proofErr w:type="spellStart"/>
      <w:r>
        <w:t>HErren</w:t>
      </w:r>
      <w:proofErr w:type="spellEnd"/>
      <w:r>
        <w:t>,</w:t>
      </w:r>
      <w:r>
        <w:br/>
        <w:t xml:space="preserve">Und denn tue was du </w:t>
      </w:r>
      <w:proofErr w:type="spellStart"/>
      <w:r>
        <w:t>willt</w:t>
      </w:r>
      <w:proofErr w:type="spellEnd"/>
      <w:r>
        <w:t>.</w:t>
      </w:r>
    </w:p>
    <w:p w14:paraId="46AF6207" w14:textId="77777777" w:rsidR="0057404E" w:rsidRDefault="0057404E" w:rsidP="0057404E">
      <w:pPr>
        <w:pStyle w:val="StandardWeb"/>
      </w:pPr>
      <w:r>
        <w:lastRenderedPageBreak/>
        <w:t>19. HERR, dies Feuer anzuzünden,</w:t>
      </w:r>
      <w:r>
        <w:br/>
        <w:t>Ist dein Werk und deine Kunst.</w:t>
      </w:r>
      <w:r>
        <w:br/>
        <w:t>Ach, die Höllen-Glut der Sünden</w:t>
      </w:r>
      <w:r>
        <w:br/>
        <w:t>Hindert noch die Himmels-Brunst.</w:t>
      </w:r>
      <w:r>
        <w:br/>
        <w:t>HERR, Du willst uns nicht verdammen,</w:t>
      </w:r>
      <w:r>
        <w:br/>
        <w:t>Du bist unsern Seelen hold;</w:t>
      </w:r>
      <w:r>
        <w:br/>
        <w:t>Taufe denn mit Liebes-Flammen,</w:t>
      </w:r>
      <w:r>
        <w:br/>
        <w:t>Schenke mir des Glaubens Gold.</w:t>
      </w:r>
    </w:p>
    <w:p w14:paraId="515070DF" w14:textId="77777777" w:rsidR="0057404E" w:rsidRDefault="0057404E" w:rsidP="0057404E">
      <w:pPr>
        <w:pStyle w:val="StandardWeb"/>
      </w:pPr>
      <w:r>
        <w:t>20. Geist des Glaubens und der Liebe!</w:t>
      </w:r>
      <w:r>
        <w:br/>
        <w:t>Ach! ergieße Dich in mich!</w:t>
      </w:r>
      <w:r>
        <w:br/>
        <w:t>Deine Zucht und Friedens-Triebe</w:t>
      </w:r>
      <w:r>
        <w:br/>
        <w:t xml:space="preserve">Fördern uns gar </w:t>
      </w:r>
      <w:proofErr w:type="spellStart"/>
      <w:r>
        <w:t>seliglich</w:t>
      </w:r>
      <w:proofErr w:type="spellEnd"/>
      <w:r>
        <w:t>.</w:t>
      </w:r>
      <w:r>
        <w:br/>
        <w:t>O du reine GOttes-Daube!</w:t>
      </w:r>
      <w:r>
        <w:br/>
        <w:t>Fliege doch mit Macht herbei,</w:t>
      </w:r>
      <w:r>
        <w:br/>
        <w:t>Dass ich glaub, und dass mein Glaube</w:t>
      </w:r>
      <w:r>
        <w:br/>
        <w:t>Durch die Liebe tätig sei.</w:t>
      </w:r>
    </w:p>
    <w:p w14:paraId="65FEDCFD" w14:textId="77777777" w:rsidR="00F71B94" w:rsidRDefault="00F71B94" w:rsidP="00F71B94">
      <w:pPr>
        <w:pStyle w:val="berschrift1"/>
      </w:pPr>
      <w:r>
        <w:t>O Gott, man kennet dich nicht recht</w:t>
      </w:r>
    </w:p>
    <w:p w14:paraId="7D70CDA4" w14:textId="77777777" w:rsidR="00F71B94" w:rsidRDefault="00F71B94" w:rsidP="00F71B94">
      <w:pPr>
        <w:pStyle w:val="StandardWeb"/>
      </w:pPr>
      <w:r>
        <w:t>1.) O Gott, man kennet dich nicht recht,</w:t>
      </w:r>
      <w:r>
        <w:br/>
        <w:t>Mein Schatz, man schätzet dich zu schlecht,</w:t>
      </w:r>
      <w:r>
        <w:br/>
        <w:t>Man sucht dich nicht im Herzen.</w:t>
      </w:r>
      <w:r>
        <w:br/>
        <w:t>Durch Selbsttun will man heilig sein,</w:t>
      </w:r>
      <w:r>
        <w:br/>
        <w:t xml:space="preserve">Dir gibt man nicht die </w:t>
      </w:r>
      <w:proofErr w:type="spellStart"/>
      <w:r>
        <w:t>Ehr</w:t>
      </w:r>
      <w:proofErr w:type="spellEnd"/>
      <w:r>
        <w:t xml:space="preserve"> allein,</w:t>
      </w:r>
      <w:r>
        <w:br/>
        <w:t>Wie, sollt‘ es mich nicht schmerzen!</w:t>
      </w:r>
    </w:p>
    <w:p w14:paraId="6B8E16D2" w14:textId="77777777" w:rsidR="00F71B94" w:rsidRDefault="00F71B94" w:rsidP="00F71B94">
      <w:pPr>
        <w:pStyle w:val="StandardWeb"/>
      </w:pPr>
      <w:r>
        <w:t>2.) Solls, Liebster, mir erlaubet sein,</w:t>
      </w:r>
      <w:r>
        <w:br/>
        <w:t>Dass ich’s einst andern mach gemein,</w:t>
      </w:r>
      <w:r>
        <w:br/>
        <w:t>Wie nahe man dich finde,</w:t>
      </w:r>
      <w:r>
        <w:br/>
        <w:t>Gib Worte dann voll Kraft und Lieb‘,</w:t>
      </w:r>
      <w:r>
        <w:br/>
        <w:t xml:space="preserve">Viel Tausenden den </w:t>
      </w:r>
      <w:proofErr w:type="spellStart"/>
      <w:r>
        <w:t>Ruh’stand</w:t>
      </w:r>
      <w:proofErr w:type="spellEnd"/>
      <w:r>
        <w:t xml:space="preserve"> gib</w:t>
      </w:r>
      <w:r>
        <w:br/>
        <w:t>Und sie mir dir verbinde!</w:t>
      </w:r>
    </w:p>
    <w:p w14:paraId="450E5513" w14:textId="77777777" w:rsidR="00F71B94" w:rsidRDefault="00F71B94" w:rsidP="00F71B94">
      <w:pPr>
        <w:pStyle w:val="StandardWeb"/>
      </w:pPr>
      <w:r>
        <w:t>3.) Du höchst vergnügend Wesen du,</w:t>
      </w:r>
      <w:r>
        <w:br/>
        <w:t xml:space="preserve">Mein Seelenfreund und </w:t>
      </w:r>
      <w:proofErr w:type="spellStart"/>
      <w:r>
        <w:t>ein’ge</w:t>
      </w:r>
      <w:proofErr w:type="spellEnd"/>
      <w:r>
        <w:t xml:space="preserve"> Ruh,</w:t>
      </w:r>
      <w:r>
        <w:br/>
        <w:t>Den ich in mir gefunden,</w:t>
      </w:r>
      <w:r>
        <w:br/>
        <w:t>Wie bist du mir so innig nah!</w:t>
      </w:r>
      <w:r>
        <w:br/>
        <w:t>Kehr ich hinein, so bist du da,</w:t>
      </w:r>
      <w:r>
        <w:br/>
        <w:t>Du hältst mein Herz gebunden.</w:t>
      </w:r>
    </w:p>
    <w:p w14:paraId="51E28B33" w14:textId="77777777" w:rsidR="00F71B94" w:rsidRDefault="00F71B94" w:rsidP="00F71B94">
      <w:pPr>
        <w:pStyle w:val="StandardWeb"/>
      </w:pPr>
      <w:r>
        <w:t>4.) Man schreib mir kein Gesetze für,</w:t>
      </w:r>
      <w:r>
        <w:br/>
        <w:t>Dass ich mich kehren soll zu dir,</w:t>
      </w:r>
      <w:r>
        <w:br/>
        <w:t>Ich kann es ja nicht lassen.</w:t>
      </w:r>
      <w:r>
        <w:br/>
        <w:t>Die Liebeskräfte sind berührt,</w:t>
      </w:r>
      <w:r>
        <w:br/>
        <w:t>Sie werden innig eingeführt</w:t>
      </w:r>
      <w:r>
        <w:br/>
        <w:t>Und dich von selbst umfassen.</w:t>
      </w:r>
    </w:p>
    <w:p w14:paraId="7B03006F" w14:textId="77777777" w:rsidR="00F71B94" w:rsidRDefault="00F71B94" w:rsidP="00F71B94">
      <w:pPr>
        <w:pStyle w:val="StandardWeb"/>
      </w:pPr>
      <w:r>
        <w:t>5.) Ein Etwas ist mir innig nah,</w:t>
      </w:r>
      <w:r>
        <w:br/>
        <w:t>Ein unbekanntes Gut ist da,</w:t>
      </w:r>
      <w:r>
        <w:br/>
        <w:t>Das meinen Geist erfüllet.</w:t>
      </w:r>
      <w:r>
        <w:br/>
      </w:r>
      <w:r>
        <w:lastRenderedPageBreak/>
        <w:t xml:space="preserve">Ich darf und will’s nicht frei </w:t>
      </w:r>
      <w:proofErr w:type="spellStart"/>
      <w:r>
        <w:t>besehn</w:t>
      </w:r>
      <w:proofErr w:type="spellEnd"/>
      <w:r>
        <w:t>,</w:t>
      </w:r>
      <w:r>
        <w:br/>
        <w:t>Ich bleib in Liebesehrfrucht stehn</w:t>
      </w:r>
      <w:r>
        <w:br/>
        <w:t xml:space="preserve">Bestürzt und doch </w:t>
      </w:r>
      <w:proofErr w:type="spellStart"/>
      <w:r>
        <w:t>gestillet</w:t>
      </w:r>
      <w:proofErr w:type="spellEnd"/>
      <w:r>
        <w:t>.</w:t>
      </w:r>
    </w:p>
    <w:p w14:paraId="3D34AB85" w14:textId="77777777" w:rsidR="00F71B94" w:rsidRDefault="00F71B94" w:rsidP="00F71B94">
      <w:pPr>
        <w:pStyle w:val="StandardWeb"/>
      </w:pPr>
      <w:r>
        <w:t>6.) Dies Gut, das mich genommen ein,</w:t>
      </w:r>
      <w:r>
        <w:br/>
        <w:t>Muss groß und allgenügsam sein,</w:t>
      </w:r>
      <w:r>
        <w:br/>
        <w:t>Man kann’s nicht deutlich nennen.</w:t>
      </w:r>
      <w:r>
        <w:br/>
        <w:t>Es ist was Göttliches mir nah,</w:t>
      </w:r>
      <w:r>
        <w:br/>
        <w:t>Der Gottheit Gegenwart ist da,</w:t>
      </w:r>
      <w:r>
        <w:br/>
        <w:t>Wer sollt dran zweifeln können?</w:t>
      </w:r>
    </w:p>
    <w:p w14:paraId="28A4D746" w14:textId="77777777" w:rsidR="00F71B94" w:rsidRDefault="00F71B94" w:rsidP="00F71B94">
      <w:pPr>
        <w:pStyle w:val="StandardWeb"/>
      </w:pPr>
      <w:r>
        <w:t xml:space="preserve">7.) Die tiefe </w:t>
      </w:r>
      <w:proofErr w:type="spellStart"/>
      <w:r>
        <w:t>Veneration</w:t>
      </w:r>
      <w:proofErr w:type="spellEnd"/>
      <w:r>
        <w:t>,</w:t>
      </w:r>
      <w:r>
        <w:br/>
        <w:t xml:space="preserve">Die große Ruh, die </w:t>
      </w:r>
      <w:proofErr w:type="spellStart"/>
      <w:r>
        <w:t>sel’ge</w:t>
      </w:r>
      <w:proofErr w:type="spellEnd"/>
      <w:r>
        <w:t xml:space="preserve"> </w:t>
      </w:r>
      <w:proofErr w:type="spellStart"/>
      <w:r>
        <w:t>Wonn</w:t>
      </w:r>
      <w:proofErr w:type="spellEnd"/>
      <w:r>
        <w:t>,</w:t>
      </w:r>
      <w:r>
        <w:br/>
        <w:t xml:space="preserve">Das Beugen </w:t>
      </w:r>
      <w:proofErr w:type="spellStart"/>
      <w:r>
        <w:t>ohn</w:t>
      </w:r>
      <w:proofErr w:type="spellEnd"/>
      <w:r>
        <w:t>‘ Aufhören.</w:t>
      </w:r>
      <w:r>
        <w:br/>
        <w:t>Die geben, wo man geht und steht,</w:t>
      </w:r>
      <w:r>
        <w:br/>
        <w:t>Den Eindruck einer Majestät,</w:t>
      </w:r>
      <w:r>
        <w:br/>
        <w:t xml:space="preserve">Die </w:t>
      </w:r>
      <w:proofErr w:type="spellStart"/>
      <w:r>
        <w:t>Erd</w:t>
      </w:r>
      <w:proofErr w:type="spellEnd"/>
      <w:r>
        <w:t>‘ und Himmel ehren.</w:t>
      </w:r>
    </w:p>
    <w:p w14:paraId="56E3569E" w14:textId="77777777" w:rsidR="00F71B94" w:rsidRDefault="00F71B94" w:rsidP="00F71B94">
      <w:pPr>
        <w:pStyle w:val="StandardWeb"/>
      </w:pPr>
      <w:r>
        <w:t>8.) Ich bin im dunklen Heiligtum,</w:t>
      </w:r>
      <w:r>
        <w:br/>
        <w:t>Ich bete an und bleibe stumm,</w:t>
      </w:r>
      <w:r>
        <w:br/>
        <w:t>O ehrfurchtsvolles Schweigen!</w:t>
      </w:r>
      <w:r>
        <w:br/>
        <w:t>Der beste Redner sagt mir’s nicht,</w:t>
      </w:r>
      <w:r>
        <w:br/>
        <w:t>Was man hier ohne Reden spricht</w:t>
      </w:r>
      <w:r>
        <w:br/>
        <w:t>Durch Lieben und durch Beugen.</w:t>
      </w:r>
    </w:p>
    <w:p w14:paraId="6A7EE275" w14:textId="77777777" w:rsidR="00F71B94" w:rsidRDefault="00F71B94" w:rsidP="00F71B94">
      <w:pPr>
        <w:pStyle w:val="StandardWeb"/>
      </w:pPr>
      <w:r>
        <w:t>9.) Hier ist die stille Ewigkeit,</w:t>
      </w:r>
      <w:r>
        <w:br/>
        <w:t xml:space="preserve">Ein immerwährend‘ </w:t>
      </w:r>
      <w:proofErr w:type="spellStart"/>
      <w:r>
        <w:t>sel’ges</w:t>
      </w:r>
      <w:proofErr w:type="spellEnd"/>
      <w:r>
        <w:t xml:space="preserve"> Heut‘,</w:t>
      </w:r>
      <w:r>
        <w:br/>
        <w:t>Dies Nun kann alles geben.</w:t>
      </w:r>
      <w:r>
        <w:br/>
        <w:t>Die Zeit vergeht mir süß und sacht,</w:t>
      </w:r>
      <w:r>
        <w:br/>
        <w:t>Ich möchte beten Tag und Nacht,</w:t>
      </w:r>
      <w:r>
        <w:br/>
        <w:t>Bei Gott im Geiste leben.</w:t>
      </w:r>
    </w:p>
    <w:p w14:paraId="20C29466" w14:textId="77777777" w:rsidR="00F71B94" w:rsidRDefault="00F71B94" w:rsidP="00F71B94">
      <w:pPr>
        <w:pStyle w:val="StandardWeb"/>
      </w:pPr>
      <w:r>
        <w:t>10.) Mein Geist, dies arm‘ verirrte Kind,</w:t>
      </w:r>
      <w:r>
        <w:br/>
        <w:t xml:space="preserve">Des Vaters Haus nun wieder </w:t>
      </w:r>
      <w:proofErr w:type="spellStart"/>
      <w:r>
        <w:t>find’t</w:t>
      </w:r>
      <w:proofErr w:type="spellEnd"/>
      <w:r>
        <w:br/>
        <w:t>Nach langem, bangem Fragen.</w:t>
      </w:r>
      <w:r>
        <w:br/>
        <w:t>Ich bin zurecht, hier kehr ich ein,</w:t>
      </w:r>
      <w:r>
        <w:br/>
        <w:t>Dies ist der Ort, hier muss ich sein.</w:t>
      </w:r>
      <w:r>
        <w:br/>
        <w:t>Mein Gott, was soll ich sagen!</w:t>
      </w:r>
    </w:p>
    <w:p w14:paraId="63C3C420" w14:textId="77777777" w:rsidR="00F71B94" w:rsidRDefault="00F71B94" w:rsidP="00F71B94">
      <w:pPr>
        <w:pStyle w:val="StandardWeb"/>
      </w:pPr>
      <w:r>
        <w:t>11.) Wie war dem Geiste doch zumut,</w:t>
      </w:r>
      <w:r>
        <w:br/>
        <w:t>Da er sein langgesuchtes Gut</w:t>
      </w:r>
      <w:r>
        <w:br/>
      </w:r>
      <w:proofErr w:type="spellStart"/>
      <w:r>
        <w:t>So</w:t>
      </w:r>
      <w:proofErr w:type="spellEnd"/>
      <w:r>
        <w:t xml:space="preserve"> nah im Herzen </w:t>
      </w:r>
      <w:proofErr w:type="spellStart"/>
      <w:r>
        <w:t>funde</w:t>
      </w:r>
      <w:proofErr w:type="spellEnd"/>
      <w:r>
        <w:t>!</w:t>
      </w:r>
      <w:r>
        <w:br/>
        <w:t>Nun hat er’s alles, was er will,</w:t>
      </w:r>
      <w:r>
        <w:br/>
        <w:t>Umarmet, liebet und ist still</w:t>
      </w:r>
      <w:r>
        <w:br/>
        <w:t>Bei seinem Gott im Grunde.</w:t>
      </w:r>
    </w:p>
    <w:p w14:paraId="6847ECDE" w14:textId="77777777" w:rsidR="00F71B94" w:rsidRDefault="00F71B94" w:rsidP="00F71B94">
      <w:pPr>
        <w:pStyle w:val="StandardWeb"/>
      </w:pPr>
      <w:r>
        <w:t>12.) O Schönheit, alt und neu genannt,</w:t>
      </w:r>
      <w:r>
        <w:br/>
        <w:t>Ach, dass ich dich so spät erkannt,</w:t>
      </w:r>
      <w:r>
        <w:br/>
      </w:r>
      <w:proofErr w:type="spellStart"/>
      <w:r>
        <w:t>Geliebet</w:t>
      </w:r>
      <w:proofErr w:type="spellEnd"/>
      <w:r>
        <w:t xml:space="preserve"> und erfahren!</w:t>
      </w:r>
      <w:r>
        <w:br/>
        <w:t>Ich suchte draußen hier und da</w:t>
      </w:r>
      <w:r>
        <w:br/>
      </w:r>
      <w:r>
        <w:lastRenderedPageBreak/>
        <w:t>Und wusste nicht, dass wir so nah</w:t>
      </w:r>
      <w:r>
        <w:br/>
        <w:t>Im Geist beisammen waren.</w:t>
      </w:r>
    </w:p>
    <w:p w14:paraId="2A56FA69" w14:textId="77777777" w:rsidR="00F71B94" w:rsidRDefault="00F71B94" w:rsidP="00F71B94">
      <w:pPr>
        <w:pStyle w:val="StandardWeb"/>
      </w:pPr>
      <w:r>
        <w:t>13.) Der Seele Mittelpunkt und Grund</w:t>
      </w:r>
      <w:r>
        <w:br/>
        <w:t xml:space="preserve">Wird mit </w:t>
      </w:r>
      <w:proofErr w:type="spellStart"/>
      <w:r>
        <w:t>Verwundrung</w:t>
      </w:r>
      <w:proofErr w:type="spellEnd"/>
      <w:r>
        <w:t xml:space="preserve"> bloß und kund</w:t>
      </w:r>
      <w:r>
        <w:br/>
        <w:t>Der Gottheit Haus und Throne,</w:t>
      </w:r>
      <w:r>
        <w:br/>
        <w:t>Denn Gott sich ewig diese Stadt</w:t>
      </w:r>
      <w:r>
        <w:br/>
        <w:t xml:space="preserve">Geeignet und </w:t>
      </w:r>
      <w:proofErr w:type="spellStart"/>
      <w:r>
        <w:t>gefreiet</w:t>
      </w:r>
      <w:proofErr w:type="spellEnd"/>
      <w:r>
        <w:t xml:space="preserve"> hat,</w:t>
      </w:r>
      <w:r>
        <w:br/>
        <w:t>Dass er allein drin wohne.</w:t>
      </w:r>
    </w:p>
    <w:p w14:paraId="65D147FD" w14:textId="77777777" w:rsidR="00F71B94" w:rsidRDefault="00F71B94" w:rsidP="00F71B94">
      <w:pPr>
        <w:pStyle w:val="StandardWeb"/>
      </w:pPr>
      <w:r>
        <w:t xml:space="preserve">14.) Dass er mit seinem </w:t>
      </w:r>
      <w:proofErr w:type="spellStart"/>
      <w:r>
        <w:t>Glorieglanz</w:t>
      </w:r>
      <w:proofErr w:type="spellEnd"/>
      <w:r>
        <w:br/>
        <w:t xml:space="preserve">Erfülle, zier und </w:t>
      </w:r>
      <w:proofErr w:type="spellStart"/>
      <w:r>
        <w:t>sel’ge</w:t>
      </w:r>
      <w:proofErr w:type="spellEnd"/>
      <w:r>
        <w:t xml:space="preserve"> ganz</w:t>
      </w:r>
      <w:r>
        <w:br/>
        <w:t>Den Geist und sich drin liebe.</w:t>
      </w:r>
      <w:r>
        <w:br/>
        <w:t>Wer diesen Adel kennte recht,</w:t>
      </w:r>
      <w:r>
        <w:br/>
        <w:t>Dem wär die ganze Welt zu schlecht,</w:t>
      </w:r>
      <w:r>
        <w:br/>
        <w:t xml:space="preserve">In Gott er sich </w:t>
      </w:r>
      <w:proofErr w:type="spellStart"/>
      <w:r>
        <w:t>erhübe</w:t>
      </w:r>
      <w:proofErr w:type="spellEnd"/>
      <w:r>
        <w:t>.</w:t>
      </w:r>
    </w:p>
    <w:p w14:paraId="28C39771" w14:textId="77777777" w:rsidR="00F71B94" w:rsidRDefault="00F71B94" w:rsidP="00F71B94">
      <w:pPr>
        <w:pStyle w:val="StandardWeb"/>
      </w:pPr>
      <w:r>
        <w:t>15.) Hier ist mein wahres Element,</w:t>
      </w:r>
      <w:r>
        <w:br/>
        <w:t>Ein Friedensland, weit, ohne End,</w:t>
      </w:r>
      <w:r>
        <w:br/>
        <w:t>Von Milch und Honig fließend.</w:t>
      </w:r>
      <w:r>
        <w:br/>
        <w:t>Hier quillt im Grund ein Balsamfluss,</w:t>
      </w:r>
      <w:r>
        <w:br/>
        <w:t>Durch alle Kräfte den Genuss</w:t>
      </w:r>
      <w:r>
        <w:br/>
        <w:t>So sänftiglich ergießend.</w:t>
      </w:r>
    </w:p>
    <w:p w14:paraId="72959E6B" w14:textId="77777777" w:rsidR="00F71B94" w:rsidRDefault="00F71B94" w:rsidP="00F71B94">
      <w:pPr>
        <w:pStyle w:val="StandardWeb"/>
      </w:pPr>
      <w:r>
        <w:t xml:space="preserve">16.) Ich </w:t>
      </w:r>
      <w:proofErr w:type="spellStart"/>
      <w:r>
        <w:t>werd</w:t>
      </w:r>
      <w:proofErr w:type="spellEnd"/>
      <w:r>
        <w:t xml:space="preserve">‘ </w:t>
      </w:r>
      <w:proofErr w:type="spellStart"/>
      <w:r>
        <w:t>affektenlos</w:t>
      </w:r>
      <w:proofErr w:type="spellEnd"/>
      <w:r>
        <w:t xml:space="preserve"> in mir,</w:t>
      </w:r>
      <w:r>
        <w:br/>
        <w:t>Die Sinne und Gedanken hier</w:t>
      </w:r>
      <w:r>
        <w:br/>
        <w:t>Sind lieblich, süß und stille,</w:t>
      </w:r>
      <w:r>
        <w:br/>
        <w:t>Der Leib tut ruhig, was er macht,</w:t>
      </w:r>
      <w:r>
        <w:br/>
        <w:t>Der Atem gebet immer sacht,</w:t>
      </w:r>
      <w:r>
        <w:br/>
        <w:t>Wie schmeidig wird der Wille!</w:t>
      </w:r>
    </w:p>
    <w:p w14:paraId="70EB5CF0" w14:textId="77777777" w:rsidR="00F71B94" w:rsidRDefault="00F71B94" w:rsidP="00F71B94">
      <w:pPr>
        <w:pStyle w:val="StandardWeb"/>
      </w:pPr>
      <w:r>
        <w:t>17.) Er schmilzt wie weiches Wachs dahin,</w:t>
      </w:r>
      <w:r>
        <w:br/>
        <w:t>Weg ist der harte Eigensinn,</w:t>
      </w:r>
      <w:r>
        <w:br/>
        <w:t>Hier gilt nur sanftes Wesen,</w:t>
      </w:r>
      <w:r>
        <w:br/>
        <w:t>Die Adern sind von Friede voll.</w:t>
      </w:r>
      <w:r>
        <w:br/>
        <w:t>Wo wie so ruhig, o wie wohl!</w:t>
      </w:r>
      <w:r>
        <w:br/>
        <w:t>Man kann’s aus allem lesen.</w:t>
      </w:r>
    </w:p>
    <w:p w14:paraId="10595CF3" w14:textId="77777777" w:rsidR="00F71B94" w:rsidRDefault="00F71B94" w:rsidP="00F71B94">
      <w:pPr>
        <w:pStyle w:val="StandardWeb"/>
      </w:pPr>
      <w:r>
        <w:t>18.) Er hat in seiner Macht mich hin</w:t>
      </w:r>
      <w:r>
        <w:br/>
        <w:t>Nach seiner Lust, nach seinem Sinn.</w:t>
      </w:r>
      <w:r>
        <w:br/>
        <w:t>Ich folge seinen Zügen.</w:t>
      </w:r>
      <w:r>
        <w:br/>
        <w:t>Ich halte mich nicht länger fest.</w:t>
      </w:r>
      <w:r>
        <w:br/>
        <w:t>Wer sich der Liebe überlässt,</w:t>
      </w:r>
      <w:r>
        <w:br/>
        <w:t>Wird Liebe nicht betrügen.</w:t>
      </w:r>
    </w:p>
    <w:p w14:paraId="4F4F9032" w14:textId="77777777" w:rsidR="00F71B94" w:rsidRDefault="00F71B94" w:rsidP="00F71B94">
      <w:pPr>
        <w:pStyle w:val="StandardWeb"/>
      </w:pPr>
      <w:r>
        <w:t>19.) Das Wässerlein bleibt still und klar,</w:t>
      </w:r>
      <w:r>
        <w:br/>
        <w:t xml:space="preserve">Ich </w:t>
      </w:r>
      <w:proofErr w:type="spellStart"/>
      <w:r>
        <w:t>werd</w:t>
      </w:r>
      <w:proofErr w:type="spellEnd"/>
      <w:r>
        <w:t xml:space="preserve"> kein </w:t>
      </w:r>
      <w:proofErr w:type="spellStart"/>
      <w:r>
        <w:t>Windchen</w:t>
      </w:r>
      <w:proofErr w:type="spellEnd"/>
      <w:r>
        <w:t xml:space="preserve"> mehr gewahr,</w:t>
      </w:r>
      <w:r>
        <w:br/>
        <w:t>Was sonst turbieren sollte.</w:t>
      </w:r>
      <w:r>
        <w:br/>
        <w:t>Mein Treiben ist zur Ruh‘ gebracht,</w:t>
      </w:r>
      <w:r>
        <w:br/>
        <w:t>Es hält mich eine sanfte Macht,</w:t>
      </w:r>
      <w:r>
        <w:br/>
      </w:r>
      <w:proofErr w:type="spellStart"/>
      <w:r>
        <w:t>Wo</w:t>
      </w:r>
      <w:proofErr w:type="spellEnd"/>
      <w:r>
        <w:t xml:space="preserve"> ich mich stören wollte.</w:t>
      </w:r>
    </w:p>
    <w:p w14:paraId="3A5BB7AA" w14:textId="77777777" w:rsidR="00F71B94" w:rsidRDefault="00F71B94" w:rsidP="00F71B94">
      <w:pPr>
        <w:pStyle w:val="StandardWeb"/>
      </w:pPr>
      <w:r>
        <w:lastRenderedPageBreak/>
        <w:t>20.) Die Seel‘ wird hier verändert sehr,</w:t>
      </w:r>
      <w:r>
        <w:br/>
        <w:t>Sie kennet sich kaum selber mehr,</w:t>
      </w:r>
      <w:r>
        <w:br/>
        <w:t>Sie ist als neu geboren.</w:t>
      </w:r>
      <w:r>
        <w:br/>
        <w:t>Man übt die Tugend, eh man’s denkt,</w:t>
      </w:r>
      <w:r>
        <w:br/>
        <w:t>Sie wird hier wesentlich geschenkt,</w:t>
      </w:r>
      <w:r>
        <w:br/>
        <w:t>Natur scheint gar verloren.</w:t>
      </w:r>
    </w:p>
    <w:p w14:paraId="6BA1C501" w14:textId="77777777" w:rsidR="00F71B94" w:rsidRDefault="00F71B94" w:rsidP="00F71B94">
      <w:pPr>
        <w:pStyle w:val="StandardWeb"/>
      </w:pPr>
      <w:r>
        <w:t xml:space="preserve">21.) Sonst tat ich’s </w:t>
      </w:r>
      <w:proofErr w:type="spellStart"/>
      <w:r>
        <w:t>all’s</w:t>
      </w:r>
      <w:proofErr w:type="spellEnd"/>
      <w:r>
        <w:t xml:space="preserve"> mit Müh und Zwang,</w:t>
      </w:r>
      <w:r>
        <w:br/>
        <w:t>Es war mir schwer, es fiel mir lang</w:t>
      </w:r>
      <w:r>
        <w:br/>
        <w:t>Verleugnen, Leiden, Beten.</w:t>
      </w:r>
      <w:r>
        <w:br/>
        <w:t>Wie leicht, wie lieblich ist mir’s nun!</w:t>
      </w:r>
      <w:r>
        <w:br/>
        <w:t>Die Liebe kann es alles tun,</w:t>
      </w:r>
      <w:r>
        <w:br/>
        <w:t>Was wir sonst nimmer täten.</w:t>
      </w:r>
    </w:p>
    <w:p w14:paraId="380FA5CF" w14:textId="77777777" w:rsidR="00F71B94" w:rsidRDefault="00F71B94" w:rsidP="00F71B94">
      <w:pPr>
        <w:pStyle w:val="StandardWeb"/>
      </w:pPr>
      <w:r>
        <w:t>22.) Wie grundeinfältig wird der Sinn!</w:t>
      </w:r>
      <w:r>
        <w:br/>
        <w:t>Verstellung fället ganz dahin,</w:t>
      </w:r>
      <w:r>
        <w:br/>
        <w:t>Die Unschuld wird gegeben,</w:t>
      </w:r>
      <w:r>
        <w:br/>
        <w:t>Das süße Kinderäugelein</w:t>
      </w:r>
      <w:r>
        <w:br/>
        <w:t>Sieht unverwandt auf Gott allein:</w:t>
      </w:r>
      <w:r>
        <w:br/>
        <w:t>Du liebstes Kinderleben!</w:t>
      </w:r>
    </w:p>
    <w:p w14:paraId="4B58C626" w14:textId="77777777" w:rsidR="00F71B94" w:rsidRDefault="00F71B94" w:rsidP="00F71B94">
      <w:pPr>
        <w:pStyle w:val="StandardWeb"/>
      </w:pPr>
      <w:r>
        <w:t>23.) Die Liebe führt mich zart und treu,</w:t>
      </w:r>
      <w:r>
        <w:br/>
        <w:t>Kein Wort, kein Fehler geht vorbei,</w:t>
      </w:r>
      <w:r>
        <w:br/>
        <w:t>Ihr Aug‘ prüft Herz und Nieren.</w:t>
      </w:r>
      <w:r>
        <w:br/>
        <w:t>Sie führt ins Sterben ohne Gnad‘,</w:t>
      </w:r>
      <w:r>
        <w:br/>
        <w:t xml:space="preserve">Sie </w:t>
      </w:r>
      <w:proofErr w:type="spellStart"/>
      <w:r>
        <w:t>zeiget’s</w:t>
      </w:r>
      <w:proofErr w:type="spellEnd"/>
      <w:r>
        <w:t>, wo man Leben hat,</w:t>
      </w:r>
      <w:r>
        <w:br/>
        <w:t>Man will’s auch gern quittieren.</w:t>
      </w:r>
    </w:p>
    <w:p w14:paraId="27B67261" w14:textId="77777777" w:rsidR="00F71B94" w:rsidRDefault="00F71B94" w:rsidP="00F71B94">
      <w:pPr>
        <w:pStyle w:val="StandardWeb"/>
      </w:pPr>
      <w:r>
        <w:t>24.) Es ist ein wunderbarer Stand,</w:t>
      </w:r>
      <w:r>
        <w:br/>
        <w:t>Es fällt mir alles aus der Hand,</w:t>
      </w:r>
      <w:r>
        <w:br/>
        <w:t>Ich kann an gar nichts denken.</w:t>
      </w:r>
      <w:r>
        <w:br/>
        <w:t>Die Augen sinken sanfte zu,</w:t>
      </w:r>
      <w:r>
        <w:br/>
        <w:t>Mein Geist in höchst vergnügter Ruh‘</w:t>
      </w:r>
      <w:r>
        <w:br/>
        <w:t>Sich einwärts muss versenken.</w:t>
      </w:r>
    </w:p>
    <w:p w14:paraId="1D4EAD29" w14:textId="77777777" w:rsidR="00F71B94" w:rsidRDefault="00F71B94" w:rsidP="00F71B94">
      <w:pPr>
        <w:pStyle w:val="StandardWeb"/>
      </w:pPr>
      <w:r>
        <w:t xml:space="preserve">25.) Ich hab die Wahrheit sonst </w:t>
      </w:r>
      <w:proofErr w:type="spellStart"/>
      <w:r>
        <w:t>betracht’t</w:t>
      </w:r>
      <w:proofErr w:type="spellEnd"/>
      <w:r>
        <w:t>,</w:t>
      </w:r>
      <w:r>
        <w:br/>
        <w:t>Ich hab so vieles nachgedacht</w:t>
      </w:r>
      <w:r>
        <w:br/>
        <w:t>Von Gott und seinem Wesen,</w:t>
      </w:r>
      <w:r>
        <w:br/>
        <w:t xml:space="preserve">Ich übte mich, ich </w:t>
      </w:r>
      <w:proofErr w:type="spellStart"/>
      <w:r>
        <w:t>sahe</w:t>
      </w:r>
      <w:proofErr w:type="spellEnd"/>
      <w:r>
        <w:t xml:space="preserve"> an,</w:t>
      </w:r>
      <w:r>
        <w:br/>
        <w:t>Was er gemacht, was er getan,</w:t>
      </w:r>
      <w:r>
        <w:br/>
        <w:t>Ich hab gehört, gelesen.</w:t>
      </w:r>
    </w:p>
    <w:p w14:paraId="6E55C107" w14:textId="77777777" w:rsidR="00F71B94" w:rsidRDefault="00F71B94" w:rsidP="00F71B94">
      <w:pPr>
        <w:pStyle w:val="StandardWeb"/>
      </w:pPr>
      <w:r>
        <w:t>26.) Mein weites Feld, das ich durchsucht,</w:t>
      </w:r>
      <w:r>
        <w:br/>
        <w:t>Gab viele Müh‘ und wenig Frucht,</w:t>
      </w:r>
      <w:r>
        <w:br/>
      </w:r>
      <w:proofErr w:type="spellStart"/>
      <w:r>
        <w:t>So</w:t>
      </w:r>
      <w:proofErr w:type="spellEnd"/>
      <w:r>
        <w:t xml:space="preserve"> kümmerlich zu leben.</w:t>
      </w:r>
      <w:r>
        <w:br/>
        <w:t>Jetzt kommt mein Wirken nicht zupass,</w:t>
      </w:r>
      <w:r>
        <w:br/>
        <w:t xml:space="preserve">Die Speis‘ wird mir </w:t>
      </w:r>
      <w:proofErr w:type="spellStart"/>
      <w:r>
        <w:t>ohn</w:t>
      </w:r>
      <w:proofErr w:type="spellEnd"/>
      <w:r>
        <w:t>‘ Unterlass</w:t>
      </w:r>
      <w:r>
        <w:br/>
        <w:t>Wie vorgekaut gegeben.</w:t>
      </w:r>
    </w:p>
    <w:p w14:paraId="6ADB2027" w14:textId="77777777" w:rsidR="00F71B94" w:rsidRDefault="00F71B94" w:rsidP="00F71B94">
      <w:pPr>
        <w:pStyle w:val="StandardWeb"/>
      </w:pPr>
      <w:r>
        <w:t>27.) Nun stehen meine Bücher da,</w:t>
      </w:r>
      <w:r>
        <w:br/>
        <w:t>Was ich dort suchte, find ich nah,</w:t>
      </w:r>
      <w:r>
        <w:br/>
      </w:r>
      <w:r>
        <w:lastRenderedPageBreak/>
        <w:t>Dort Bilder, hier das Wesen.</w:t>
      </w:r>
      <w:r>
        <w:br/>
        <w:t xml:space="preserve">Oft ist mir eine Zeile </w:t>
      </w:r>
      <w:proofErr w:type="spellStart"/>
      <w:r>
        <w:t>g’nug</w:t>
      </w:r>
      <w:proofErr w:type="spellEnd"/>
      <w:r>
        <w:t>,</w:t>
      </w:r>
      <w:r>
        <w:br/>
        <w:t>Dann schließt der zarte Sinn das Buch</w:t>
      </w:r>
      <w:r>
        <w:br/>
        <w:t>Und hat’s schon all‘ gelesen.</w:t>
      </w:r>
    </w:p>
    <w:p w14:paraId="736D66AF" w14:textId="77777777" w:rsidR="00F71B94" w:rsidRDefault="00F71B94" w:rsidP="00F71B94">
      <w:pPr>
        <w:pStyle w:val="StandardWeb"/>
      </w:pPr>
      <w:r>
        <w:t>28.) Ich bet zwar stets doch ohne Mund,</w:t>
      </w:r>
      <w:r>
        <w:br/>
        <w:t>Es macht der Friedenszug im Grund</w:t>
      </w:r>
      <w:r>
        <w:br/>
        <w:t>Die müden Lippen schließen.</w:t>
      </w:r>
      <w:r>
        <w:br/>
        <w:t>Auch weiß ich nichts zu beten mehr,</w:t>
      </w:r>
      <w:r>
        <w:br/>
        <w:t>Ich hab’s erlangt, was ich begehr‘,</w:t>
      </w:r>
      <w:r>
        <w:br/>
        <w:t>Mein Beten ist Genießen.</w:t>
      </w:r>
    </w:p>
    <w:p w14:paraId="470944C7" w14:textId="77777777" w:rsidR="00F71B94" w:rsidRDefault="00F71B94" w:rsidP="00F71B94">
      <w:pPr>
        <w:pStyle w:val="StandardWeb"/>
      </w:pPr>
      <w:r>
        <w:t xml:space="preserve">29.) Oft </w:t>
      </w:r>
      <w:proofErr w:type="spellStart"/>
      <w:r>
        <w:t>sprech</w:t>
      </w:r>
      <w:proofErr w:type="spellEnd"/>
      <w:r>
        <w:t xml:space="preserve"> und hör ich nur ein Wort</w:t>
      </w:r>
      <w:r>
        <w:br/>
        <w:t xml:space="preserve">Und </w:t>
      </w:r>
      <w:proofErr w:type="spellStart"/>
      <w:r>
        <w:t>werd</w:t>
      </w:r>
      <w:proofErr w:type="spellEnd"/>
      <w:r>
        <w:t xml:space="preserve"> gesammelt </w:t>
      </w:r>
      <w:proofErr w:type="spellStart"/>
      <w:r>
        <w:t>allsofort</w:t>
      </w:r>
      <w:proofErr w:type="spellEnd"/>
      <w:r>
        <w:t>,</w:t>
      </w:r>
      <w:r>
        <w:br/>
        <w:t>Wie Manna schmeckt’s im Munde,</w:t>
      </w:r>
      <w:r>
        <w:br/>
        <w:t>Ich tu es all‘ in einer Tat,</w:t>
      </w:r>
      <w:r>
        <w:br/>
        <w:t>Drin ich verharre früh und spat,</w:t>
      </w:r>
      <w:r>
        <w:br/>
        <w:t xml:space="preserve">Ich </w:t>
      </w:r>
      <w:proofErr w:type="spellStart"/>
      <w:r>
        <w:t>fei’re</w:t>
      </w:r>
      <w:proofErr w:type="spellEnd"/>
      <w:r>
        <w:t xml:space="preserve"> Gott im Grunde.</w:t>
      </w:r>
    </w:p>
    <w:p w14:paraId="49A07436" w14:textId="77777777" w:rsidR="00F71B94" w:rsidRDefault="00F71B94" w:rsidP="00F71B94">
      <w:pPr>
        <w:pStyle w:val="StandardWeb"/>
      </w:pPr>
      <w:r>
        <w:t xml:space="preserve">30.) Ein liebevolles, sanft </w:t>
      </w:r>
      <w:proofErr w:type="spellStart"/>
      <w:r>
        <w:t>Gemerk</w:t>
      </w:r>
      <w:proofErr w:type="spellEnd"/>
      <w:r>
        <w:t>‘</w:t>
      </w:r>
      <w:r>
        <w:br/>
        <w:t>Auf Gott in mir ist all‘ mein Werk,</w:t>
      </w:r>
      <w:r>
        <w:br/>
        <w:t>Ihn leidend machen lassen.</w:t>
      </w:r>
      <w:r>
        <w:br/>
        <w:t xml:space="preserve">O </w:t>
      </w:r>
      <w:proofErr w:type="spellStart"/>
      <w:r>
        <w:t>göttelicher</w:t>
      </w:r>
      <w:proofErr w:type="spellEnd"/>
      <w:r>
        <w:t xml:space="preserve"> Müßiggang,</w:t>
      </w:r>
      <w:r>
        <w:br/>
        <w:t xml:space="preserve">Wovor man ohne </w:t>
      </w:r>
      <w:proofErr w:type="spellStart"/>
      <w:r>
        <w:t>Ursach</w:t>
      </w:r>
      <w:proofErr w:type="spellEnd"/>
      <w:r>
        <w:t>‘ bang!</w:t>
      </w:r>
      <w:r>
        <w:br/>
        <w:t>Vernunft kann’s nimmer fassen.</w:t>
      </w:r>
    </w:p>
    <w:p w14:paraId="2B97275E" w14:textId="77777777" w:rsidR="00F71B94" w:rsidRDefault="00F71B94" w:rsidP="00F71B94">
      <w:pPr>
        <w:pStyle w:val="StandardWeb"/>
      </w:pPr>
      <w:r>
        <w:t>31.) Vernunft will immer wirken viel,</w:t>
      </w:r>
      <w:r>
        <w:br/>
        <w:t xml:space="preserve">Was nutzt ihr </w:t>
      </w:r>
      <w:proofErr w:type="spellStart"/>
      <w:r>
        <w:t>magres</w:t>
      </w:r>
      <w:proofErr w:type="spellEnd"/>
      <w:r>
        <w:t xml:space="preserve"> Bilderspiel?</w:t>
      </w:r>
      <w:r>
        <w:br/>
        <w:t>Gott gibt allein das Wesen.</w:t>
      </w:r>
      <w:r>
        <w:br/>
        <w:t>Was nutzt’s, mit Sorgen wirksam sein?</w:t>
      </w:r>
      <w:r>
        <w:br/>
        <w:t>Gott gibt’s den Seinen schlafend ein,</w:t>
      </w:r>
      <w:r>
        <w:br/>
        <w:t>Was wir von Wundern lesen.</w:t>
      </w:r>
    </w:p>
    <w:p w14:paraId="60CDFC44" w14:textId="77777777" w:rsidR="00F71B94" w:rsidRDefault="00F71B94" w:rsidP="00F71B94">
      <w:pPr>
        <w:pStyle w:val="StandardWeb"/>
      </w:pPr>
      <w:r>
        <w:t>32.) Ich setz mich wie ein Kindlein still,</w:t>
      </w:r>
      <w:r>
        <w:br/>
        <w:t>Das sonst nichts weiß, noch wissen will,</w:t>
      </w:r>
      <w:r>
        <w:br/>
        <w:t>Zu meines Meisters Füßen,</w:t>
      </w:r>
      <w:r>
        <w:br/>
        <w:t>Da ich aus seinem Munde hör‘</w:t>
      </w:r>
      <w:r>
        <w:br/>
        <w:t>In einem Viertelstündchen mehr,</w:t>
      </w:r>
      <w:r>
        <w:br/>
        <w:t>Als alle Bücher wissen.</w:t>
      </w:r>
    </w:p>
    <w:p w14:paraId="5953A29B" w14:textId="77777777" w:rsidR="00F71B94" w:rsidRDefault="00F71B94" w:rsidP="00F71B94">
      <w:pPr>
        <w:pStyle w:val="StandardWeb"/>
      </w:pPr>
      <w:r>
        <w:t>33.) Ich forschte, dass ich Wahrheit fand,</w:t>
      </w:r>
      <w:r>
        <w:br/>
        <w:t>Doch ward mir Wahrheit nie bekannt,</w:t>
      </w:r>
      <w:r>
        <w:br/>
        <w:t>Ich blieb im Zweifel stecken.</w:t>
      </w:r>
      <w:r>
        <w:br/>
        <w:t>In dieser Schule schauet man</w:t>
      </w:r>
      <w:r>
        <w:br/>
        <w:t>Die Wahrheit als gefunden an,</w:t>
      </w:r>
      <w:r>
        <w:br/>
        <w:t>Ein Blick kann sie entdecken.</w:t>
      </w:r>
    </w:p>
    <w:p w14:paraId="7891EF58" w14:textId="77777777" w:rsidR="00F71B94" w:rsidRDefault="00F71B94" w:rsidP="00F71B94">
      <w:pPr>
        <w:pStyle w:val="StandardWeb"/>
      </w:pPr>
      <w:r>
        <w:t>34.) Man lockt mich in die Wüste ein,</w:t>
      </w:r>
      <w:r>
        <w:br/>
        <w:t>Da Gott und ich nur sind allein,</w:t>
      </w:r>
      <w:r>
        <w:br/>
        <w:t>Da Geist mit Geist umgehet.</w:t>
      </w:r>
      <w:r>
        <w:br/>
        <w:t>O Einsamkeit, so weit, so weit</w:t>
      </w:r>
      <w:r>
        <w:br/>
      </w:r>
      <w:r>
        <w:lastRenderedPageBreak/>
        <w:t>Von Kreatur und Ort und Zeit!</w:t>
      </w:r>
      <w:r>
        <w:br/>
        <w:t>Das Liebste draußen stehet.</w:t>
      </w:r>
    </w:p>
    <w:p w14:paraId="1197F769" w14:textId="77777777" w:rsidR="00F71B94" w:rsidRDefault="00F71B94" w:rsidP="00F71B94">
      <w:pPr>
        <w:pStyle w:val="StandardWeb"/>
      </w:pPr>
      <w:r>
        <w:t>35.) Nur Gott und ich, sonst keiner mehr.</w:t>
      </w:r>
      <w:r>
        <w:br/>
        <w:t>Ach, dass ich weit von Menschen wär!</w:t>
      </w:r>
      <w:r>
        <w:br/>
        <w:t>Doch nein, ich bin schon einsam,</w:t>
      </w:r>
      <w:r>
        <w:br/>
        <w:t>Ich hab auch unter Menschen Ruh‘,</w:t>
      </w:r>
      <w:r>
        <w:br/>
        <w:t>Gott deckt im Schoß mich heimlich zu,</w:t>
      </w:r>
      <w:r>
        <w:br/>
        <w:t>Wir sind im Geist gemeinsam.</w:t>
      </w:r>
    </w:p>
    <w:p w14:paraId="0DFB351D" w14:textId="77777777" w:rsidR="00F71B94" w:rsidRDefault="00F71B94" w:rsidP="00F71B94">
      <w:pPr>
        <w:pStyle w:val="StandardWeb"/>
      </w:pPr>
      <w:r>
        <w:t xml:space="preserve">36.) Ich bet daheim und auf der </w:t>
      </w:r>
      <w:proofErr w:type="spellStart"/>
      <w:r>
        <w:t>Straß</w:t>
      </w:r>
      <w:proofErr w:type="spellEnd"/>
      <w:r>
        <w:t>,</w:t>
      </w:r>
      <w:r>
        <w:br/>
        <w:t xml:space="preserve">Beim Werk und sonst </w:t>
      </w:r>
      <w:proofErr w:type="spellStart"/>
      <w:r>
        <w:t>ohn</w:t>
      </w:r>
      <w:proofErr w:type="spellEnd"/>
      <w:r>
        <w:t xml:space="preserve"> Unterlass</w:t>
      </w:r>
      <w:r>
        <w:br/>
        <w:t>Im Geist und in der Wahrheit.</w:t>
      </w:r>
      <w:r>
        <w:br/>
        <w:t>Ich bin gesammelt, eh ich’s denk,</w:t>
      </w:r>
      <w:r>
        <w:br/>
        <w:t xml:space="preserve">Anbete, lieb und mich </w:t>
      </w:r>
      <w:proofErr w:type="spellStart"/>
      <w:r>
        <w:t>versenk</w:t>
      </w:r>
      <w:proofErr w:type="spellEnd"/>
      <w:r>
        <w:t>‘</w:t>
      </w:r>
      <w:r>
        <w:br/>
        <w:t>In Gottes dunkle Klarheit.</w:t>
      </w:r>
    </w:p>
    <w:p w14:paraId="79315553" w14:textId="77777777" w:rsidR="00F71B94" w:rsidRDefault="00F71B94" w:rsidP="00F71B94">
      <w:pPr>
        <w:pStyle w:val="StandardWeb"/>
      </w:pPr>
      <w:r>
        <w:t>37.) Hier wird mich Welt und Feind gewahr,</w:t>
      </w:r>
      <w:r>
        <w:br/>
        <w:t>Ich bin entwichen der Gefahr,</w:t>
      </w:r>
      <w:r>
        <w:br/>
        <w:t>Mein Freund hat mich verborgen.</w:t>
      </w:r>
      <w:r>
        <w:br/>
        <w:t>Was sonst zerstreuet meinen Sinn,</w:t>
      </w:r>
      <w:r>
        <w:br/>
        <w:t>Mich alles jetzt zu ihm führt hin,</w:t>
      </w:r>
      <w:r>
        <w:br/>
        <w:t>Er stillet meine Sorgen.</w:t>
      </w:r>
    </w:p>
    <w:p w14:paraId="74A34F67" w14:textId="77777777" w:rsidR="00F71B94" w:rsidRDefault="00F71B94" w:rsidP="00F71B94">
      <w:pPr>
        <w:pStyle w:val="StandardWeb"/>
      </w:pPr>
      <w:r>
        <w:t>38.) Ich strenge nicht die Andacht an,</w:t>
      </w:r>
      <w:r>
        <w:br/>
        <w:t>Ich hab’s mir selbst nicht angetan,</w:t>
      </w:r>
      <w:r>
        <w:br/>
        <w:t>Kann mir’s auch jetzt nicht geben.</w:t>
      </w:r>
      <w:r>
        <w:br/>
        <w:t>Gott tut es, wie und wann er will,</w:t>
      </w:r>
      <w:r>
        <w:br/>
        <w:t>Ich bleibe willenlos und still</w:t>
      </w:r>
      <w:r>
        <w:br/>
        <w:t>Und seinem Zug ergeben.</w:t>
      </w:r>
    </w:p>
    <w:p w14:paraId="382A252B" w14:textId="77777777" w:rsidR="00F71B94" w:rsidRDefault="00F71B94" w:rsidP="00F71B94">
      <w:pPr>
        <w:pStyle w:val="StandardWeb"/>
      </w:pPr>
      <w:r>
        <w:t>39.) Was eignes Wirken hat erweckt,</w:t>
      </w:r>
      <w:r>
        <w:br/>
        <w:t>Nicht lange währt, nicht göttlich schmeckt,</w:t>
      </w:r>
      <w:r>
        <w:br/>
        <w:t>Es lässt uns, wie wir waren.</w:t>
      </w:r>
      <w:r>
        <w:br/>
        <w:t>Hier setzet mich Gott selbst in Ruh,</w:t>
      </w:r>
      <w:r>
        <w:br/>
        <w:t>Ich stimme seinem Wirken zu</w:t>
      </w:r>
      <w:r>
        <w:br/>
        <w:t>Und will nichts mehr erfahren.</w:t>
      </w:r>
    </w:p>
    <w:p w14:paraId="43E0BB1D" w14:textId="77777777" w:rsidR="00F71B94" w:rsidRDefault="00F71B94" w:rsidP="00F71B94">
      <w:pPr>
        <w:pStyle w:val="StandardWeb"/>
      </w:pPr>
      <w:r>
        <w:t>40.) Ich such nicht dies noch jenes Licht,</w:t>
      </w:r>
      <w:r>
        <w:br/>
        <w:t>Ich hab kein bildliches Gesicht,</w:t>
      </w:r>
      <w:r>
        <w:br/>
        <w:t>Entzückung, hohe Gaben,</w:t>
      </w:r>
      <w:r>
        <w:br/>
        <w:t>Mein Leib noch Haupt wird nicht gekränkt.</w:t>
      </w:r>
      <w:r>
        <w:br/>
        <w:t>Ist hier Gefahr, wie mancher denkt?</w:t>
      </w:r>
      <w:r>
        <w:br/>
        <w:t>Ich will nur Liebe haben.</w:t>
      </w:r>
    </w:p>
    <w:p w14:paraId="1F770EDF" w14:textId="77777777" w:rsidR="00F71B94" w:rsidRDefault="00F71B94" w:rsidP="00F71B94">
      <w:pPr>
        <w:pStyle w:val="StandardWeb"/>
      </w:pPr>
      <w:r>
        <w:t>41.) Ein tiefer Eindruck bleibt allzeit</w:t>
      </w:r>
      <w:r>
        <w:br/>
        <w:t>Von Gottes wahrer Wesenheit,</w:t>
      </w:r>
      <w:r>
        <w:br/>
      </w:r>
      <w:proofErr w:type="spellStart"/>
      <w:r>
        <w:t>Wie</w:t>
      </w:r>
      <w:proofErr w:type="spellEnd"/>
      <w:r>
        <w:t xml:space="preserve"> er das Gut der Güter,</w:t>
      </w:r>
      <w:r>
        <w:br/>
        <w:t>Wie innig seine Gegenwart,</w:t>
      </w:r>
      <w:r>
        <w:br/>
      </w:r>
      <w:proofErr w:type="spellStart"/>
      <w:r>
        <w:t>Wie</w:t>
      </w:r>
      <w:proofErr w:type="spellEnd"/>
      <w:r>
        <w:t xml:space="preserve"> er die Liebe rein und zart,</w:t>
      </w:r>
      <w:r>
        <w:br/>
        <w:t xml:space="preserve">Der </w:t>
      </w:r>
      <w:proofErr w:type="spellStart"/>
      <w:r>
        <w:t>Ruhpunkt</w:t>
      </w:r>
      <w:proofErr w:type="spellEnd"/>
      <w:r>
        <w:t xml:space="preserve"> der Gemüter.</w:t>
      </w:r>
    </w:p>
    <w:p w14:paraId="3582317E" w14:textId="77777777" w:rsidR="00F71B94" w:rsidRDefault="00F71B94" w:rsidP="00F71B94">
      <w:pPr>
        <w:pStyle w:val="StandardWeb"/>
      </w:pPr>
      <w:r>
        <w:lastRenderedPageBreak/>
        <w:t>42.) Mein Gott, du bist, du bist allein,</w:t>
      </w:r>
      <w:r>
        <w:br/>
        <w:t xml:space="preserve">Ach, Gott, du bist ein </w:t>
      </w:r>
      <w:proofErr w:type="spellStart"/>
      <w:r>
        <w:t>ander</w:t>
      </w:r>
      <w:proofErr w:type="spellEnd"/>
      <w:r>
        <w:t xml:space="preserve"> Sein,</w:t>
      </w:r>
      <w:r>
        <w:br/>
        <w:t>Als Menschenkinder meinen!</w:t>
      </w:r>
      <w:r>
        <w:br/>
        <w:t xml:space="preserve">Viel wird </w:t>
      </w:r>
      <w:proofErr w:type="spellStart"/>
      <w:r>
        <w:t>gedicht’t</w:t>
      </w:r>
      <w:proofErr w:type="spellEnd"/>
      <w:r>
        <w:t>, viel wird gefragt,</w:t>
      </w:r>
      <w:r>
        <w:br/>
        <w:t>Kurz, Gott ist Gott, ich hab’s gesagt,</w:t>
      </w:r>
      <w:r>
        <w:br/>
        <w:t>Du selbst musst uns erscheinen.</w:t>
      </w:r>
    </w:p>
    <w:p w14:paraId="5EB17641" w14:textId="77777777" w:rsidR="00F71B94" w:rsidRDefault="00F71B94" w:rsidP="00F71B94">
      <w:pPr>
        <w:pStyle w:val="StandardWeb"/>
      </w:pPr>
      <w:r>
        <w:t>43.) Ist dies nicht die Beschaulichkeit,</w:t>
      </w:r>
      <w:r>
        <w:br/>
        <w:t>Der Friede, der so manchen Streit</w:t>
      </w:r>
      <w:r>
        <w:br/>
        <w:t>Den lieben Deinen brachte?</w:t>
      </w:r>
      <w:r>
        <w:br/>
        <w:t>Gib, Herr, dem Tadler diese Ruh</w:t>
      </w:r>
      <w:r>
        <w:br/>
        <w:t>Zu schmecken und zu sehn dazu,</w:t>
      </w:r>
      <w:r>
        <w:br/>
        <w:t>Was nie Vernunft gedachte!</w:t>
      </w:r>
    </w:p>
    <w:p w14:paraId="59128064" w14:textId="77777777" w:rsidR="00F71B94" w:rsidRDefault="00F71B94" w:rsidP="00F71B94">
      <w:pPr>
        <w:pStyle w:val="StandardWeb"/>
      </w:pPr>
      <w:r>
        <w:t>44.) Schaut, müde Seelen, kommet her,</w:t>
      </w:r>
      <w:r>
        <w:br/>
        <w:t>Dies ist ein Tröpflein aus dem Meer</w:t>
      </w:r>
      <w:r>
        <w:br/>
        <w:t xml:space="preserve">Er </w:t>
      </w:r>
      <w:proofErr w:type="spellStart"/>
      <w:r>
        <w:t>ew’gen</w:t>
      </w:r>
      <w:proofErr w:type="spellEnd"/>
      <w:r>
        <w:t xml:space="preserve"> Gottheitsfülle!</w:t>
      </w:r>
      <w:r>
        <w:br/>
        <w:t xml:space="preserve">Ihr werdet </w:t>
      </w:r>
      <w:proofErr w:type="spellStart"/>
      <w:r>
        <w:t>größ’re</w:t>
      </w:r>
      <w:proofErr w:type="spellEnd"/>
      <w:r>
        <w:t xml:space="preserve"> Dinge sehn,</w:t>
      </w:r>
      <w:r>
        <w:br/>
        <w:t>Lasst alles nur um alles stehn,</w:t>
      </w:r>
      <w:r>
        <w:br/>
        <w:t>Kehrt ein und werdet stille!</w:t>
      </w:r>
    </w:p>
    <w:p w14:paraId="35D461EF" w14:textId="77777777" w:rsidR="00F71B94" w:rsidRDefault="00F71B94" w:rsidP="00F71B94">
      <w:pPr>
        <w:pStyle w:val="StandardWeb"/>
      </w:pPr>
      <w:r>
        <w:t xml:space="preserve">45.) Genug </w:t>
      </w:r>
      <w:proofErr w:type="spellStart"/>
      <w:r>
        <w:t>gered</w:t>
      </w:r>
      <w:proofErr w:type="spellEnd"/>
      <w:r>
        <w:t xml:space="preserve"> von diesem Stand,</w:t>
      </w:r>
      <w:r>
        <w:br/>
        <w:t>Am Schweigen werden sie erkannt,</w:t>
      </w:r>
      <w:r>
        <w:br/>
        <w:t>Die Gott im Herzen tragen.</w:t>
      </w:r>
      <w:r>
        <w:br/>
        <w:t>Beschauungsstand, du bist gar rein,</w:t>
      </w:r>
      <w:r>
        <w:br/>
        <w:t>Doch wesentlich vereinigt sein,</w:t>
      </w:r>
      <w:r>
        <w:br/>
        <w:t xml:space="preserve">Will weit ein </w:t>
      </w:r>
      <w:proofErr w:type="spellStart"/>
      <w:r>
        <w:t>Mehrer’s</w:t>
      </w:r>
      <w:proofErr w:type="spellEnd"/>
      <w:r>
        <w:t xml:space="preserve"> sagen.</w:t>
      </w:r>
    </w:p>
    <w:p w14:paraId="2FBDCCFD" w14:textId="77777777" w:rsidR="00F71B94" w:rsidRDefault="00F71B94" w:rsidP="00F71B94">
      <w:pPr>
        <w:pStyle w:val="StandardWeb"/>
      </w:pPr>
      <w:r>
        <w:t>46.) Davon schweigt meine Zunge still,</w:t>
      </w:r>
      <w:r>
        <w:br/>
        <w:t>Erfahr es selbst, wer’s wissen will,</w:t>
      </w:r>
      <w:r>
        <w:br/>
        <w:t>Ich such nichts mehr auf Erden.</w:t>
      </w:r>
      <w:r>
        <w:br/>
        <w:t>Nur wird dies nicht in uns vollbracht,</w:t>
      </w:r>
      <w:r>
        <w:br/>
        <w:t>Die lange dunkle Leidensnacht</w:t>
      </w:r>
      <w:r>
        <w:br/>
        <w:t>Muss erst durchwandert werden.</w:t>
      </w:r>
    </w:p>
    <w:p w14:paraId="7F58A872" w14:textId="77777777" w:rsidR="00A408F5" w:rsidRDefault="00A408F5" w:rsidP="00A408F5">
      <w:pPr>
        <w:pStyle w:val="berschrift1"/>
      </w:pPr>
      <w:r>
        <w:t>O Gott, o Geist, o Licht des Lebens</w:t>
      </w:r>
    </w:p>
    <w:p w14:paraId="07430A5D" w14:textId="77777777" w:rsidR="00A408F5" w:rsidRDefault="00A408F5" w:rsidP="00A408F5">
      <w:pPr>
        <w:pStyle w:val="StandardWeb"/>
      </w:pPr>
      <w:r>
        <w:t>1. O Gott, o Geist, o Licht des Lebens,</w:t>
      </w:r>
      <w:r>
        <w:br/>
        <w:t>Das uns im Todesschatten scheint,</w:t>
      </w:r>
      <w:r>
        <w:br/>
        <w:t>Du scheinst und lockst so lang vergebens,</w:t>
      </w:r>
      <w:r>
        <w:br/>
        <w:t>Weil Finsternis dem Lichte feind!</w:t>
      </w:r>
      <w:r>
        <w:br/>
        <w:t>O Geist, dem keiner kann entgehen,</w:t>
      </w:r>
      <w:r>
        <w:br/>
        <w:t>Ich lass dir gern den Jammer sehen.</w:t>
      </w:r>
    </w:p>
    <w:p w14:paraId="31F14975" w14:textId="77777777" w:rsidR="00A408F5" w:rsidRDefault="00A408F5" w:rsidP="00A408F5">
      <w:pPr>
        <w:pStyle w:val="StandardWeb"/>
      </w:pPr>
      <w:r>
        <w:t>2. Entdecke alles, und verzehre,</w:t>
      </w:r>
      <w:r>
        <w:br/>
        <w:t>Was nicht in deinem Lichte rein,</w:t>
      </w:r>
      <w:r>
        <w:br/>
        <w:t xml:space="preserve">Wenn </w:t>
      </w:r>
      <w:proofErr w:type="spellStart"/>
      <w:r>
        <w:t>mirs</w:t>
      </w:r>
      <w:proofErr w:type="spellEnd"/>
      <w:r>
        <w:t xml:space="preserve"> gleich noch so schmerzlich wäre;</w:t>
      </w:r>
      <w:r>
        <w:br/>
        <w:t>Die Wonne folget nach der Pein:</w:t>
      </w:r>
      <w:r>
        <w:br/>
        <w:t>Du wirst mich aus dem finstern Alten</w:t>
      </w:r>
      <w:r>
        <w:br/>
        <w:t xml:space="preserve">In Jesu Klarheit </w:t>
      </w:r>
      <w:proofErr w:type="spellStart"/>
      <w:r>
        <w:t>vergestalten</w:t>
      </w:r>
      <w:proofErr w:type="spellEnd"/>
      <w:r>
        <w:t>.</w:t>
      </w:r>
    </w:p>
    <w:p w14:paraId="109BE5C6" w14:textId="77777777" w:rsidR="00A408F5" w:rsidRDefault="00A408F5" w:rsidP="00A408F5">
      <w:pPr>
        <w:pStyle w:val="StandardWeb"/>
      </w:pPr>
      <w:r>
        <w:lastRenderedPageBreak/>
        <w:t xml:space="preserve">3. </w:t>
      </w:r>
      <w:proofErr w:type="spellStart"/>
      <w:r>
        <w:t>Mein’m</w:t>
      </w:r>
      <w:proofErr w:type="spellEnd"/>
      <w:r>
        <w:t xml:space="preserve"> Sündengift ist nicht zu </w:t>
      </w:r>
      <w:proofErr w:type="spellStart"/>
      <w:r>
        <w:t>steuren</w:t>
      </w:r>
      <w:proofErr w:type="spellEnd"/>
      <w:r>
        <w:t>;</w:t>
      </w:r>
      <w:r>
        <w:br/>
        <w:t xml:space="preserve">Durchsalbe du mich, dann </w:t>
      </w:r>
      <w:proofErr w:type="spellStart"/>
      <w:r>
        <w:t>geschichts</w:t>
      </w:r>
      <w:proofErr w:type="spellEnd"/>
      <w:r>
        <w:t>:</w:t>
      </w:r>
      <w:r>
        <w:br/>
        <w:t xml:space="preserve">Du muss von Grund auf mich </w:t>
      </w:r>
      <w:proofErr w:type="spellStart"/>
      <w:r>
        <w:t>erneuren</w:t>
      </w:r>
      <w:proofErr w:type="spellEnd"/>
      <w:r>
        <w:t>,</w:t>
      </w:r>
      <w:r>
        <w:br/>
        <w:t>Sonst hilft mein eignes Trachten nichts:</w:t>
      </w:r>
      <w:r>
        <w:br/>
        <w:t>O Geist! sei meines Geistes Leben;</w:t>
      </w:r>
      <w:r>
        <w:br/>
        <w:t>Ich kann mir selbst kein Gutes geben.</w:t>
      </w:r>
    </w:p>
    <w:p w14:paraId="47CA8F5B" w14:textId="77777777" w:rsidR="00A408F5" w:rsidRDefault="00A408F5" w:rsidP="00A408F5">
      <w:pPr>
        <w:pStyle w:val="StandardWeb"/>
      </w:pPr>
      <w:r>
        <w:t xml:space="preserve">4. Du Atem aus der </w:t>
      </w:r>
      <w:proofErr w:type="spellStart"/>
      <w:r>
        <w:t>ew’gen</w:t>
      </w:r>
      <w:proofErr w:type="spellEnd"/>
      <w:r>
        <w:t xml:space="preserve"> Stille</w:t>
      </w:r>
      <w:r>
        <w:br/>
        <w:t>Durchwehe sanft der Seelen Grund;</w:t>
      </w:r>
      <w:r>
        <w:br/>
        <w:t>Füll mich mit aller Gottesfülle;</w:t>
      </w:r>
      <w:r>
        <w:br/>
        <w:t xml:space="preserve">Und da, wo Sünd und Gräuel </w:t>
      </w:r>
      <w:proofErr w:type="spellStart"/>
      <w:r>
        <w:t>stund</w:t>
      </w:r>
      <w:proofErr w:type="spellEnd"/>
      <w:r>
        <w:t>,</w:t>
      </w:r>
      <w:r>
        <w:br/>
        <w:t>Lass Glaube, Lieb und Ehrfurcht grünen,</w:t>
      </w:r>
      <w:r>
        <w:br/>
        <w:t>Im Geist und Wahrheit Gott zu dienen.</w:t>
      </w:r>
    </w:p>
    <w:p w14:paraId="40EA7944" w14:textId="77777777" w:rsidR="00A408F5" w:rsidRDefault="00A408F5" w:rsidP="00A408F5">
      <w:pPr>
        <w:pStyle w:val="StandardWeb"/>
      </w:pPr>
      <w:r>
        <w:t>5. Mein Wirken, Wollen und Beginnen,</w:t>
      </w:r>
      <w:r>
        <w:br/>
        <w:t>Sei kindlich-folgsam deinem Trieb;</w:t>
      </w:r>
      <w:r>
        <w:br/>
      </w:r>
      <w:proofErr w:type="spellStart"/>
      <w:r>
        <w:t>Bewahr</w:t>
      </w:r>
      <w:proofErr w:type="spellEnd"/>
      <w:r>
        <w:t xml:space="preserve"> mein Herz, und alle Sinnen,</w:t>
      </w:r>
      <w:r>
        <w:br/>
      </w:r>
      <w:proofErr w:type="spellStart"/>
      <w:r>
        <w:t>Untadelich</w:t>
      </w:r>
      <w:proofErr w:type="spellEnd"/>
      <w:r>
        <w:t xml:space="preserve"> in Gottes Lieb:</w:t>
      </w:r>
      <w:r>
        <w:br/>
        <w:t>Dein in mir Beten, Lehren, Kämpfen,</w:t>
      </w:r>
      <w:r>
        <w:br/>
        <w:t>Lass mich auf keine Weise dämpfen.</w:t>
      </w:r>
    </w:p>
    <w:p w14:paraId="7E3AEC0F" w14:textId="77777777" w:rsidR="00A408F5" w:rsidRDefault="00A408F5" w:rsidP="00A408F5">
      <w:pPr>
        <w:pStyle w:val="StandardWeb"/>
      </w:pPr>
      <w:r>
        <w:t>6. O Geist, o Strom, der uns vom Sohne</w:t>
      </w:r>
      <w:r>
        <w:br/>
        <w:t>Eröffnet und Kristallen-rein,</w:t>
      </w:r>
      <w:r>
        <w:br/>
        <w:t>Aus Gottes und des Lammes Throne,</w:t>
      </w:r>
      <w:r>
        <w:br/>
        <w:t>Nun quillt in stille Herzen ein;</w:t>
      </w:r>
      <w:r>
        <w:br/>
        <w:t>Ich öffne meinen Mund, und sinke,</w:t>
      </w:r>
      <w:r>
        <w:br/>
        <w:t>Gib mir dies Wasser, dass ich trinke.</w:t>
      </w:r>
    </w:p>
    <w:p w14:paraId="357EEACB" w14:textId="77777777" w:rsidR="00A408F5" w:rsidRDefault="00A408F5" w:rsidP="00A408F5">
      <w:pPr>
        <w:pStyle w:val="StandardWeb"/>
      </w:pPr>
      <w:r>
        <w:t>7. Es hilft kein Wollen, Laufen, Zwingen;</w:t>
      </w:r>
      <w:r>
        <w:br/>
        <w:t>Ich halte mich nur eingekehrt,</w:t>
      </w:r>
      <w:r>
        <w:br/>
        <w:t>Und lasse mich von dir durchdringen,</w:t>
      </w:r>
      <w:r>
        <w:br/>
        <w:t>O Kraft, die mein Gemüt begehrt!</w:t>
      </w:r>
      <w:r>
        <w:br/>
        <w:t>Doch, mein Begehren sinket nieder,</w:t>
      </w:r>
      <w:r>
        <w:br/>
        <w:t>Und lässt sich dir zum Grunde wieder.</w:t>
      </w:r>
    </w:p>
    <w:p w14:paraId="61024496" w14:textId="77777777" w:rsidR="00A408F5" w:rsidRDefault="00A408F5" w:rsidP="00A408F5">
      <w:pPr>
        <w:pStyle w:val="StandardWeb"/>
      </w:pPr>
      <w:r>
        <w:t>8. Ich lass mich dir, und bleib indessen,</w:t>
      </w:r>
      <w:r>
        <w:br/>
        <w:t xml:space="preserve">Von allem </w:t>
      </w:r>
      <w:proofErr w:type="spellStart"/>
      <w:r>
        <w:t>abgespehnt</w:t>
      </w:r>
      <w:proofErr w:type="spellEnd"/>
      <w:r>
        <w:t>, dir nah;</w:t>
      </w:r>
      <w:r>
        <w:br/>
        <w:t>Ich will’s Geschöpf, und mich vergessen,</w:t>
      </w:r>
      <w:r>
        <w:br/>
        <w:t>Dies innigst glauben: Gott ist da!.</w:t>
      </w:r>
      <w:r>
        <w:br/>
        <w:t>O Gott: o Geist, o Licht des Lebens,</w:t>
      </w:r>
      <w:r>
        <w:br/>
        <w:t>Man harret deiner nie vergebens.</w:t>
      </w:r>
    </w:p>
    <w:p w14:paraId="5DFDA5D0" w14:textId="77777777" w:rsidR="0057404E" w:rsidRDefault="0057404E" w:rsidP="0057404E">
      <w:pPr>
        <w:pStyle w:val="berschrift1"/>
      </w:pPr>
      <w:r>
        <w:t>O Jesu, göttlich Wunderkind</w:t>
      </w:r>
    </w:p>
    <w:p w14:paraId="66CF04F0" w14:textId="77777777" w:rsidR="0057404E" w:rsidRDefault="0057404E" w:rsidP="0057404E">
      <w:pPr>
        <w:pStyle w:val="StandardWeb"/>
      </w:pPr>
      <w:r>
        <w:t>O Jesu, göttlich Wunderkind,</w:t>
      </w:r>
      <w:r>
        <w:br/>
        <w:t xml:space="preserve">Das mir mein ganzes Herz </w:t>
      </w:r>
      <w:proofErr w:type="spellStart"/>
      <w:r>
        <w:t>entzünd’t</w:t>
      </w:r>
      <w:proofErr w:type="spellEnd"/>
      <w:r>
        <w:t>,</w:t>
      </w:r>
      <w:r>
        <w:br/>
        <w:t xml:space="preserve">Du </w:t>
      </w:r>
      <w:proofErr w:type="spellStart"/>
      <w:r>
        <w:t>woll’st</w:t>
      </w:r>
      <w:proofErr w:type="spellEnd"/>
      <w:r>
        <w:t xml:space="preserve"> mich nicht verschmähen!</w:t>
      </w:r>
      <w:r>
        <w:br/>
        <w:t>Ich seh‘ mich sanft in stillem Sinn,</w:t>
      </w:r>
      <w:r>
        <w:br/>
        <w:t>Im Geist zu deiner Krippe hin,</w:t>
      </w:r>
      <w:r>
        <w:br/>
        <w:t>Und will dich recht besehen.</w:t>
      </w:r>
      <w:r>
        <w:br/>
        <w:t xml:space="preserve">Lass dein‘ </w:t>
      </w:r>
      <w:proofErr w:type="spellStart"/>
      <w:r>
        <w:t>Äug’lein</w:t>
      </w:r>
      <w:proofErr w:type="spellEnd"/>
      <w:r>
        <w:br/>
      </w:r>
      <w:r>
        <w:lastRenderedPageBreak/>
        <w:t>Mich anblicken, In mich drücken</w:t>
      </w:r>
      <w:r>
        <w:br/>
        <w:t>Deine Klarheit,</w:t>
      </w:r>
      <w:r>
        <w:br/>
        <w:t>Und dein Kinderbild in Wahrheit.</w:t>
      </w:r>
    </w:p>
    <w:p w14:paraId="2EFD4601" w14:textId="77777777" w:rsidR="0057404E" w:rsidRDefault="0057404E" w:rsidP="0057404E">
      <w:pPr>
        <w:pStyle w:val="StandardWeb"/>
      </w:pPr>
      <w:r>
        <w:t>O Unschuld, mehr als engelrein,</w:t>
      </w:r>
      <w:r>
        <w:br/>
        <w:t xml:space="preserve">Du </w:t>
      </w:r>
      <w:proofErr w:type="spellStart"/>
      <w:r>
        <w:t>läss’st</w:t>
      </w:r>
      <w:proofErr w:type="spellEnd"/>
      <w:r>
        <w:t xml:space="preserve"> kein Sündenstäubchen ein,</w:t>
      </w:r>
      <w:r>
        <w:br/>
        <w:t>O Spiegel ohne Flecken!</w:t>
      </w:r>
      <w:r>
        <w:br/>
        <w:t>Du kleines Lamm nichts Arges denkst,</w:t>
      </w:r>
      <w:r>
        <w:br/>
        <w:t>Bist Allen hold und Keinen kränkst,</w:t>
      </w:r>
      <w:r>
        <w:br/>
        <w:t>Und musst den Tod doch schmecken.</w:t>
      </w:r>
      <w:r>
        <w:br/>
        <w:t>Jesu, Wie du</w:t>
      </w:r>
      <w:r>
        <w:br/>
        <w:t>Lass mich werden, Noch auf Erden;</w:t>
      </w:r>
      <w:r>
        <w:br/>
        <w:t>Fremd dem Bösen,</w:t>
      </w:r>
      <w:r>
        <w:br/>
        <w:t xml:space="preserve">Rein, unschuldig sei mein Wesen. </w:t>
      </w:r>
    </w:p>
    <w:p w14:paraId="45734D89" w14:textId="77777777" w:rsidR="0057404E" w:rsidRDefault="0057404E" w:rsidP="0057404E">
      <w:pPr>
        <w:pStyle w:val="StandardWeb"/>
      </w:pPr>
      <w:r>
        <w:t xml:space="preserve">Die Einfalt </w:t>
      </w:r>
      <w:proofErr w:type="spellStart"/>
      <w:r>
        <w:t>leucht’t</w:t>
      </w:r>
      <w:proofErr w:type="spellEnd"/>
      <w:r>
        <w:t xml:space="preserve"> dir im Gesicht,</w:t>
      </w:r>
      <w:r>
        <w:br/>
        <w:t>Du bist ganz Wahrheit, Recht und Licht,</w:t>
      </w:r>
      <w:r>
        <w:br/>
        <w:t>Nichts Falsches kann sich regen.</w:t>
      </w:r>
      <w:r>
        <w:br/>
        <w:t>Du suchst, mein Kindchen, nichts für dich,</w:t>
      </w:r>
      <w:r>
        <w:br/>
        <w:t xml:space="preserve">Du meinst den Vater </w:t>
      </w:r>
      <w:proofErr w:type="spellStart"/>
      <w:r>
        <w:t>lauterlich</w:t>
      </w:r>
      <w:proofErr w:type="spellEnd"/>
      <w:r>
        <w:br/>
      </w:r>
      <w:proofErr w:type="spellStart"/>
      <w:r>
        <w:t>Ohn</w:t>
      </w:r>
      <w:proofErr w:type="spellEnd"/>
      <w:r>
        <w:t xml:space="preserve">‘ </w:t>
      </w:r>
      <w:proofErr w:type="spellStart"/>
      <w:r>
        <w:t>eig’nes</w:t>
      </w:r>
      <w:proofErr w:type="spellEnd"/>
      <w:r>
        <w:t xml:space="preserve"> Überlegen.</w:t>
      </w:r>
      <w:r>
        <w:br/>
        <w:t>Jesu, Wie du</w:t>
      </w:r>
      <w:r>
        <w:br/>
        <w:t>Lass mich werden, Noch auf Erden,</w:t>
      </w:r>
      <w:r>
        <w:br/>
        <w:t>Dass ich meine</w:t>
      </w:r>
      <w:r>
        <w:br/>
        <w:t xml:space="preserve">Schlecht und recht nur dich alleine. </w:t>
      </w:r>
    </w:p>
    <w:p w14:paraId="73724AF2" w14:textId="77777777" w:rsidR="0057404E" w:rsidRDefault="0057404E" w:rsidP="0057404E">
      <w:pPr>
        <w:pStyle w:val="StandardWeb"/>
      </w:pPr>
      <w:r>
        <w:t>Du großer Schöpfer aller Ding‘,</w:t>
      </w:r>
      <w:r>
        <w:br/>
        <w:t>Liegst da so klein und ganz gering‘,</w:t>
      </w:r>
      <w:r>
        <w:br/>
        <w:t>O aller Demut Wunder!</w:t>
      </w:r>
      <w:r>
        <w:br/>
        <w:t>Du hältst verborgen deinen Schein,</w:t>
      </w:r>
      <w:r>
        <w:br/>
        <w:t xml:space="preserve">Du willst </w:t>
      </w:r>
      <w:proofErr w:type="spellStart"/>
      <w:r>
        <w:t>veracht’t</w:t>
      </w:r>
      <w:proofErr w:type="spellEnd"/>
      <w:r>
        <w:t xml:space="preserve"> und niedrig sein;</w:t>
      </w:r>
      <w:r>
        <w:br/>
        <w:t xml:space="preserve">Wie </w:t>
      </w:r>
      <w:proofErr w:type="spellStart"/>
      <w:r>
        <w:t>läss’st</w:t>
      </w:r>
      <w:proofErr w:type="spellEnd"/>
      <w:r>
        <w:t xml:space="preserve"> du dich herunter!</w:t>
      </w:r>
      <w:r>
        <w:br/>
        <w:t>Jesu, Wie du</w:t>
      </w:r>
      <w:r>
        <w:br/>
        <w:t>Lass mich werden, Noch auf Erden,</w:t>
      </w:r>
      <w:r>
        <w:br/>
        <w:t>Dass ich gerne</w:t>
      </w:r>
      <w:r>
        <w:br/>
        <w:t>Von dir deine Demut lerne.</w:t>
      </w:r>
    </w:p>
    <w:p w14:paraId="02B21F60" w14:textId="77777777" w:rsidR="0057404E" w:rsidRDefault="0057404E" w:rsidP="0057404E">
      <w:pPr>
        <w:pStyle w:val="StandardWeb"/>
      </w:pPr>
      <w:r>
        <w:t>Dein Herz ist voller Gütigkeit,</w:t>
      </w:r>
      <w:r>
        <w:br/>
        <w:t xml:space="preserve">Ich kann die </w:t>
      </w:r>
      <w:proofErr w:type="spellStart"/>
      <w:r>
        <w:t>süß’ste</w:t>
      </w:r>
      <w:proofErr w:type="spellEnd"/>
      <w:r>
        <w:t xml:space="preserve"> Freundlichkeit</w:t>
      </w:r>
      <w:r>
        <w:br/>
        <w:t>Aus deinen Augen lesen.</w:t>
      </w:r>
      <w:r>
        <w:br/>
        <w:t>Holdselig du dich Allen zeigst,</w:t>
      </w:r>
      <w:r>
        <w:br/>
        <w:t>Und Allen deine Gnade reichst,</w:t>
      </w:r>
      <w:r>
        <w:br/>
        <w:t>Du sanftes Kinderwesen.</w:t>
      </w:r>
      <w:r>
        <w:br/>
        <w:t>Jesu, Wie du</w:t>
      </w:r>
      <w:r>
        <w:br/>
        <w:t>Lass mich werden, Noch auf Erden,</w:t>
      </w:r>
      <w:r>
        <w:br/>
        <w:t>Allen gütig,</w:t>
      </w:r>
      <w:r>
        <w:br/>
        <w:t>Ganz gebrochen und sanftmütig.</w:t>
      </w:r>
    </w:p>
    <w:p w14:paraId="066A6A4A" w14:textId="77777777" w:rsidR="0057404E" w:rsidRDefault="0057404E" w:rsidP="0057404E">
      <w:pPr>
        <w:pStyle w:val="StandardWeb"/>
      </w:pPr>
      <w:r>
        <w:t>Wie liegst du so gelassen, ach,</w:t>
      </w:r>
      <w:r>
        <w:br/>
        <w:t xml:space="preserve">In Elend, </w:t>
      </w:r>
      <w:proofErr w:type="spellStart"/>
      <w:r>
        <w:t>Kält</w:t>
      </w:r>
      <w:proofErr w:type="spellEnd"/>
      <w:r>
        <w:t>‘ und Ungemach,</w:t>
      </w:r>
      <w:r>
        <w:br/>
        <w:t xml:space="preserve">Du </w:t>
      </w:r>
      <w:proofErr w:type="spellStart"/>
      <w:r>
        <w:t>lässest</w:t>
      </w:r>
      <w:proofErr w:type="spellEnd"/>
      <w:r>
        <w:t xml:space="preserve"> mit dir machen;</w:t>
      </w:r>
      <w:r>
        <w:br/>
      </w:r>
      <w:r>
        <w:lastRenderedPageBreak/>
        <w:t>Man mag dich legen wie man will,</w:t>
      </w:r>
      <w:r>
        <w:br/>
        <w:t>Du bleibst zufrieden, froh und still,</w:t>
      </w:r>
      <w:r>
        <w:br/>
        <w:t xml:space="preserve">Die süßen </w:t>
      </w:r>
      <w:proofErr w:type="spellStart"/>
      <w:r>
        <w:t>Äug’lein</w:t>
      </w:r>
      <w:proofErr w:type="spellEnd"/>
      <w:r>
        <w:t xml:space="preserve"> lachen.</w:t>
      </w:r>
      <w:r>
        <w:br/>
        <w:t>Jesu, Wie du</w:t>
      </w:r>
      <w:r>
        <w:br/>
        <w:t>Lass mich werden, Noch auf Erden,</w:t>
      </w:r>
      <w:r>
        <w:br/>
        <w:t>Still, gelassen,</w:t>
      </w:r>
      <w:r>
        <w:br/>
        <w:t>Was du schickest, zu umfassen.</w:t>
      </w:r>
    </w:p>
    <w:p w14:paraId="3B7C4624" w14:textId="77777777" w:rsidR="0057404E" w:rsidRDefault="0057404E" w:rsidP="0057404E">
      <w:pPr>
        <w:pStyle w:val="StandardWeb"/>
      </w:pPr>
      <w:r>
        <w:t>Du liegst so unbekümmert da,</w:t>
      </w:r>
      <w:r>
        <w:br/>
        <w:t>Und bist so schwach und dürftig ja,</w:t>
      </w:r>
      <w:r>
        <w:br/>
        <w:t xml:space="preserve">Ein </w:t>
      </w:r>
      <w:proofErr w:type="spellStart"/>
      <w:r>
        <w:t>And’rer</w:t>
      </w:r>
      <w:proofErr w:type="spellEnd"/>
      <w:r>
        <w:t xml:space="preserve"> muss dich halten.</w:t>
      </w:r>
      <w:r>
        <w:br/>
        <w:t xml:space="preserve">Du </w:t>
      </w:r>
      <w:proofErr w:type="spellStart"/>
      <w:r>
        <w:t>läss’st</w:t>
      </w:r>
      <w:proofErr w:type="spellEnd"/>
      <w:r>
        <w:t xml:space="preserve"> die Hände wickeln ein,</w:t>
      </w:r>
      <w:r>
        <w:br/>
        <w:t>Und willst so recht abhängig sein,</w:t>
      </w:r>
      <w:r>
        <w:br/>
        <w:t xml:space="preserve">Den Vater </w:t>
      </w:r>
      <w:proofErr w:type="spellStart"/>
      <w:r>
        <w:t>läss’st</w:t>
      </w:r>
      <w:proofErr w:type="spellEnd"/>
      <w:r>
        <w:t xml:space="preserve"> du walten.</w:t>
      </w:r>
      <w:r>
        <w:br/>
        <w:t>Jesu, Wie du</w:t>
      </w:r>
      <w:r>
        <w:br/>
        <w:t>Lass mich werden, Noch auf Erden,</w:t>
      </w:r>
      <w:r>
        <w:br/>
        <w:t>Stets verborgen,</w:t>
      </w:r>
      <w:r>
        <w:br/>
        <w:t>Auf dich trauen ohne Sorgen.</w:t>
      </w:r>
    </w:p>
    <w:p w14:paraId="299BB8D3" w14:textId="77777777" w:rsidR="0057404E" w:rsidRDefault="0057404E" w:rsidP="0057404E">
      <w:pPr>
        <w:pStyle w:val="StandardWeb"/>
      </w:pPr>
      <w:r>
        <w:t xml:space="preserve">O </w:t>
      </w:r>
      <w:proofErr w:type="spellStart"/>
      <w:r>
        <w:t>ewig’s</w:t>
      </w:r>
      <w:proofErr w:type="spellEnd"/>
      <w:r>
        <w:t xml:space="preserve"> Wort, nun schweigest du,</w:t>
      </w:r>
      <w:r>
        <w:br/>
        <w:t>Dein Geist, der ist in höchster Ruh,</w:t>
      </w:r>
      <w:r>
        <w:br/>
        <w:t>Wie still sind deine Lippen!</w:t>
      </w:r>
      <w:r>
        <w:br/>
        <w:t xml:space="preserve">Die Schaar der Engel </w:t>
      </w:r>
      <w:proofErr w:type="spellStart"/>
      <w:r>
        <w:t>bet’t</w:t>
      </w:r>
      <w:proofErr w:type="spellEnd"/>
      <w:r>
        <w:t xml:space="preserve"> dich an,</w:t>
      </w:r>
      <w:r>
        <w:br/>
        <w:t>Die Hirten haben’s auch getan,</w:t>
      </w:r>
      <w:r>
        <w:br/>
        <w:t>Doch schweigst du in der Krippen.</w:t>
      </w:r>
      <w:r>
        <w:br/>
        <w:t>Jesu, Wie du</w:t>
      </w:r>
      <w:r>
        <w:br/>
        <w:t>Lass mich werden, Noch auf Erden,</w:t>
      </w:r>
      <w:r>
        <w:br/>
        <w:t>Lehr mich schweigen,</w:t>
      </w:r>
      <w:r>
        <w:br/>
        <w:t>Und im Geist vor dir mich beugen.</w:t>
      </w:r>
    </w:p>
    <w:p w14:paraId="560E3478" w14:textId="77777777" w:rsidR="0057404E" w:rsidRDefault="0057404E" w:rsidP="0057404E">
      <w:pPr>
        <w:pStyle w:val="StandardWeb"/>
      </w:pPr>
      <w:r>
        <w:t>Wie bist du nicht ein armes Kind,</w:t>
      </w:r>
      <w:r>
        <w:br/>
        <w:t xml:space="preserve">Das keinen Raum im Hause </w:t>
      </w:r>
      <w:proofErr w:type="spellStart"/>
      <w:r>
        <w:t>find’t</w:t>
      </w:r>
      <w:proofErr w:type="spellEnd"/>
      <w:r>
        <w:t>,</w:t>
      </w:r>
      <w:r>
        <w:br/>
        <w:t>Bist mit dem Stall zufrieden.</w:t>
      </w:r>
      <w:r>
        <w:br/>
        <w:t>Mich dünkt, dein ganzes Wesen spricht:</w:t>
      </w:r>
      <w:r>
        <w:br/>
        <w:t>Weg Geld und Gut, ich will euch nicht,</w:t>
      </w:r>
      <w:r>
        <w:br/>
        <w:t>Ich halt mich abgeschieden.</w:t>
      </w:r>
      <w:r>
        <w:br/>
        <w:t>Jesu, Wie du,</w:t>
      </w:r>
      <w:r>
        <w:br/>
        <w:t>Lass mich werden, Noch auf Erden,</w:t>
      </w:r>
      <w:r>
        <w:br/>
        <w:t>Armut lieben,</w:t>
      </w:r>
      <w:r>
        <w:br/>
        <w:t>Stets mich im Verleugnen üben.</w:t>
      </w:r>
    </w:p>
    <w:p w14:paraId="79FFB3CF" w14:textId="77777777" w:rsidR="0057404E" w:rsidRDefault="0057404E" w:rsidP="0057404E">
      <w:pPr>
        <w:pStyle w:val="StandardWeb"/>
      </w:pPr>
      <w:r>
        <w:t xml:space="preserve">Da liegst du so </w:t>
      </w:r>
      <w:proofErr w:type="spellStart"/>
      <w:r>
        <w:t>veracht’t</w:t>
      </w:r>
      <w:proofErr w:type="spellEnd"/>
      <w:r>
        <w:t xml:space="preserve"> und schlecht,</w:t>
      </w:r>
      <w:r>
        <w:br/>
        <w:t>Gottes Sohn, gleichwie ein Knecht,</w:t>
      </w:r>
      <w:r>
        <w:br/>
        <w:t>Von einer Magd geboren.</w:t>
      </w:r>
      <w:r>
        <w:br/>
        <w:t>Die Hoheit, Ehr‘ und Herrlichkeit</w:t>
      </w:r>
      <w:r>
        <w:br/>
        <w:t>Verleugnest du als Eitelkeit,</w:t>
      </w:r>
      <w:r>
        <w:br/>
        <w:t>Hast lieber Schmach erkoren.</w:t>
      </w:r>
      <w:r>
        <w:br/>
        <w:t>Jesu, Wie du,</w:t>
      </w:r>
      <w:r>
        <w:br/>
        <w:t>Lass mich werden, Noch auf Erden,</w:t>
      </w:r>
      <w:r>
        <w:br/>
        <w:t>Und begehren</w:t>
      </w:r>
      <w:r>
        <w:br/>
        <w:t>Lieber Schmach als Lob und Ehren.</w:t>
      </w:r>
    </w:p>
    <w:p w14:paraId="61A212B2" w14:textId="77777777" w:rsidR="0057404E" w:rsidRDefault="0057404E" w:rsidP="0057404E">
      <w:pPr>
        <w:pStyle w:val="StandardWeb"/>
      </w:pPr>
      <w:r>
        <w:lastRenderedPageBreak/>
        <w:t>Du bist wohl recht ein Leidenskind;</w:t>
      </w:r>
      <w:r>
        <w:br/>
        <w:t>Jetzt büßest du schon meine Sünd‘,</w:t>
      </w:r>
      <w:r>
        <w:br/>
        <w:t xml:space="preserve">Es </w:t>
      </w:r>
      <w:proofErr w:type="spellStart"/>
      <w:r>
        <w:t>zeigen’s</w:t>
      </w:r>
      <w:proofErr w:type="spellEnd"/>
      <w:r>
        <w:t xml:space="preserve"> deine Tränen.</w:t>
      </w:r>
      <w:r>
        <w:br/>
        <w:t>Du willst schon früh im Leiden sein</w:t>
      </w:r>
      <w:r>
        <w:br/>
        <w:t>Und willig dich zu Kreuz und Pein</w:t>
      </w:r>
      <w:r>
        <w:br/>
        <w:t>Von Mutterleib gewöhnen.</w:t>
      </w:r>
      <w:r>
        <w:br/>
        <w:t>Jesu, Wie du,</w:t>
      </w:r>
      <w:r>
        <w:br/>
        <w:t>Lass mich werden, Noch auf Erden,</w:t>
      </w:r>
      <w:r>
        <w:br/>
      </w:r>
      <w:proofErr w:type="spellStart"/>
      <w:r>
        <w:t>Wollst</w:t>
      </w:r>
      <w:proofErr w:type="spellEnd"/>
      <w:r>
        <w:t xml:space="preserve"> mir eben</w:t>
      </w:r>
      <w:r>
        <w:br/>
        <w:t xml:space="preserve">Solchen Leidenssinn auch geben. </w:t>
      </w:r>
    </w:p>
    <w:p w14:paraId="21B4124E" w14:textId="77777777" w:rsidR="0057404E" w:rsidRDefault="0057404E" w:rsidP="0057404E">
      <w:pPr>
        <w:pStyle w:val="StandardWeb"/>
      </w:pPr>
      <w:r>
        <w:t>Du schönes, liebes Engelein,</w:t>
      </w:r>
      <w:r>
        <w:br/>
        <w:t>Ich müsst ein harter Felsen sein,</w:t>
      </w:r>
      <w:r>
        <w:br/>
        <w:t>Wenn ich dich nicht sollt‘ lieben.</w:t>
      </w:r>
      <w:r>
        <w:br/>
        <w:t>Was an dir ist, ist liebenswert,</w:t>
      </w:r>
      <w:r>
        <w:br/>
        <w:t>Du bist es, den mein Herz begehrt,</w:t>
      </w:r>
      <w:r>
        <w:br/>
        <w:t>Es sei dir ganz verschrieben.</w:t>
      </w:r>
      <w:r>
        <w:br/>
        <w:t xml:space="preserve">Jesu, </w:t>
      </w:r>
      <w:proofErr w:type="spellStart"/>
      <w:r>
        <w:t>Nur</w:t>
      </w:r>
      <w:proofErr w:type="spellEnd"/>
      <w:r>
        <w:t xml:space="preserve"> du</w:t>
      </w:r>
      <w:r>
        <w:br/>
      </w:r>
      <w:proofErr w:type="spellStart"/>
      <w:r>
        <w:t>Bist’s</w:t>
      </w:r>
      <w:proofErr w:type="spellEnd"/>
      <w:r>
        <w:t xml:space="preserve"> alleine, Den ich meine,</w:t>
      </w:r>
      <w:r>
        <w:br/>
        <w:t>Lass auf Erden</w:t>
      </w:r>
      <w:r>
        <w:br/>
        <w:t>Mich dein liebes Kind noch werden.</w:t>
      </w:r>
    </w:p>
    <w:p w14:paraId="142EF36F" w14:textId="77777777" w:rsidR="0057404E" w:rsidRDefault="0057404E" w:rsidP="0057404E">
      <w:pPr>
        <w:pStyle w:val="StandardWeb"/>
      </w:pPr>
      <w:r>
        <w:t>Mein Jesu, ich umarme dich,</w:t>
      </w:r>
      <w:r>
        <w:br/>
        <w:t>Komm, drück‘ dein Kinderbild in mich,</w:t>
      </w:r>
      <w:r>
        <w:br/>
        <w:t>Lass mich dir ähnlich werden.</w:t>
      </w:r>
      <w:r>
        <w:br/>
        <w:t>Ein klein, unschuldig Kindelein,</w:t>
      </w:r>
      <w:r>
        <w:br/>
      </w:r>
      <w:proofErr w:type="spellStart"/>
      <w:r>
        <w:t>So</w:t>
      </w:r>
      <w:proofErr w:type="spellEnd"/>
      <w:r>
        <w:t xml:space="preserve"> geh‘ ich in den Himmel ein</w:t>
      </w:r>
      <w:r>
        <w:br/>
        <w:t>Noch weil ich leb‘ auf Erden;</w:t>
      </w:r>
      <w:r>
        <w:br/>
        <w:t>Lebe, Schwebe</w:t>
      </w:r>
      <w:r>
        <w:br/>
        <w:t>Abgeschieden, Still im Frieden,</w:t>
      </w:r>
      <w:r>
        <w:br/>
      </w:r>
      <w:proofErr w:type="spellStart"/>
      <w:r>
        <w:t>Werd</w:t>
      </w:r>
      <w:proofErr w:type="spellEnd"/>
      <w:r>
        <w:t>‘ auch droben</w:t>
      </w:r>
      <w:r>
        <w:br/>
        <w:t xml:space="preserve">Dich in Unschuld ewig loben. </w:t>
      </w:r>
    </w:p>
    <w:p w14:paraId="3D7E8B6D" w14:textId="77777777" w:rsidR="00F71B94" w:rsidRDefault="00F71B94" w:rsidP="00F71B94">
      <w:pPr>
        <w:pStyle w:val="berschrift1"/>
      </w:pPr>
      <w:r>
        <w:t>O Jesu, König, hoch zu ehren</w:t>
      </w:r>
    </w:p>
    <w:p w14:paraId="3AB79FD4" w14:textId="77777777" w:rsidR="00F71B94" w:rsidRDefault="00F71B94" w:rsidP="00F71B94">
      <w:pPr>
        <w:pStyle w:val="StandardWeb"/>
      </w:pPr>
      <w:r>
        <w:t>1.) O Jesu, König, hoch zu ehren,</w:t>
      </w:r>
      <w:r>
        <w:br/>
        <w:t>Du verklärter Gottessohn,</w:t>
      </w:r>
      <w:r>
        <w:br/>
        <w:t>Vernimm in Gnaden mein Begehren,</w:t>
      </w:r>
      <w:r>
        <w:br/>
        <w:t>Ich werfe mich vor deinen Thron.</w:t>
      </w:r>
    </w:p>
    <w:p w14:paraId="317B4994" w14:textId="77777777" w:rsidR="00F71B94" w:rsidRDefault="00F71B94" w:rsidP="00F71B94">
      <w:pPr>
        <w:pStyle w:val="StandardWeb"/>
      </w:pPr>
      <w:r>
        <w:t>2.) Mich drückt der Dienst der Eitelkeiten,</w:t>
      </w:r>
      <w:r>
        <w:br/>
        <w:t>Ich bin verstrickt in fremder Macht,</w:t>
      </w:r>
      <w:r>
        <w:br/>
        <w:t>Ich hab auch keine Macht zum Streiten,</w:t>
      </w:r>
      <w:r>
        <w:br/>
        <w:t xml:space="preserve">Ob ich gleich immer will und </w:t>
      </w:r>
      <w:proofErr w:type="spellStart"/>
      <w:r>
        <w:t>tracht</w:t>
      </w:r>
      <w:proofErr w:type="spellEnd"/>
      <w:r>
        <w:t>.</w:t>
      </w:r>
    </w:p>
    <w:p w14:paraId="61C28A21" w14:textId="77777777" w:rsidR="00F71B94" w:rsidRDefault="00F71B94" w:rsidP="00F71B94">
      <w:pPr>
        <w:pStyle w:val="StandardWeb"/>
      </w:pPr>
      <w:r>
        <w:t xml:space="preserve">3.) Oft </w:t>
      </w:r>
      <w:proofErr w:type="spellStart"/>
      <w:r>
        <w:t>werd</w:t>
      </w:r>
      <w:proofErr w:type="spellEnd"/>
      <w:r>
        <w:t xml:space="preserve"> ich leider wider Willen,</w:t>
      </w:r>
      <w:r>
        <w:br/>
        <w:t>Bald hin bald her gerissen noch,</w:t>
      </w:r>
      <w:r>
        <w:br/>
        <w:t>Ich kann nicht, wie ich will, erfüllen</w:t>
      </w:r>
      <w:r>
        <w:br/>
        <w:t>Das Gute, das ich liebe doch.</w:t>
      </w:r>
    </w:p>
    <w:p w14:paraId="7F3A0C3F" w14:textId="77777777" w:rsidR="00F71B94" w:rsidRDefault="00F71B94" w:rsidP="00F71B94">
      <w:pPr>
        <w:pStyle w:val="StandardWeb"/>
      </w:pPr>
      <w:r>
        <w:lastRenderedPageBreak/>
        <w:t>4.) Ich sitz an dies und das gebunden,</w:t>
      </w:r>
      <w:r>
        <w:br/>
        <w:t>Wie sehr mich auch nach Freiheit sehn,</w:t>
      </w:r>
      <w:r>
        <w:br/>
        <w:t xml:space="preserve">Ich </w:t>
      </w:r>
      <w:proofErr w:type="spellStart"/>
      <w:r>
        <w:t>werd</w:t>
      </w:r>
      <w:proofErr w:type="spellEnd"/>
      <w:r>
        <w:t xml:space="preserve"> zerstreut und überwunden,</w:t>
      </w:r>
      <w:r>
        <w:br/>
        <w:t>Ob ich mich gleich an dich gewöhn.</w:t>
      </w:r>
    </w:p>
    <w:p w14:paraId="70F4BB2E" w14:textId="77777777" w:rsidR="00F71B94" w:rsidRDefault="00F71B94" w:rsidP="00F71B94">
      <w:pPr>
        <w:pStyle w:val="StandardWeb"/>
      </w:pPr>
      <w:r>
        <w:t>5.) Ich mag mich üben und mich zwingen,</w:t>
      </w:r>
      <w:r>
        <w:br/>
        <w:t>Ich finde nirgends wahre Ruh.</w:t>
      </w:r>
      <w:r>
        <w:br/>
        <w:t>Die Eigenheit in allen Dingen</w:t>
      </w:r>
      <w:r>
        <w:br/>
        <w:t>Mir steht im Wege, was ich tu.</w:t>
      </w:r>
    </w:p>
    <w:p w14:paraId="77BDBBEF" w14:textId="77777777" w:rsidR="00F71B94" w:rsidRDefault="00F71B94" w:rsidP="00F71B94">
      <w:pPr>
        <w:pStyle w:val="StandardWeb"/>
      </w:pPr>
      <w:r>
        <w:t>6.) Die Eigenheit macht mich so bange,</w:t>
      </w:r>
      <w:r>
        <w:br/>
        <w:t>Doch kann ich ihr entweichen nicht.</w:t>
      </w:r>
      <w:r>
        <w:br/>
        <w:t>Ach Herr, es wird dem Geist so lange,</w:t>
      </w:r>
      <w:r>
        <w:br/>
        <w:t>Bis deine Gnad dies Joch zerbricht.</w:t>
      </w:r>
    </w:p>
    <w:p w14:paraId="44DFB324" w14:textId="77777777" w:rsidR="00F71B94" w:rsidRDefault="00F71B94" w:rsidP="00F71B94">
      <w:pPr>
        <w:pStyle w:val="StandardWeb"/>
      </w:pPr>
      <w:r>
        <w:t>7.) O Jesu, wann wird’s doch geschehen,</w:t>
      </w:r>
      <w:r>
        <w:br/>
        <w:t>Dass du mich aus dem Kerker führst?</w:t>
      </w:r>
      <w:r>
        <w:br/>
        <w:t xml:space="preserve">Wann </w:t>
      </w:r>
      <w:proofErr w:type="spellStart"/>
      <w:r>
        <w:t>werd</w:t>
      </w:r>
      <w:proofErr w:type="spellEnd"/>
      <w:r>
        <w:t xml:space="preserve"> ich dich nur in mir sehen,</w:t>
      </w:r>
      <w:r>
        <w:br/>
        <w:t>Dass du alleine mich regierst?</w:t>
      </w:r>
    </w:p>
    <w:p w14:paraId="54E83488" w14:textId="77777777" w:rsidR="00F71B94" w:rsidRDefault="00F71B94" w:rsidP="00F71B94">
      <w:pPr>
        <w:pStyle w:val="StandardWeb"/>
      </w:pPr>
      <w:r>
        <w:t>8.) Nimm ein mein Herz, ich will es geben</w:t>
      </w:r>
      <w:r>
        <w:br/>
        <w:t>Auf ewig dir zum Eigentum,</w:t>
      </w:r>
      <w:r>
        <w:br/>
        <w:t>Ich will mir selbst nicht länger leben.</w:t>
      </w:r>
      <w:r>
        <w:br/>
        <w:t>Mein Herzenskönig, Jesus, komm!</w:t>
      </w:r>
    </w:p>
    <w:p w14:paraId="6B34380B" w14:textId="77777777" w:rsidR="00F71B94" w:rsidRDefault="00F71B94" w:rsidP="00F71B94">
      <w:pPr>
        <w:pStyle w:val="StandardWeb"/>
      </w:pPr>
      <w:r>
        <w:t>9.) Komm, nimm mein Herz dir ganz zu Eigen</w:t>
      </w:r>
      <w:r>
        <w:br/>
        <w:t xml:space="preserve">Und nach Gefallen mich </w:t>
      </w:r>
      <w:proofErr w:type="spellStart"/>
      <w:r>
        <w:t>regier</w:t>
      </w:r>
      <w:proofErr w:type="spellEnd"/>
      <w:r>
        <w:t>.</w:t>
      </w:r>
      <w:r>
        <w:br/>
        <w:t>Befiehl, mein Herz, ich werde schweigen,</w:t>
      </w:r>
      <w:r>
        <w:br/>
        <w:t>Ich schenke meinen Willen dir!</w:t>
      </w:r>
    </w:p>
    <w:p w14:paraId="4D56FAC0" w14:textId="77777777" w:rsidR="00F71B94" w:rsidRDefault="00F71B94" w:rsidP="00F71B94">
      <w:pPr>
        <w:pStyle w:val="StandardWeb"/>
      </w:pPr>
      <w:r>
        <w:t>10.) Ach, töte, was sonst in mir lebet,</w:t>
      </w:r>
      <w:r>
        <w:br/>
        <w:t>Ich geb es hin in dein Gericht.</w:t>
      </w:r>
      <w:r>
        <w:br/>
        <w:t>Lass beugen, was dir widerstrebet,</w:t>
      </w:r>
      <w:r>
        <w:br/>
      </w:r>
      <w:proofErr w:type="spellStart"/>
      <w:r>
        <w:t>Vor</w:t>
      </w:r>
      <w:proofErr w:type="spellEnd"/>
      <w:r>
        <w:t xml:space="preserve"> deinem Glanz und Angesicht!</w:t>
      </w:r>
    </w:p>
    <w:p w14:paraId="1CDE823A" w14:textId="77777777" w:rsidR="00F71B94" w:rsidRDefault="00F71B94" w:rsidP="00F71B94">
      <w:pPr>
        <w:pStyle w:val="StandardWeb"/>
      </w:pPr>
      <w:r>
        <w:t>11.) Mein Herze dir zum Thron bereite</w:t>
      </w:r>
      <w:r>
        <w:br/>
        <w:t>Und wohn dann ewiglich in mir,</w:t>
      </w:r>
      <w:r>
        <w:br/>
      </w:r>
      <w:proofErr w:type="spellStart"/>
      <w:r>
        <w:t>Mit</w:t>
      </w:r>
      <w:proofErr w:type="spellEnd"/>
      <w:r>
        <w:t xml:space="preserve"> deiner Augen Wink mich leite</w:t>
      </w:r>
      <w:r>
        <w:br/>
        <w:t>Und mach mich ganz gelassen dir!</w:t>
      </w:r>
    </w:p>
    <w:p w14:paraId="1F36A2D2" w14:textId="77777777" w:rsidR="00F71B94" w:rsidRDefault="00F71B94" w:rsidP="00F71B94">
      <w:pPr>
        <w:pStyle w:val="StandardWeb"/>
      </w:pPr>
      <w:r>
        <w:t>12.) Dir, dir gehört dies Herz alleine,</w:t>
      </w:r>
      <w:r>
        <w:br/>
      </w:r>
      <w:proofErr w:type="spellStart"/>
      <w:r>
        <w:t>Nur</w:t>
      </w:r>
      <w:proofErr w:type="spellEnd"/>
      <w:r>
        <w:t xml:space="preserve"> dir es ganz verschrieben sei.</w:t>
      </w:r>
      <w:r>
        <w:br/>
        <w:t>Mein Herr und König, den ich meine,</w:t>
      </w:r>
      <w:r>
        <w:br/>
      </w:r>
      <w:proofErr w:type="spellStart"/>
      <w:r>
        <w:t>Bewahr</w:t>
      </w:r>
      <w:proofErr w:type="spellEnd"/>
      <w:r>
        <w:t xml:space="preserve"> mich ewig dir getreu!</w:t>
      </w:r>
    </w:p>
    <w:p w14:paraId="5C823A62" w14:textId="77777777" w:rsidR="00F71B94" w:rsidRDefault="00F71B94" w:rsidP="00F71B94">
      <w:pPr>
        <w:pStyle w:val="berschrift1"/>
      </w:pPr>
      <w:r>
        <w:t>O Jesu, meines Lebens Licht</w:t>
      </w:r>
    </w:p>
    <w:p w14:paraId="0B06BB97" w14:textId="77777777" w:rsidR="00F71B94" w:rsidRDefault="00F71B94" w:rsidP="00F71B94">
      <w:pPr>
        <w:pStyle w:val="StandardWeb"/>
      </w:pPr>
      <w:r>
        <w:t>1. O Jesu, meines Lebens Licht,</w:t>
      </w:r>
      <w:r>
        <w:br/>
        <w:t>Nun ist die Nacht vergangen;</w:t>
      </w:r>
      <w:r>
        <w:br/>
        <w:t xml:space="preserve">Mein </w:t>
      </w:r>
      <w:proofErr w:type="spellStart"/>
      <w:r>
        <w:t>Geistesaug</w:t>
      </w:r>
      <w:proofErr w:type="spellEnd"/>
      <w:r>
        <w:t xml:space="preserve">‘ zu dir sich </w:t>
      </w:r>
      <w:proofErr w:type="spellStart"/>
      <w:r>
        <w:t>richt’t</w:t>
      </w:r>
      <w:proofErr w:type="spellEnd"/>
      <w:r>
        <w:t>,</w:t>
      </w:r>
      <w:r>
        <w:br/>
        <w:t>Dein‘ Anblick zu empfangen.</w:t>
      </w:r>
    </w:p>
    <w:p w14:paraId="1C57383F" w14:textId="77777777" w:rsidR="00F71B94" w:rsidRDefault="00F71B94" w:rsidP="00F71B94">
      <w:pPr>
        <w:pStyle w:val="StandardWeb"/>
      </w:pPr>
      <w:r>
        <w:lastRenderedPageBreak/>
        <w:t>2. Du hast, da ich nicht sorgen konnt,</w:t>
      </w:r>
      <w:r>
        <w:br/>
        <w:t>Mich vor Gefahr bedecket</w:t>
      </w:r>
      <w:r>
        <w:br/>
        <w:t>Und auch vor andern mich gesund</w:t>
      </w:r>
      <w:r>
        <w:br/>
        <w:t>Nun aus dem Schlaf erwecket.</w:t>
      </w:r>
    </w:p>
    <w:p w14:paraId="591578B1" w14:textId="77777777" w:rsidR="00F71B94" w:rsidRDefault="00F71B94" w:rsidP="00F71B94">
      <w:pPr>
        <w:pStyle w:val="StandardWeb"/>
      </w:pPr>
      <w:r>
        <w:t>3. Mein Leben schenkst du mir aufs neu,</w:t>
      </w:r>
      <w:r>
        <w:br/>
        <w:t>Es sei auch dir verschrieben,</w:t>
      </w:r>
      <w:r>
        <w:br/>
        <w:t>Mit neuem Ernst, mit neuer Treu,</w:t>
      </w:r>
      <w:r>
        <w:br/>
        <w:t>Dich diesen Tag zu lieben.</w:t>
      </w:r>
    </w:p>
    <w:p w14:paraId="27C3F3CC" w14:textId="77777777" w:rsidR="00F71B94" w:rsidRDefault="00F71B94" w:rsidP="00F71B94">
      <w:pPr>
        <w:pStyle w:val="StandardWeb"/>
      </w:pPr>
      <w:r>
        <w:t xml:space="preserve">4. Dir, Jesu, ich mich ganz </w:t>
      </w:r>
      <w:proofErr w:type="spellStart"/>
      <w:r>
        <w:t>befehl</w:t>
      </w:r>
      <w:proofErr w:type="spellEnd"/>
      <w:r>
        <w:t>,</w:t>
      </w:r>
      <w:r>
        <w:br/>
        <w:t>Im Geiste dich verkläre,</w:t>
      </w:r>
      <w:r>
        <w:br/>
        <w:t xml:space="preserve">Dein Werkzeug sei nur meine </w:t>
      </w:r>
      <w:proofErr w:type="spellStart"/>
      <w:r>
        <w:t>Seel</w:t>
      </w:r>
      <w:proofErr w:type="spellEnd"/>
      <w:r>
        <w:t>,</w:t>
      </w:r>
      <w:r>
        <w:br/>
        <w:t xml:space="preserve">Den Leib </w:t>
      </w:r>
      <w:proofErr w:type="spellStart"/>
      <w:r>
        <w:t>bewahr</w:t>
      </w:r>
      <w:proofErr w:type="spellEnd"/>
      <w:r>
        <w:t xml:space="preserve"> und nähre!</w:t>
      </w:r>
    </w:p>
    <w:p w14:paraId="236C9641" w14:textId="77777777" w:rsidR="00F71B94" w:rsidRDefault="00F71B94" w:rsidP="00F71B94">
      <w:pPr>
        <w:pStyle w:val="StandardWeb"/>
      </w:pPr>
      <w:r>
        <w:t>5. Durchdring mit deinem Lebenssaft</w:t>
      </w:r>
      <w:r>
        <w:br/>
        <w:t>Herz, Sinne und Gedanken,</w:t>
      </w:r>
      <w:r>
        <w:br/>
        <w:t>Bekleide mich mit deiner Kraft,</w:t>
      </w:r>
      <w:r>
        <w:br/>
        <w:t>In Proben nicht zu wanken!</w:t>
      </w:r>
    </w:p>
    <w:p w14:paraId="17CCF77C" w14:textId="77777777" w:rsidR="00F71B94" w:rsidRDefault="00F71B94" w:rsidP="00F71B94">
      <w:pPr>
        <w:pStyle w:val="StandardWeb"/>
      </w:pPr>
      <w:r>
        <w:t>6. Mein treuer Hirte, sei mir nah,</w:t>
      </w:r>
      <w:r>
        <w:br/>
        <w:t>Steh immer mir zur Seiten,</w:t>
      </w:r>
      <w:r>
        <w:br/>
        <w:t xml:space="preserve">Und wann ich irre, </w:t>
      </w:r>
      <w:proofErr w:type="spellStart"/>
      <w:r>
        <w:t>wollst</w:t>
      </w:r>
      <w:proofErr w:type="spellEnd"/>
      <w:r>
        <w:t xml:space="preserve"> du ja</w:t>
      </w:r>
      <w:r>
        <w:br/>
        <w:t>Mich wieder zu dir leiten!</w:t>
      </w:r>
    </w:p>
    <w:p w14:paraId="2D3F088B" w14:textId="77777777" w:rsidR="00F71B94" w:rsidRDefault="00F71B94" w:rsidP="00F71B94">
      <w:pPr>
        <w:pStyle w:val="StandardWeb"/>
      </w:pPr>
      <w:r>
        <w:t>7. Drück deine Gegenwart mir ein,</w:t>
      </w:r>
      <w:r>
        <w:br/>
      </w:r>
      <w:proofErr w:type="spellStart"/>
      <w:r>
        <w:t>Bewahr</w:t>
      </w:r>
      <w:proofErr w:type="spellEnd"/>
      <w:r>
        <w:t xml:space="preserve"> mich </w:t>
      </w:r>
      <w:proofErr w:type="spellStart"/>
      <w:r>
        <w:t>eingekehret</w:t>
      </w:r>
      <w:proofErr w:type="spellEnd"/>
      <w:r>
        <w:t>,</w:t>
      </w:r>
      <w:r>
        <w:br/>
        <w:t>Dass ich dir innig bleib gemein,</w:t>
      </w:r>
      <w:r>
        <w:br/>
        <w:t xml:space="preserve">In allem </w:t>
      </w:r>
      <w:proofErr w:type="spellStart"/>
      <w:r>
        <w:t>ungestöret</w:t>
      </w:r>
      <w:proofErr w:type="spellEnd"/>
      <w:r>
        <w:t>!</w:t>
      </w:r>
    </w:p>
    <w:p w14:paraId="663794AF" w14:textId="77777777" w:rsidR="00F71B94" w:rsidRDefault="00F71B94" w:rsidP="00F71B94">
      <w:pPr>
        <w:pStyle w:val="StandardWeb"/>
      </w:pPr>
      <w:r>
        <w:t>8. Sei du alleine meine Lust,</w:t>
      </w:r>
      <w:r>
        <w:br/>
        <w:t>Mein Schatz, mein Trost und Leben,</w:t>
      </w:r>
      <w:r>
        <w:br/>
        <w:t>Kein andres Teil sei mir bewusst;</w:t>
      </w:r>
      <w:r>
        <w:br/>
        <w:t>Dir bin ich ganz ergeben!</w:t>
      </w:r>
    </w:p>
    <w:p w14:paraId="7D4FF5C1" w14:textId="77777777" w:rsidR="00F71B94" w:rsidRDefault="00F71B94" w:rsidP="00F71B94">
      <w:pPr>
        <w:pStyle w:val="StandardWeb"/>
      </w:pPr>
      <w:r>
        <w:t>9. Mein Denken, Reden und mein Tun</w:t>
      </w:r>
      <w:r>
        <w:br/>
        <w:t>Nach deinem Willen lenke;</w:t>
      </w:r>
      <w:r>
        <w:br/>
        <w:t xml:space="preserve">Zum Gehen, Stehen, Wirken, </w:t>
      </w:r>
      <w:proofErr w:type="spellStart"/>
      <w:r>
        <w:t>Ruhn</w:t>
      </w:r>
      <w:proofErr w:type="spellEnd"/>
      <w:r>
        <w:br/>
        <w:t>Mir stets, was Not ist, schenke!</w:t>
      </w:r>
    </w:p>
    <w:p w14:paraId="7F93FACD" w14:textId="77777777" w:rsidR="00F71B94" w:rsidRDefault="00F71B94" w:rsidP="00F71B94">
      <w:pPr>
        <w:pStyle w:val="StandardWeb"/>
      </w:pPr>
      <w:r>
        <w:t>10. Zeig mir in jedem Augenblick,</w:t>
      </w:r>
      <w:r>
        <w:br/>
        <w:t>Wie ich dir soll gefallen;</w:t>
      </w:r>
      <w:r>
        <w:br/>
        <w:t>Zieh mich vom Bösen stets zurück,</w:t>
      </w:r>
      <w:r>
        <w:br/>
        <w:t>Regiere mich in allen!</w:t>
      </w:r>
    </w:p>
    <w:p w14:paraId="6B0976E4" w14:textId="77777777" w:rsidR="00F71B94" w:rsidRDefault="00F71B94" w:rsidP="00F71B94">
      <w:pPr>
        <w:pStyle w:val="StandardWeb"/>
      </w:pPr>
      <w:r>
        <w:t>11. Da sei mein Wille gänzlich dir</w:t>
      </w:r>
      <w:r>
        <w:br/>
        <w:t>In deine Macht ergeben;</w:t>
      </w:r>
      <w:r>
        <w:br/>
        <w:t>Lass mich abhängig für und für</w:t>
      </w:r>
      <w:r>
        <w:br/>
        <w:t>Und dir gelassen leben!</w:t>
      </w:r>
    </w:p>
    <w:p w14:paraId="652302BC" w14:textId="77777777" w:rsidR="00F71B94" w:rsidRDefault="00F71B94" w:rsidP="00F71B94">
      <w:pPr>
        <w:pStyle w:val="StandardWeb"/>
      </w:pPr>
      <w:r>
        <w:lastRenderedPageBreak/>
        <w:t xml:space="preserve">12. Lass mich mit Kraft und </w:t>
      </w:r>
      <w:proofErr w:type="spellStart"/>
      <w:r>
        <w:t>williglich</w:t>
      </w:r>
      <w:proofErr w:type="spellEnd"/>
      <w:r>
        <w:br/>
        <w:t>Mir selbst und allem sterben;</w:t>
      </w:r>
      <w:r>
        <w:br/>
        <w:t xml:space="preserve">Zerstör du selber </w:t>
      </w:r>
      <w:proofErr w:type="spellStart"/>
      <w:r>
        <w:t>völliglich</w:t>
      </w:r>
      <w:proofErr w:type="spellEnd"/>
      <w:r>
        <w:br/>
        <w:t>Mein gründliches Verderben!</w:t>
      </w:r>
    </w:p>
    <w:p w14:paraId="0B2CD485" w14:textId="77777777" w:rsidR="00F71B94" w:rsidRDefault="00F71B94" w:rsidP="00F71B94">
      <w:pPr>
        <w:pStyle w:val="StandardWeb"/>
      </w:pPr>
      <w:r>
        <w:t>13. Gib, dass ich meinen Wandel führ</w:t>
      </w:r>
      <w:r>
        <w:br/>
        <w:t>Im Geist in deinem Lichte</w:t>
      </w:r>
      <w:r>
        <w:br/>
        <w:t>Und als ein Fremdling lebe hier</w:t>
      </w:r>
      <w:r>
        <w:br/>
      </w:r>
      <w:proofErr w:type="spellStart"/>
      <w:r>
        <w:t>Vor</w:t>
      </w:r>
      <w:proofErr w:type="spellEnd"/>
      <w:r>
        <w:t xml:space="preserve"> deinem Angesichte!</w:t>
      </w:r>
    </w:p>
    <w:p w14:paraId="51E1AD36" w14:textId="77777777" w:rsidR="00F71B94" w:rsidRDefault="00F71B94" w:rsidP="00F71B94">
      <w:pPr>
        <w:pStyle w:val="StandardWeb"/>
      </w:pPr>
      <w:r>
        <w:t>14. Nimm ein, o reine Liebesglut,</w:t>
      </w:r>
      <w:r>
        <w:br/>
        <w:t>Mein Alles dir alleine;</w:t>
      </w:r>
      <w:r>
        <w:br/>
        <w:t>Sei du nur, o vergnügend Gut,</w:t>
      </w:r>
      <w:r>
        <w:br/>
        <w:t>Mein Vorwurf , den ich meine!</w:t>
      </w:r>
    </w:p>
    <w:p w14:paraId="59BEC19D" w14:textId="77777777" w:rsidR="00F71B94" w:rsidRDefault="00F71B94" w:rsidP="00F71B94">
      <w:pPr>
        <w:pStyle w:val="StandardWeb"/>
      </w:pPr>
      <w:r>
        <w:t>15. Ach, halt mich fest mit deiner Hand,</w:t>
      </w:r>
      <w:r>
        <w:br/>
        <w:t>Dass ich nicht fall noch weiche;</w:t>
      </w:r>
      <w:r>
        <w:br/>
        <w:t>Zieh stets mich durch der Liebe Band,</w:t>
      </w:r>
      <w:r>
        <w:br/>
        <w:t>Bis ich mein Ziel erreiche!</w:t>
      </w:r>
    </w:p>
    <w:p w14:paraId="5465A0B7" w14:textId="77777777" w:rsidR="0057404E" w:rsidRDefault="0057404E" w:rsidP="0057404E">
      <w:pPr>
        <w:pStyle w:val="berschrift1"/>
      </w:pPr>
      <w:r>
        <w:t xml:space="preserve">O, liebe Seele, </w:t>
      </w:r>
      <w:proofErr w:type="spellStart"/>
      <w:r>
        <w:t>könnt’st</w:t>
      </w:r>
      <w:proofErr w:type="spellEnd"/>
      <w:r>
        <w:t xml:space="preserve"> du werden</w:t>
      </w:r>
    </w:p>
    <w:p w14:paraId="59D3662B" w14:textId="77777777" w:rsidR="0057404E" w:rsidRDefault="0057404E" w:rsidP="0057404E">
      <w:pPr>
        <w:pStyle w:val="StandardWeb"/>
      </w:pPr>
      <w:r>
        <w:t xml:space="preserve">O, liebe Seele, </w:t>
      </w:r>
      <w:proofErr w:type="spellStart"/>
      <w:r>
        <w:t>könnt’st</w:t>
      </w:r>
      <w:proofErr w:type="spellEnd"/>
      <w:r>
        <w:t xml:space="preserve"> du werden</w:t>
      </w:r>
      <w:r>
        <w:br/>
        <w:t>Ein kleines Kindlein noch auf Erden,</w:t>
      </w:r>
      <w:r>
        <w:br/>
        <w:t>Ich weiß gewiss, es käm‘ noch hier</w:t>
      </w:r>
      <w:r>
        <w:br/>
        <w:t xml:space="preserve">Gott und sein Paradies zu dir. </w:t>
      </w:r>
    </w:p>
    <w:p w14:paraId="1E0369B9" w14:textId="77777777" w:rsidR="0057404E" w:rsidRDefault="0057404E" w:rsidP="0057404E">
      <w:pPr>
        <w:pStyle w:val="StandardWeb"/>
      </w:pPr>
      <w:r>
        <w:t>Ein Kindlein ist gebeugt und stille;</w:t>
      </w:r>
      <w:r>
        <w:br/>
        <w:t>Wie sanft gelassen ist sein Wille!</w:t>
      </w:r>
      <w:r>
        <w:br/>
        <w:t>Es nimmt, was ihm die Mutter gibt,</w:t>
      </w:r>
      <w:r>
        <w:br/>
        <w:t xml:space="preserve">Es lebet süß und </w:t>
      </w:r>
      <w:proofErr w:type="spellStart"/>
      <w:r>
        <w:t>unbetrübt</w:t>
      </w:r>
      <w:proofErr w:type="spellEnd"/>
      <w:r>
        <w:t xml:space="preserve">. </w:t>
      </w:r>
    </w:p>
    <w:p w14:paraId="03FB997B" w14:textId="77777777" w:rsidR="0057404E" w:rsidRDefault="0057404E" w:rsidP="0057404E">
      <w:pPr>
        <w:pStyle w:val="StandardWeb"/>
      </w:pPr>
      <w:r>
        <w:t>Man hebt es auf, man legt es nieder,</w:t>
      </w:r>
      <w:r>
        <w:br/>
        <w:t xml:space="preserve">Man macht es los, man </w:t>
      </w:r>
      <w:proofErr w:type="spellStart"/>
      <w:r>
        <w:t>bind’t</w:t>
      </w:r>
      <w:proofErr w:type="spellEnd"/>
      <w:r>
        <w:t xml:space="preserve"> es wieder;</w:t>
      </w:r>
      <w:r>
        <w:br/>
        <w:t>Was seine Mutter mit ihm macht,</w:t>
      </w:r>
      <w:r>
        <w:br/>
        <w:t xml:space="preserve">Es bleibt vergnügt und süße lacht. </w:t>
      </w:r>
    </w:p>
    <w:p w14:paraId="663BAACB" w14:textId="77777777" w:rsidR="0057404E" w:rsidRDefault="0057404E" w:rsidP="0057404E">
      <w:pPr>
        <w:pStyle w:val="StandardWeb"/>
      </w:pPr>
      <w:r>
        <w:t>Vergisst man sein, es ist geduldig,</w:t>
      </w:r>
      <w:r>
        <w:br/>
        <w:t>Bleibt Allen freundlich und unschuldig;</w:t>
      </w:r>
      <w:r>
        <w:br/>
        <w:t>Durch Schmähen wird es nicht gekränkt,</w:t>
      </w:r>
      <w:r>
        <w:br/>
        <w:t xml:space="preserve">An Lob und Ehr‘ es auch nicht denkt. </w:t>
      </w:r>
    </w:p>
    <w:p w14:paraId="1A1426E8" w14:textId="77777777" w:rsidR="0057404E" w:rsidRDefault="0057404E" w:rsidP="0057404E">
      <w:pPr>
        <w:pStyle w:val="StandardWeb"/>
      </w:pPr>
      <w:r>
        <w:t>Ein Kind kann nicht in Lust noch Schätzen,</w:t>
      </w:r>
      <w:r>
        <w:br/>
        <w:t>Noch andern Sachen, sich ergötzen;</w:t>
      </w:r>
      <w:r>
        <w:br/>
        <w:t>Man mach‘ es arm, man mach‘ es reich,</w:t>
      </w:r>
      <w:r>
        <w:br/>
        <w:t xml:space="preserve">Es gilt ihm Alles eben gleich. </w:t>
      </w:r>
    </w:p>
    <w:p w14:paraId="1225611C" w14:textId="77777777" w:rsidR="0057404E" w:rsidRDefault="0057404E" w:rsidP="0057404E">
      <w:pPr>
        <w:pStyle w:val="StandardWeb"/>
      </w:pPr>
      <w:r>
        <w:t xml:space="preserve">Der Menschen </w:t>
      </w:r>
      <w:proofErr w:type="spellStart"/>
      <w:r>
        <w:t>Anseh’n</w:t>
      </w:r>
      <w:proofErr w:type="spellEnd"/>
      <w:r>
        <w:t xml:space="preserve"> gilt ihm wenig,</w:t>
      </w:r>
      <w:r>
        <w:br/>
        <w:t>Es fürchtet weder Fürst noch König;</w:t>
      </w:r>
      <w:r>
        <w:br/>
        <w:t>O Wunder, und ein Kind ist doch</w:t>
      </w:r>
      <w:r>
        <w:br/>
      </w:r>
      <w:proofErr w:type="spellStart"/>
      <w:r>
        <w:t>So</w:t>
      </w:r>
      <w:proofErr w:type="spellEnd"/>
      <w:r>
        <w:t xml:space="preserve"> arm, so schwach, so kleine noch. </w:t>
      </w:r>
    </w:p>
    <w:p w14:paraId="3F0B25F2" w14:textId="77777777" w:rsidR="0057404E" w:rsidRDefault="0057404E" w:rsidP="0057404E">
      <w:pPr>
        <w:pStyle w:val="StandardWeb"/>
      </w:pPr>
      <w:r>
        <w:lastRenderedPageBreak/>
        <w:t>Es kennet kein verstelltes Wesen,</w:t>
      </w:r>
      <w:r>
        <w:br/>
        <w:t>Man kann’s aus seinen Augen lesen.</w:t>
      </w:r>
      <w:r>
        <w:br/>
        <w:t>Es tut einfältig was es tut,</w:t>
      </w:r>
      <w:r>
        <w:br/>
        <w:t xml:space="preserve">Und denkt von Andern nichts als gut. </w:t>
      </w:r>
    </w:p>
    <w:p w14:paraId="29BB864A" w14:textId="77777777" w:rsidR="0057404E" w:rsidRDefault="0057404E" w:rsidP="0057404E">
      <w:pPr>
        <w:pStyle w:val="StandardWeb"/>
      </w:pPr>
      <w:r>
        <w:t>Mit Forschen und mit vielem Denken</w:t>
      </w:r>
      <w:r>
        <w:br/>
        <w:t>Kann sich ein Kind das Haupt nicht kränken;</w:t>
      </w:r>
      <w:r>
        <w:br/>
        <w:t>Es lebt in süßer Einfalt so</w:t>
      </w:r>
      <w:r>
        <w:br/>
        <w:t xml:space="preserve">Im Gegenwärtigen ganz froh. </w:t>
      </w:r>
    </w:p>
    <w:p w14:paraId="1A1B8267" w14:textId="77777777" w:rsidR="0057404E" w:rsidRDefault="0057404E" w:rsidP="0057404E">
      <w:pPr>
        <w:pStyle w:val="StandardWeb"/>
      </w:pPr>
      <w:r>
        <w:t>Ein Kindlein lebet ohne Sorgen</w:t>
      </w:r>
      <w:r>
        <w:br/>
        <w:t>In seiner Mutter Schoß verborgen;</w:t>
      </w:r>
      <w:r>
        <w:br/>
        <w:t>Es lässt geschehen, was geschieht,</w:t>
      </w:r>
      <w:r>
        <w:br/>
        <w:t xml:space="preserve">Und denkt fast an sich selber nicht. </w:t>
      </w:r>
    </w:p>
    <w:p w14:paraId="2C6661C4" w14:textId="77777777" w:rsidR="0057404E" w:rsidRDefault="0057404E" w:rsidP="0057404E">
      <w:pPr>
        <w:pStyle w:val="StandardWeb"/>
      </w:pPr>
      <w:r>
        <w:t>Ein Kindlein kann allein nicht stehen,</w:t>
      </w:r>
      <w:r>
        <w:br/>
        <w:t>Geschweige, dass es weit soll gehen;</w:t>
      </w:r>
      <w:r>
        <w:br/>
        <w:t>Es hält die liebe Mutter fest,</w:t>
      </w:r>
      <w:r>
        <w:br/>
        <w:t xml:space="preserve">Und so sich </w:t>
      </w:r>
      <w:proofErr w:type="spellStart"/>
      <w:r>
        <w:t>führ’n</w:t>
      </w:r>
      <w:proofErr w:type="spellEnd"/>
      <w:r>
        <w:t xml:space="preserve"> und tragen lässt. </w:t>
      </w:r>
    </w:p>
    <w:p w14:paraId="6EC16674" w14:textId="77777777" w:rsidR="0057404E" w:rsidRDefault="0057404E" w:rsidP="0057404E">
      <w:pPr>
        <w:pStyle w:val="StandardWeb"/>
      </w:pPr>
      <w:r>
        <w:t>Und wenn es je, aus Schwachheit, fället,</w:t>
      </w:r>
      <w:r>
        <w:br/>
        <w:t>Es sich nicht ungebärdig stellet:</w:t>
      </w:r>
      <w:r>
        <w:br/>
        <w:t>Man hebt es auf, man macht es rein,</w:t>
      </w:r>
      <w:r>
        <w:br/>
        <w:t xml:space="preserve">Es geht hernach nicht mehr allein. </w:t>
      </w:r>
    </w:p>
    <w:p w14:paraId="0C847092" w14:textId="77777777" w:rsidR="0057404E" w:rsidRDefault="0057404E" w:rsidP="0057404E">
      <w:pPr>
        <w:pStyle w:val="StandardWeb"/>
      </w:pPr>
      <w:r>
        <w:t>Ein Kindlein kann nicht überlegen,</w:t>
      </w:r>
      <w:r>
        <w:br/>
        <w:t>Es lässt sich heben, tragen, legen;</w:t>
      </w:r>
      <w:r>
        <w:br/>
        <w:t>Denkt nicht an Schaden, noch Gefahr,</w:t>
      </w:r>
      <w:r>
        <w:br/>
        <w:t xml:space="preserve">Es bleibt nur überlassen gar. </w:t>
      </w:r>
    </w:p>
    <w:p w14:paraId="4FDF5167" w14:textId="77777777" w:rsidR="0057404E" w:rsidRDefault="0057404E" w:rsidP="0057404E">
      <w:pPr>
        <w:pStyle w:val="StandardWeb"/>
      </w:pPr>
      <w:r>
        <w:t>Ein Kindlein weiß von keinen Sachen,</w:t>
      </w:r>
      <w:r>
        <w:br/>
        <w:t xml:space="preserve">Die </w:t>
      </w:r>
      <w:proofErr w:type="spellStart"/>
      <w:r>
        <w:t>And’re</w:t>
      </w:r>
      <w:proofErr w:type="spellEnd"/>
      <w:r>
        <w:t xml:space="preserve"> tun und </w:t>
      </w:r>
      <w:proofErr w:type="spellStart"/>
      <w:r>
        <w:t>And’re</w:t>
      </w:r>
      <w:proofErr w:type="spellEnd"/>
      <w:r>
        <w:t xml:space="preserve"> machen;</w:t>
      </w:r>
      <w:r>
        <w:br/>
        <w:t>Was ihm vor Augen wird getan,</w:t>
      </w:r>
      <w:r>
        <w:br/>
        <w:t xml:space="preserve">Schaut es in stiller Unschuld an. </w:t>
      </w:r>
    </w:p>
    <w:p w14:paraId="4542B762" w14:textId="77777777" w:rsidR="0057404E" w:rsidRDefault="0057404E" w:rsidP="0057404E">
      <w:pPr>
        <w:pStyle w:val="StandardWeb"/>
      </w:pPr>
      <w:r>
        <w:t xml:space="preserve">Sein liebstes Werk und </w:t>
      </w:r>
      <w:proofErr w:type="spellStart"/>
      <w:r>
        <w:t>höchst’s</w:t>
      </w:r>
      <w:proofErr w:type="spellEnd"/>
      <w:r>
        <w:t xml:space="preserve"> Vergnügen</w:t>
      </w:r>
      <w:r>
        <w:br/>
        <w:t>Ist, in der Mutter Armen liegen,</w:t>
      </w:r>
      <w:r>
        <w:br/>
        <w:t>Sie anzusehen spät und früh,</w:t>
      </w:r>
      <w:r>
        <w:br/>
        <w:t>Und sanfte zu umarmen sie.</w:t>
      </w:r>
    </w:p>
    <w:p w14:paraId="2B81F1B6" w14:textId="77777777" w:rsidR="0057404E" w:rsidRDefault="0057404E" w:rsidP="0057404E">
      <w:pPr>
        <w:pStyle w:val="StandardWeb"/>
      </w:pPr>
      <w:r>
        <w:t>Es schätzet seiner Mutter Brüste</w:t>
      </w:r>
      <w:r>
        <w:br/>
        <w:t>Mehr als die Welt und alle Lüste;</w:t>
      </w:r>
      <w:r>
        <w:br/>
        <w:t xml:space="preserve">Da </w:t>
      </w:r>
      <w:proofErr w:type="spellStart"/>
      <w:r>
        <w:t>sind’t</w:t>
      </w:r>
      <w:proofErr w:type="spellEnd"/>
      <w:r>
        <w:t xml:space="preserve"> es, was ihm nötig ist,</w:t>
      </w:r>
      <w:r>
        <w:br/>
        <w:t xml:space="preserve">Da schläft es ein und </w:t>
      </w:r>
      <w:proofErr w:type="spellStart"/>
      <w:r>
        <w:t>All’s</w:t>
      </w:r>
      <w:proofErr w:type="spellEnd"/>
      <w:r>
        <w:t xml:space="preserve"> vergisst. </w:t>
      </w:r>
    </w:p>
    <w:p w14:paraId="3322950E" w14:textId="77777777" w:rsidR="0057404E" w:rsidRDefault="0057404E" w:rsidP="0057404E">
      <w:pPr>
        <w:pStyle w:val="StandardWeb"/>
      </w:pPr>
      <w:r>
        <w:t>O süße Unschuld, Kinderwesen!</w:t>
      </w:r>
      <w:r>
        <w:br/>
        <w:t>Die Weisheit hab‘ ich mir erlesen.</w:t>
      </w:r>
      <w:r>
        <w:br/>
        <w:t>Wer dich besitzt, ist hochgelehrt,</w:t>
      </w:r>
      <w:r>
        <w:br/>
        <w:t xml:space="preserve">Und in des Höchsten Augen wert. </w:t>
      </w:r>
    </w:p>
    <w:p w14:paraId="50BD0DEE" w14:textId="77777777" w:rsidR="0057404E" w:rsidRDefault="0057404E" w:rsidP="0057404E">
      <w:pPr>
        <w:pStyle w:val="StandardWeb"/>
      </w:pPr>
      <w:r>
        <w:lastRenderedPageBreak/>
        <w:t>O Kindheit, die Gott selber liebet,</w:t>
      </w:r>
      <w:r>
        <w:br/>
        <w:t xml:space="preserve">Die Jesu Geist alleine </w:t>
      </w:r>
      <w:proofErr w:type="spellStart"/>
      <w:r>
        <w:t>gibet</w:t>
      </w:r>
      <w:proofErr w:type="spellEnd"/>
      <w:r>
        <w:t>,</w:t>
      </w:r>
      <w:r>
        <w:br/>
        <w:t>Wie sehnet sich mein Herz nach dir!</w:t>
      </w:r>
      <w:r>
        <w:br/>
        <w:t xml:space="preserve">O Jesu, bilde dich in mir! </w:t>
      </w:r>
    </w:p>
    <w:p w14:paraId="7FCC471D" w14:textId="77777777" w:rsidR="0057404E" w:rsidRDefault="0057404E" w:rsidP="0057404E">
      <w:pPr>
        <w:pStyle w:val="StandardWeb"/>
      </w:pPr>
      <w:r>
        <w:t>O Jesu, lass‘ mich noch auf Erden</w:t>
      </w:r>
      <w:r>
        <w:br/>
        <w:t>Ein solch unschuldig Kindlein werden;</w:t>
      </w:r>
      <w:r>
        <w:br/>
        <w:t>Ich weiß gewiss, so kommt schon hier</w:t>
      </w:r>
      <w:r>
        <w:br/>
        <w:t>Gott und sein Paradies zu mir.</w:t>
      </w:r>
    </w:p>
    <w:p w14:paraId="1A940EF0" w14:textId="77777777" w:rsidR="000E4349" w:rsidRDefault="000E4349" w:rsidP="000E4349">
      <w:pPr>
        <w:pStyle w:val="berschrift1"/>
      </w:pPr>
      <w:r>
        <w:t>O Majestät, wir fallen nieder</w:t>
      </w:r>
    </w:p>
    <w:p w14:paraId="3D0DCCE1" w14:textId="77777777" w:rsidR="000E4349" w:rsidRDefault="000E4349" w:rsidP="000E4349">
      <w:pPr>
        <w:pStyle w:val="StandardWeb"/>
      </w:pPr>
      <w:r>
        <w:t>O Majestät, wir fallen nieder,</w:t>
      </w:r>
      <w:r>
        <w:br/>
        <w:t xml:space="preserve">Zwar Du bedarfst nicht </w:t>
      </w:r>
      <w:proofErr w:type="spellStart"/>
      <w:r>
        <w:t>uns’rer</w:t>
      </w:r>
      <w:proofErr w:type="spellEnd"/>
      <w:r>
        <w:t xml:space="preserve"> Lieder,</w:t>
      </w:r>
      <w:r>
        <w:br/>
        <w:t>Uns ziemt und frommt Dein Lob so sehr.</w:t>
      </w:r>
      <w:r>
        <w:br/>
        <w:t>Zu Deinem Lob sind wir geboren,</w:t>
      </w:r>
      <w:r>
        <w:br/>
        <w:t xml:space="preserve">So </w:t>
      </w:r>
      <w:proofErr w:type="spellStart"/>
      <w:r>
        <w:t>teu’r</w:t>
      </w:r>
      <w:proofErr w:type="spellEnd"/>
      <w:r>
        <w:t xml:space="preserve"> erkauft, so hoch erkoren:</w:t>
      </w:r>
      <w:r>
        <w:br/>
        <w:t>O Seligkeit, Dir geben Ehr!</w:t>
      </w:r>
      <w:r>
        <w:br/>
        <w:t>Zu Deinem Lobe nur</w:t>
      </w:r>
      <w:r>
        <w:br/>
        <w:t>Ist alle Kreatur,</w:t>
      </w:r>
      <w:r>
        <w:br/>
      </w:r>
      <w:proofErr w:type="spellStart"/>
      <w:r>
        <w:t>Selig’s</w:t>
      </w:r>
      <w:proofErr w:type="spellEnd"/>
      <w:r>
        <w:t xml:space="preserve"> Wesen!</w:t>
      </w:r>
      <w:r>
        <w:br/>
        <w:t>Wir kommen dann Und beten an,</w:t>
      </w:r>
      <w:r>
        <w:br/>
        <w:t>Im Geist und Wahrheit sei’s getan!</w:t>
      </w:r>
    </w:p>
    <w:p w14:paraId="55799659" w14:textId="77777777" w:rsidR="000E4349" w:rsidRDefault="000E4349" w:rsidP="000E4349">
      <w:pPr>
        <w:pStyle w:val="StandardWeb"/>
      </w:pPr>
      <w:r>
        <w:t>Die Seraphim und Cherubinen</w:t>
      </w:r>
      <w:r>
        <w:br/>
        <w:t>Dir Tag und Nacht mit Ehrfurcht dienen,</w:t>
      </w:r>
      <w:r>
        <w:br/>
        <w:t>Der Engel Scharen ohne Zahl.</w:t>
      </w:r>
      <w:r>
        <w:br/>
        <w:t>Die höchsten Geister, die Dich kennen,</w:t>
      </w:r>
      <w:r>
        <w:br/>
        <w:t>Dich heilig! heilig! heilig! nennen,</w:t>
      </w:r>
      <w:r>
        <w:br/>
        <w:t>Sie fallen nieder allzumal.</w:t>
      </w:r>
      <w:r>
        <w:br/>
        <w:t>Ihr Seligsein bist Du,</w:t>
      </w:r>
      <w:r>
        <w:br/>
        <w:t>Dir schreibt man Alles zu.</w:t>
      </w:r>
      <w:r>
        <w:br/>
        <w:t>Amen, Amen!</w:t>
      </w:r>
      <w:r>
        <w:br/>
        <w:t>Auch wir sind Dein Und stimmen ein:</w:t>
      </w:r>
      <w:r>
        <w:br/>
        <w:t>Du, Gott, bist unser Gott allein!</w:t>
      </w:r>
    </w:p>
    <w:p w14:paraId="3489C088" w14:textId="77777777" w:rsidR="000E4349" w:rsidRDefault="000E4349" w:rsidP="000E4349">
      <w:pPr>
        <w:pStyle w:val="StandardWeb"/>
      </w:pPr>
      <w:r>
        <w:t>Die Ältesten vor Deinem Throne,</w:t>
      </w:r>
      <w:r>
        <w:br/>
        <w:t>Sie beugen sich mit ihrer Krone;</w:t>
      </w:r>
      <w:r>
        <w:br/>
        <w:t>Der Erstlinge erwählte Schaar</w:t>
      </w:r>
      <w:r>
        <w:br/>
        <w:t>Samt den unzählbar vielen Frommen</w:t>
      </w:r>
      <w:r>
        <w:br/>
        <w:t>Die dort in weißen Kleidern kommen,</w:t>
      </w:r>
      <w:r>
        <w:br/>
        <w:t>Sie bringen Dir ihr Loblied dar:</w:t>
      </w:r>
      <w:r>
        <w:br/>
        <w:t>Macht, Weisheit, Herrlichkeit,</w:t>
      </w:r>
      <w:r>
        <w:br/>
        <w:t>Lob, Dank in Ewigkeit!</w:t>
      </w:r>
      <w:r>
        <w:br/>
        <w:t>Amen, Amen!</w:t>
      </w:r>
      <w:r>
        <w:br/>
        <w:t>Auch wir sind Dein Und stimmen ein:</w:t>
      </w:r>
      <w:r>
        <w:br/>
        <w:t>Du, Gott, bist unser Gott allein!</w:t>
      </w:r>
    </w:p>
    <w:p w14:paraId="23ABDFF9" w14:textId="77777777" w:rsidR="000E4349" w:rsidRDefault="000E4349" w:rsidP="000E4349">
      <w:pPr>
        <w:pStyle w:val="StandardWeb"/>
      </w:pPr>
      <w:r>
        <w:t>Sie loben Deine Taten prächtig,</w:t>
      </w:r>
      <w:r>
        <w:br/>
        <w:t>Dass Du so groß, so gut, so mächtig,</w:t>
      </w:r>
      <w:r>
        <w:br/>
        <w:t>Höchstselig, würdig aller Ehr;</w:t>
      </w:r>
      <w:r>
        <w:br/>
      </w:r>
      <w:r>
        <w:lastRenderedPageBreak/>
        <w:t>Dass eitel Weisheit, Lieb und Treue</w:t>
      </w:r>
      <w:r>
        <w:br/>
        <w:t xml:space="preserve">In allen Deinen Wegen </w:t>
      </w:r>
      <w:proofErr w:type="spellStart"/>
      <w:r>
        <w:t>seie</w:t>
      </w:r>
      <w:proofErr w:type="spellEnd"/>
      <w:r>
        <w:t>;</w:t>
      </w:r>
      <w:r>
        <w:br/>
        <w:t>Ihr Amen sagt unendlich mehr.</w:t>
      </w:r>
      <w:r>
        <w:br/>
        <w:t>Ihr Lob zu wenig ist,</w:t>
      </w:r>
      <w:r>
        <w:br/>
        <w:t>Dein Lob Du selber bist.</w:t>
      </w:r>
      <w:r>
        <w:br/>
        <w:t>Amen, Amen!</w:t>
      </w:r>
      <w:r>
        <w:br/>
        <w:t>Auch wir sind Dein Und stimmen ein:</w:t>
      </w:r>
      <w:r>
        <w:br/>
        <w:t>Du, Gott, bist unser Gott allein!</w:t>
      </w:r>
    </w:p>
    <w:p w14:paraId="13BC20A3" w14:textId="77777777" w:rsidR="000E4349" w:rsidRDefault="000E4349" w:rsidP="000E4349">
      <w:pPr>
        <w:pStyle w:val="StandardWeb"/>
      </w:pPr>
      <w:r>
        <w:t>Durch Deinen Willen muss bestehen,</w:t>
      </w:r>
      <w:r>
        <w:br/>
        <w:t>Was wir durch Dich geschaffen sehen;</w:t>
      </w:r>
      <w:r>
        <w:br/>
        <w:t>Dein Werk ist groß und wunderbar.</w:t>
      </w:r>
      <w:r>
        <w:br/>
        <w:t>Von allem Du gelobt musst werden</w:t>
      </w:r>
      <w:r>
        <w:br/>
        <w:t>Im Himmel, Meer und auf der Erden;</w:t>
      </w:r>
      <w:r>
        <w:br/>
        <w:t>Es stellet Deine Pracht uns dar;</w:t>
      </w:r>
      <w:r>
        <w:br/>
        <w:t>Dein Lob ist eingeprägt</w:t>
      </w:r>
      <w:r>
        <w:br/>
        <w:t>In allem, was sich regt.</w:t>
      </w:r>
      <w:r>
        <w:br/>
        <w:t>Amen, Amen!</w:t>
      </w:r>
      <w:r>
        <w:br/>
        <w:t>Auch wir sind Dein Und stimmen ein:</w:t>
      </w:r>
      <w:r>
        <w:br/>
        <w:t>Du, Gott, bist unser Gott allein.</w:t>
      </w:r>
    </w:p>
    <w:p w14:paraId="333CC423" w14:textId="77777777" w:rsidR="000E4349" w:rsidRDefault="000E4349" w:rsidP="000E4349">
      <w:pPr>
        <w:pStyle w:val="StandardWeb"/>
      </w:pPr>
      <w:r>
        <w:t>Die unter allen Nationen</w:t>
      </w:r>
      <w:r>
        <w:br/>
        <w:t>Von Deinen Freunden hier noch wohnen,</w:t>
      </w:r>
      <w:r>
        <w:br/>
        <w:t xml:space="preserve">Erheben Dich, Du </w:t>
      </w:r>
      <w:proofErr w:type="spellStart"/>
      <w:r>
        <w:t>sel’ges</w:t>
      </w:r>
      <w:proofErr w:type="spellEnd"/>
      <w:r>
        <w:t xml:space="preserve"> Gut!</w:t>
      </w:r>
      <w:r>
        <w:br/>
        <w:t>Dich höchst vollkommen sie bekennen,</w:t>
      </w:r>
      <w:r>
        <w:br/>
        <w:t>Dich ihren Gott und Heiland nennen,</w:t>
      </w:r>
      <w:r>
        <w:br/>
        <w:t>Der sie erkauft durch Christi Blut.</w:t>
      </w:r>
      <w:r>
        <w:br/>
        <w:t xml:space="preserve">Du bist ihr </w:t>
      </w:r>
      <w:proofErr w:type="spellStart"/>
      <w:r>
        <w:t>sel’ges</w:t>
      </w:r>
      <w:proofErr w:type="spellEnd"/>
      <w:r>
        <w:t xml:space="preserve"> Teil,</w:t>
      </w:r>
      <w:r>
        <w:br/>
        <w:t>Ihr Trost, ihr ganzes Heil.</w:t>
      </w:r>
      <w:r>
        <w:br/>
        <w:t>Amen, Amen!</w:t>
      </w:r>
      <w:r>
        <w:br/>
        <w:t>Auch wir sind Dein Und stimmen ein:</w:t>
      </w:r>
      <w:r>
        <w:br/>
        <w:t>Du, Gott, bist unser Gott allein!</w:t>
      </w:r>
    </w:p>
    <w:p w14:paraId="3D3D5206" w14:textId="7A2AB339" w:rsidR="000E4349" w:rsidRDefault="000E4349" w:rsidP="000E4349">
      <w:pPr>
        <w:pStyle w:val="StandardWeb"/>
      </w:pPr>
      <w:r>
        <w:t xml:space="preserve">Du </w:t>
      </w:r>
      <w:proofErr w:type="spellStart"/>
      <w:r>
        <w:t>wollst</w:t>
      </w:r>
      <w:proofErr w:type="spellEnd"/>
      <w:r>
        <w:t xml:space="preserve"> Dich selbst in uns verklären,</w:t>
      </w:r>
      <w:r>
        <w:br/>
        <w:t xml:space="preserve">Dass wir Dich </w:t>
      </w:r>
      <w:proofErr w:type="spellStart"/>
      <w:r>
        <w:t>würdiglich</w:t>
      </w:r>
      <w:proofErr w:type="spellEnd"/>
      <w:r>
        <w:t xml:space="preserve"> verehren,</w:t>
      </w:r>
      <w:r>
        <w:br/>
        <w:t>Dass unser Herz, Dein Heiligtum,</w:t>
      </w:r>
      <w:r>
        <w:br/>
        <w:t>Mit Deiner Herrlichkeit erfüllet,</w:t>
      </w:r>
      <w:r>
        <w:br/>
        <w:t xml:space="preserve">Durch Deine Gegenwart </w:t>
      </w:r>
      <w:proofErr w:type="spellStart"/>
      <w:r>
        <w:t>gestillet</w:t>
      </w:r>
      <w:proofErr w:type="spellEnd"/>
      <w:r>
        <w:t>,</w:t>
      </w:r>
      <w:r>
        <w:br/>
        <w:t>Zerfließ in Deiner Gottheit Ruhm!</w:t>
      </w:r>
      <w:r>
        <w:br/>
        <w:t>Dich, unser höchstes Gut,</w:t>
      </w:r>
      <w:r>
        <w:br/>
        <w:t>Erhebe Geist und Mut!</w:t>
      </w:r>
      <w:r>
        <w:br/>
        <w:t>Amen, Amen!</w:t>
      </w:r>
      <w:r>
        <w:br/>
        <w:t>Hallelujah, Hallelujah!</w:t>
      </w:r>
      <w:r>
        <w:br/>
        <w:t xml:space="preserve">Der Herr ist groß und gut und nah! </w:t>
      </w:r>
    </w:p>
    <w:p w14:paraId="5DEE26C8" w14:textId="77777777" w:rsidR="007D3EC3" w:rsidRDefault="007D3EC3" w:rsidP="007D3EC3">
      <w:pPr>
        <w:pStyle w:val="berschrift1"/>
      </w:pPr>
      <w:r>
        <w:t>Setze dich, mein Geist, ein wenig</w:t>
      </w:r>
    </w:p>
    <w:p w14:paraId="1452A78B" w14:textId="77777777" w:rsidR="007D3EC3" w:rsidRDefault="007D3EC3" w:rsidP="007D3EC3">
      <w:pPr>
        <w:pStyle w:val="StandardWeb"/>
      </w:pPr>
      <w:r>
        <w:t>Setze dich, mein Geist, ein wenig</w:t>
      </w:r>
      <w:r>
        <w:br/>
        <w:t>Und beschau‘ dies Wunder groß,</w:t>
      </w:r>
      <w:r>
        <w:br/>
        <w:t>Wie dein Gott und Ehrenkönig</w:t>
      </w:r>
      <w:r>
        <w:br/>
        <w:t>Hängt am Kreuze nackt und bloß.</w:t>
      </w:r>
      <w:r>
        <w:br/>
      </w:r>
      <w:r>
        <w:lastRenderedPageBreak/>
        <w:t>Schau die Liebe, Die ihn triebe</w:t>
      </w:r>
      <w:r>
        <w:br/>
        <w:t>Zu dir aus des Vaters Schoß.</w:t>
      </w:r>
    </w:p>
    <w:p w14:paraId="41F22DA7" w14:textId="77777777" w:rsidR="007D3EC3" w:rsidRDefault="007D3EC3" w:rsidP="007D3EC3">
      <w:pPr>
        <w:pStyle w:val="StandardWeb"/>
      </w:pPr>
      <w:r>
        <w:t>Ob dich Jesus liebt von Herzen,</w:t>
      </w:r>
      <w:r>
        <w:br/>
        <w:t>Kannst du hier am Kreuze sehn.</w:t>
      </w:r>
      <w:r>
        <w:br/>
        <w:t>Schau, wie alle Höllenschmerzen</w:t>
      </w:r>
      <w:r>
        <w:br/>
        <w:t xml:space="preserve">Ihm bis in die Seele </w:t>
      </w:r>
      <w:proofErr w:type="spellStart"/>
      <w:r>
        <w:t>gehn</w:t>
      </w:r>
      <w:proofErr w:type="spellEnd"/>
      <w:r>
        <w:t>,</w:t>
      </w:r>
      <w:r>
        <w:br/>
        <w:t>Fluch und Schrecken Ihn bedecken.</w:t>
      </w:r>
      <w:r>
        <w:br/>
        <w:t xml:space="preserve">Höre doch sein </w:t>
      </w:r>
      <w:proofErr w:type="spellStart"/>
      <w:r>
        <w:t>Klag’getön</w:t>
      </w:r>
      <w:proofErr w:type="spellEnd"/>
      <w:r>
        <w:t>.</w:t>
      </w:r>
    </w:p>
    <w:p w14:paraId="02CE3551" w14:textId="77777777" w:rsidR="007D3EC3" w:rsidRDefault="007D3EC3" w:rsidP="007D3EC3">
      <w:pPr>
        <w:pStyle w:val="StandardWeb"/>
      </w:pPr>
      <w:r>
        <w:t>Seine Seel‘, von Gott verlassen,</w:t>
      </w:r>
      <w:r>
        <w:br/>
        <w:t>Ist betrübt bis in den Tod;</w:t>
      </w:r>
      <w:r>
        <w:br/>
        <w:t>Und sein Leib hängt gleichermaßen</w:t>
      </w:r>
      <w:r>
        <w:br/>
        <w:t>Voller Blut und Wunden rot;</w:t>
      </w:r>
      <w:r>
        <w:br/>
        <w:t>Alle Kräfte, Alle Säfte</w:t>
      </w:r>
      <w:r>
        <w:br/>
        <w:t>Sind erschöpft in höchster Not.</w:t>
      </w:r>
    </w:p>
    <w:p w14:paraId="3BE00924" w14:textId="532A8EC3" w:rsidR="007D3EC3" w:rsidRDefault="007D3EC3" w:rsidP="007D3EC3">
      <w:pPr>
        <w:pStyle w:val="StandardWeb"/>
      </w:pPr>
      <w:r>
        <w:t>Dies sind meiner Sünden Früchte,</w:t>
      </w:r>
      <w:r>
        <w:br/>
        <w:t xml:space="preserve">Die, mein Heiland, </w:t>
      </w:r>
      <w:proofErr w:type="spellStart"/>
      <w:r>
        <w:t>ängsten</w:t>
      </w:r>
      <w:proofErr w:type="spellEnd"/>
      <w:r>
        <w:t xml:space="preserve"> dich.</w:t>
      </w:r>
      <w:r>
        <w:br/>
        <w:t>Dieser Leiden schwer Gewichte</w:t>
      </w:r>
      <w:r>
        <w:br/>
        <w:t>Sollt‘ zum Abgrund drücken mich.</w:t>
      </w:r>
      <w:r>
        <w:br/>
        <w:t>Diese Nöten, Die dich töten,</w:t>
      </w:r>
      <w:r>
        <w:br/>
        <w:t>Sollt‘ ich fühlen ewiglich.</w:t>
      </w:r>
    </w:p>
    <w:p w14:paraId="1CCB8412" w14:textId="77777777" w:rsidR="007D3EC3" w:rsidRDefault="007D3EC3" w:rsidP="007D3EC3">
      <w:pPr>
        <w:pStyle w:val="StandardWeb"/>
      </w:pPr>
      <w:r>
        <w:t>Doch du hast für mich besieget</w:t>
      </w:r>
      <w:r>
        <w:br/>
        <w:t>Sünde, Tod und Höllenmacht;</w:t>
      </w:r>
      <w:r>
        <w:br/>
        <w:t>Du hast. Gottes Recht genüget,</w:t>
      </w:r>
      <w:r>
        <w:br/>
        <w:t>Seinen Willen ganz vollbracht,</w:t>
      </w:r>
      <w:r>
        <w:br/>
        <w:t>Und mir eben Zu dem Leben</w:t>
      </w:r>
      <w:r>
        <w:br/>
        <w:t>Durch dein Sterben Bahn gemacht.</w:t>
      </w:r>
    </w:p>
    <w:p w14:paraId="469676CA" w14:textId="77777777" w:rsidR="007D3EC3" w:rsidRDefault="007D3EC3" w:rsidP="007D3EC3">
      <w:pPr>
        <w:pStyle w:val="StandardWeb"/>
      </w:pPr>
      <w:r>
        <w:t>Ach, ich Sündenwurm der Erden,</w:t>
      </w:r>
      <w:r>
        <w:br/>
        <w:t>Jesu, stirbst du mir zu gut?</w:t>
      </w:r>
      <w:r>
        <w:br/>
        <w:t>Soll dein Feind erlöst werden</w:t>
      </w:r>
      <w:r>
        <w:br/>
      </w:r>
      <w:proofErr w:type="spellStart"/>
      <w:r>
        <w:t>Durch</w:t>
      </w:r>
      <w:proofErr w:type="spellEnd"/>
      <w:r>
        <w:t xml:space="preserve"> dein eigen Herzensblut?</w:t>
      </w:r>
      <w:r>
        <w:br/>
        <w:t>Ich muss schweigen Und mich beugen</w:t>
      </w:r>
      <w:r>
        <w:br/>
        <w:t>Für dies unverdiente Gut.</w:t>
      </w:r>
    </w:p>
    <w:p w14:paraId="1557EB77" w14:textId="77777777" w:rsidR="007D3EC3" w:rsidRDefault="007D3EC3" w:rsidP="007D3EC3">
      <w:pPr>
        <w:pStyle w:val="StandardWeb"/>
      </w:pPr>
      <w:r>
        <w:t>Seel‘ und Leben, Leib und Glieder</w:t>
      </w:r>
      <w:r>
        <w:br/>
        <w:t>Gibst du Alles für mich hin;</w:t>
      </w:r>
      <w:r>
        <w:br/>
        <w:t>Sollt‘ ich dir nicht schenken wieder</w:t>
      </w:r>
      <w:r>
        <w:br/>
        <w:t>Alles, was ich hab‘ und bin?</w:t>
      </w:r>
      <w:r>
        <w:br/>
        <w:t>Ich bin deine Ganz alleine,</w:t>
      </w:r>
      <w:r>
        <w:br/>
        <w:t>Dir verschreib ich Herz und Sinn.</w:t>
      </w:r>
    </w:p>
    <w:p w14:paraId="68F10407" w14:textId="77777777" w:rsidR="007D3EC3" w:rsidRDefault="007D3EC3" w:rsidP="007D3EC3">
      <w:pPr>
        <w:pStyle w:val="StandardWeb"/>
      </w:pPr>
      <w:r>
        <w:t>Dir will ich durch deine Gnade</w:t>
      </w:r>
      <w:r>
        <w:br/>
        <w:t>Bleiben bis im Tod getreu;</w:t>
      </w:r>
      <w:r>
        <w:br/>
        <w:t xml:space="preserve">Alle Leiden, </w:t>
      </w:r>
      <w:proofErr w:type="spellStart"/>
      <w:r>
        <w:t>Schand</w:t>
      </w:r>
      <w:proofErr w:type="spellEnd"/>
      <w:r>
        <w:t xml:space="preserve"> und Schade</w:t>
      </w:r>
      <w:r>
        <w:br/>
        <w:t>Sollen wich nicht machen scheu.</w:t>
      </w:r>
      <w:r>
        <w:br/>
        <w:t>Deinen Willen Zu erfüllen,</w:t>
      </w:r>
      <w:r>
        <w:br/>
        <w:t>Meiner Seele Weise sei.</w:t>
      </w:r>
    </w:p>
    <w:p w14:paraId="01346B8B" w14:textId="77777777" w:rsidR="007D3EC3" w:rsidRDefault="007D3EC3" w:rsidP="007D3EC3">
      <w:pPr>
        <w:pStyle w:val="StandardWeb"/>
      </w:pPr>
      <w:proofErr w:type="spellStart"/>
      <w:r>
        <w:lastRenderedPageBreak/>
        <w:t>Tränk</w:t>
      </w:r>
      <w:proofErr w:type="spellEnd"/>
      <w:r>
        <w:t>‘ mit deinem Blut mich Armen,</w:t>
      </w:r>
      <w:r>
        <w:br/>
        <w:t>Es zerbricht der Sünden Kraft;</w:t>
      </w:r>
      <w:r>
        <w:br/>
        <w:t xml:space="preserve">Es kann bald mein Herz </w:t>
      </w:r>
      <w:proofErr w:type="spellStart"/>
      <w:r>
        <w:t>erwarmen</w:t>
      </w:r>
      <w:proofErr w:type="spellEnd"/>
      <w:r>
        <w:br/>
        <w:t>Und ein neues Leben schafft.</w:t>
      </w:r>
      <w:r>
        <w:br/>
        <w:t>Ach, durchfließe, Ach, durchsüße</w:t>
      </w:r>
      <w:r>
        <w:br/>
        <w:t>Mich mit deinem Lebenssaft.</w:t>
      </w:r>
    </w:p>
    <w:p w14:paraId="530E75A8" w14:textId="77777777" w:rsidR="007D3EC3" w:rsidRDefault="007D3EC3" w:rsidP="007D3EC3">
      <w:pPr>
        <w:pStyle w:val="StandardWeb"/>
      </w:pPr>
      <w:r>
        <w:t>Zeuch durch deines Todes Kräfte</w:t>
      </w:r>
      <w:r>
        <w:br/>
        <w:t>Mich in deinen Tod hinein;</w:t>
      </w:r>
      <w:r>
        <w:br/>
        <w:t>Lass mein Fleisch und sein Geschäfte</w:t>
      </w:r>
      <w:r>
        <w:br/>
      </w:r>
      <w:proofErr w:type="spellStart"/>
      <w:r>
        <w:t>Mit</w:t>
      </w:r>
      <w:proofErr w:type="spellEnd"/>
      <w:r>
        <w:t xml:space="preserve"> dir angenagelt sein.</w:t>
      </w:r>
      <w:r>
        <w:br/>
        <w:t>Dass mein Wille Sanft und stille,</w:t>
      </w:r>
      <w:r>
        <w:br/>
        <w:t>Und die Liebe werde rein.</w:t>
      </w:r>
    </w:p>
    <w:p w14:paraId="6CC496C8" w14:textId="77777777" w:rsidR="007D3EC3" w:rsidRDefault="007D3EC3" w:rsidP="007D3EC3">
      <w:pPr>
        <w:pStyle w:val="StandardWeb"/>
      </w:pPr>
      <w:r>
        <w:t>Lass in allen Leidenswegen</w:t>
      </w:r>
      <w:r>
        <w:br/>
        <w:t>Deine Leiden stärken mich,</w:t>
      </w:r>
      <w:r>
        <w:br/>
        <w:t>Dass mein Leiden mir zum Segen</w:t>
      </w:r>
      <w:r>
        <w:br/>
        <w:t xml:space="preserve">Mag gedeihen </w:t>
      </w:r>
      <w:proofErr w:type="spellStart"/>
      <w:r>
        <w:t>stetiglich</w:t>
      </w:r>
      <w:proofErr w:type="spellEnd"/>
      <w:r>
        <w:t>,</w:t>
      </w:r>
      <w:r>
        <w:br/>
        <w:t>Dass mein Herze Auch im Schmerze</w:t>
      </w:r>
      <w:r>
        <w:br/>
        <w:t>Ohne Wanken liebe dich.</w:t>
      </w:r>
    </w:p>
    <w:p w14:paraId="4CD95969" w14:textId="77777777" w:rsidR="007D3EC3" w:rsidRDefault="007D3EC3" w:rsidP="007D3EC3">
      <w:pPr>
        <w:pStyle w:val="StandardWeb"/>
      </w:pPr>
      <w:r>
        <w:t>Wenn mich schrecken meine Sünden,</w:t>
      </w:r>
      <w:r>
        <w:br/>
        <w:t>Wenn mich Satans List anficht,</w:t>
      </w:r>
      <w:r>
        <w:br/>
        <w:t>Wenn ich Kraft und Gnad‘ kann finden,</w:t>
      </w:r>
      <w:r>
        <w:br/>
      </w:r>
      <w:proofErr w:type="spellStart"/>
      <w:r>
        <w:t>Woll’st</w:t>
      </w:r>
      <w:proofErr w:type="spellEnd"/>
      <w:r>
        <w:t xml:space="preserve"> du mich verlassen nicht.</w:t>
      </w:r>
      <w:r>
        <w:br/>
        <w:t>Lass dein Sterben Mich erwerben</w:t>
      </w:r>
      <w:r>
        <w:br/>
        <w:t>Trost im Tod‘ und im Gericht.</w:t>
      </w:r>
    </w:p>
    <w:p w14:paraId="4947FA92" w14:textId="77777777" w:rsidR="007D3EC3" w:rsidRDefault="007D3EC3" w:rsidP="007D3EC3">
      <w:pPr>
        <w:pStyle w:val="StandardWeb"/>
      </w:pPr>
      <w:r>
        <w:t>Jesu, nun ich will ergeben</w:t>
      </w:r>
      <w:r>
        <w:br/>
        <w:t>Meinen Geist in deine Hand;</w:t>
      </w:r>
      <w:r>
        <w:br/>
        <w:t>Lass mich dir alleine leben,</w:t>
      </w:r>
      <w:r>
        <w:br/>
        <w:t>Bis ich nach dem Leidensstand</w:t>
      </w:r>
      <w:r>
        <w:br/>
        <w:t>Bei dir wohne In der Krone,</w:t>
      </w:r>
      <w:r>
        <w:br/>
        <w:t>Dich beschau‘ im Vaterland.</w:t>
      </w:r>
    </w:p>
    <w:p w14:paraId="78870593" w14:textId="77777777" w:rsidR="007D3EC3" w:rsidRDefault="007D3EC3" w:rsidP="007D3EC3">
      <w:pPr>
        <w:pStyle w:val="berschrift1"/>
      </w:pPr>
      <w:r>
        <w:t>Siegesfürste, Ehrenkönig</w:t>
      </w:r>
    </w:p>
    <w:p w14:paraId="6EEDC1C0" w14:textId="77777777" w:rsidR="007D3EC3" w:rsidRDefault="007D3EC3" w:rsidP="007D3EC3">
      <w:pPr>
        <w:pStyle w:val="StandardWeb"/>
      </w:pPr>
      <w:r>
        <w:t>Siegesfürste, Ehrenkönig,</w:t>
      </w:r>
      <w:r>
        <w:br/>
        <w:t>Höchst verklärte Majestät!</w:t>
      </w:r>
      <w:r>
        <w:br/>
        <w:t>Alle Himmel sind zu wenig,</w:t>
      </w:r>
      <w:r>
        <w:br/>
        <w:t>Du bist drüber hoch erhöht.</w:t>
      </w:r>
      <w:r>
        <w:br/>
        <w:t>Sollt‘ ich nicht zu Fuße fallen</w:t>
      </w:r>
      <w:r>
        <w:br/>
        <w:t>Und mein Herz vor Freude wallen,</w:t>
      </w:r>
      <w:r>
        <w:br/>
        <w:t xml:space="preserve">Wenn mein </w:t>
      </w:r>
      <w:proofErr w:type="spellStart"/>
      <w:r>
        <w:t>Glaubensaug</w:t>
      </w:r>
      <w:proofErr w:type="spellEnd"/>
      <w:r>
        <w:t xml:space="preserve">‘ </w:t>
      </w:r>
      <w:proofErr w:type="spellStart"/>
      <w:r>
        <w:t>betracht’t</w:t>
      </w:r>
      <w:proofErr w:type="spellEnd"/>
      <w:r>
        <w:br/>
        <w:t xml:space="preserve">Deine Glorie, deine Macht. </w:t>
      </w:r>
    </w:p>
    <w:p w14:paraId="322ECB93" w14:textId="77777777" w:rsidR="007D3EC3" w:rsidRDefault="007D3EC3" w:rsidP="007D3EC3">
      <w:pPr>
        <w:pStyle w:val="StandardWeb"/>
      </w:pPr>
      <w:r>
        <w:t>Seh‘ ich dich gen Himmel fahren,</w:t>
      </w:r>
      <w:r>
        <w:br/>
        <w:t>Seh‘ ich dich zur Rechten da;</w:t>
      </w:r>
      <w:r>
        <w:br/>
        <w:t>Seh‘ ich, wie der Engel Scharen</w:t>
      </w:r>
      <w:r>
        <w:br/>
        <w:t>Alle rufen: Gloria!</w:t>
      </w:r>
      <w:r>
        <w:br/>
        <w:t>Sollt ich nicht zu Fuße fallen</w:t>
      </w:r>
      <w:r>
        <w:br/>
      </w:r>
      <w:r>
        <w:lastRenderedPageBreak/>
        <w:t>Und mein Herz vor Freude wallen,</w:t>
      </w:r>
      <w:r>
        <w:br/>
        <w:t>Da der Himmel Jubel führt,</w:t>
      </w:r>
      <w:r>
        <w:br/>
      </w:r>
      <w:proofErr w:type="spellStart"/>
      <w:r>
        <w:t>Weil</w:t>
      </w:r>
      <w:proofErr w:type="spellEnd"/>
      <w:r>
        <w:t xml:space="preserve"> mein König triumphiert? </w:t>
      </w:r>
    </w:p>
    <w:p w14:paraId="4844A4BD" w14:textId="77777777" w:rsidR="007D3EC3" w:rsidRDefault="007D3EC3" w:rsidP="007D3EC3">
      <w:pPr>
        <w:pStyle w:val="StandardWeb"/>
      </w:pPr>
      <w:r>
        <w:t>Weit und breit, du Himmelssonne,</w:t>
      </w:r>
      <w:r>
        <w:br/>
        <w:t xml:space="preserve">Deine Klarheit sich </w:t>
      </w:r>
      <w:proofErr w:type="spellStart"/>
      <w:r>
        <w:t>ergeußt</w:t>
      </w:r>
      <w:proofErr w:type="spellEnd"/>
      <w:r>
        <w:t>,</w:t>
      </w:r>
      <w:r>
        <w:br/>
        <w:t>Und mit neuem Glanz und Wonne</w:t>
      </w:r>
      <w:r>
        <w:br/>
        <w:t xml:space="preserve">Alle Himmelsgeister </w:t>
      </w:r>
      <w:proofErr w:type="spellStart"/>
      <w:r>
        <w:t>speis’t</w:t>
      </w:r>
      <w:proofErr w:type="spellEnd"/>
      <w:r>
        <w:t>;</w:t>
      </w:r>
      <w:r>
        <w:br/>
        <w:t>Herrlich wirst du eingenommen,</w:t>
      </w:r>
      <w:r>
        <w:br/>
        <w:t>Freudig heißt man dich willkommen.</w:t>
      </w:r>
      <w:r>
        <w:br/>
        <w:t>Schau, ich armes Kindlein hier,</w:t>
      </w:r>
      <w:r>
        <w:br/>
        <w:t xml:space="preserve">Schrei auch Hosianna dir. </w:t>
      </w:r>
    </w:p>
    <w:p w14:paraId="0C70B470" w14:textId="77777777" w:rsidR="007D3EC3" w:rsidRDefault="007D3EC3" w:rsidP="007D3EC3">
      <w:pPr>
        <w:pStyle w:val="StandardWeb"/>
      </w:pPr>
      <w:r>
        <w:t>Sollt‘ ich deinen Kelch nicht trinken,</w:t>
      </w:r>
      <w:r>
        <w:br/>
        <w:t>Da ich deine Glorie seh?</w:t>
      </w:r>
      <w:r>
        <w:br/>
        <w:t>Sollt‘ mein Mut noch wollen sinken,</w:t>
      </w:r>
      <w:r>
        <w:br/>
        <w:t>Da ich deine Macht versteh?</w:t>
      </w:r>
      <w:r>
        <w:br/>
        <w:t>Meinem König will ich trauen,</w:t>
      </w:r>
      <w:r>
        <w:br/>
        <w:t>Nicht vor Welt und Teufel grauen;</w:t>
      </w:r>
      <w:r>
        <w:br/>
      </w:r>
      <w:proofErr w:type="spellStart"/>
      <w:r>
        <w:t>Nur</w:t>
      </w:r>
      <w:proofErr w:type="spellEnd"/>
      <w:r>
        <w:t xml:space="preserve"> in Jesu Namen mich</w:t>
      </w:r>
      <w:r>
        <w:br/>
        <w:t>Beugen, hier und ewiglich.</w:t>
      </w:r>
    </w:p>
    <w:p w14:paraId="5AC6F4FE" w14:textId="77777777" w:rsidR="007D3EC3" w:rsidRDefault="007D3EC3" w:rsidP="007D3EC3">
      <w:pPr>
        <w:pStyle w:val="StandardWeb"/>
      </w:pPr>
      <w:r>
        <w:t>Geist und Kraft nun überfließen,</w:t>
      </w:r>
      <w:r>
        <w:br/>
        <w:t xml:space="preserve">Drum </w:t>
      </w:r>
      <w:proofErr w:type="spellStart"/>
      <w:r>
        <w:t>wirk</w:t>
      </w:r>
      <w:proofErr w:type="spellEnd"/>
      <w:r>
        <w:t>‘ in mir kräftiglich,</w:t>
      </w:r>
      <w:r>
        <w:br/>
        <w:t>Bis zum Schemel deiner Füßen</w:t>
      </w:r>
      <w:r>
        <w:br/>
        <w:t>Alle Feinde legen sich;</w:t>
      </w:r>
      <w:r>
        <w:br/>
        <w:t>Aus Zion den Zepter sende,</w:t>
      </w:r>
      <w:r>
        <w:br/>
        <w:t>Weit und breit bis zum Weltende;</w:t>
      </w:r>
      <w:r>
        <w:br/>
      </w:r>
      <w:proofErr w:type="spellStart"/>
      <w:r>
        <w:t>Mache</w:t>
      </w:r>
      <w:proofErr w:type="spellEnd"/>
      <w:r>
        <w:t xml:space="preserve"> dir auf Erden Bahn,</w:t>
      </w:r>
      <w:r>
        <w:br/>
        <w:t xml:space="preserve">Alle Herzen untertan. </w:t>
      </w:r>
    </w:p>
    <w:p w14:paraId="1DB198FB" w14:textId="77777777" w:rsidR="007D3EC3" w:rsidRDefault="007D3EC3" w:rsidP="007D3EC3">
      <w:pPr>
        <w:pStyle w:val="StandardWeb"/>
      </w:pPr>
      <w:r>
        <w:t>Du kannst Alles aller Orten</w:t>
      </w:r>
      <w:r>
        <w:br/>
        <w:t>Nun erfüllen, nahe sein,</w:t>
      </w:r>
      <w:r>
        <w:br/>
        <w:t xml:space="preserve">Meines Geistes </w:t>
      </w:r>
      <w:proofErr w:type="spellStart"/>
      <w:r>
        <w:t>ew’ge</w:t>
      </w:r>
      <w:proofErr w:type="spellEnd"/>
      <w:r>
        <w:t xml:space="preserve"> Pforten</w:t>
      </w:r>
      <w:r>
        <w:br/>
        <w:t>Stell‘ ich offen, komm‘ herein!</w:t>
      </w:r>
      <w:r>
        <w:br/>
        <w:t>Komm, du König aller Ehren,</w:t>
      </w:r>
      <w:r>
        <w:br/>
        <w:t>Du musst auch bei mir einkehren;</w:t>
      </w:r>
      <w:r>
        <w:br/>
        <w:t>Ewig in mir leb‘ und wohn‘,</w:t>
      </w:r>
      <w:r>
        <w:br/>
        <w:t xml:space="preserve">Als in deinem Himmelsthron. </w:t>
      </w:r>
    </w:p>
    <w:p w14:paraId="41468D74" w14:textId="77777777" w:rsidR="007D3EC3" w:rsidRDefault="007D3EC3" w:rsidP="007D3EC3">
      <w:pPr>
        <w:pStyle w:val="StandardWeb"/>
      </w:pPr>
      <w:r>
        <w:t>Deine Auffahrt bringt mir eben</w:t>
      </w:r>
      <w:r>
        <w:br/>
        <w:t>Gott und Himmel ewig nah;</w:t>
      </w:r>
      <w:r>
        <w:br/>
        <w:t>Lehr‘ mich nur im Geiste leben,</w:t>
      </w:r>
      <w:r>
        <w:br/>
        <w:t>Als vor deinen Augen da.</w:t>
      </w:r>
      <w:r>
        <w:br/>
        <w:t>Fremd der Welt, der Zeit, den Sinnen,</w:t>
      </w:r>
      <w:r>
        <w:br/>
        <w:t>Bei dir abgeschieden drinnen,</w:t>
      </w:r>
      <w:r>
        <w:br/>
        <w:t>In den Himmel schon versetzt,</w:t>
      </w:r>
      <w:r>
        <w:br/>
        <w:t>Da mich Jesus nur ergötzt.</w:t>
      </w:r>
    </w:p>
    <w:p w14:paraId="2B1CF226" w14:textId="77777777" w:rsidR="007D3EC3" w:rsidRDefault="007D3EC3" w:rsidP="007D3EC3">
      <w:pPr>
        <w:pStyle w:val="berschrift1"/>
      </w:pPr>
      <w:r>
        <w:t>Siegesfürst und Ehrenkönig</w:t>
      </w:r>
    </w:p>
    <w:p w14:paraId="108253C8" w14:textId="77777777" w:rsidR="007D3EC3" w:rsidRDefault="007D3EC3" w:rsidP="007D3EC3">
      <w:pPr>
        <w:pStyle w:val="StandardWeb"/>
      </w:pPr>
      <w:r>
        <w:lastRenderedPageBreak/>
        <w:t>1. Siegesfürst und Ehrenkönig,</w:t>
      </w:r>
      <w:r>
        <w:br/>
        <w:t>hochverklärte Majestät,</w:t>
      </w:r>
      <w:r>
        <w:br/>
        <w:t>alle Himmel sind zu wenig,</w:t>
      </w:r>
      <w:r>
        <w:br/>
        <w:t>Du bist drüber weit erhöht;</w:t>
      </w:r>
      <w:r>
        <w:br/>
        <w:t>sollt ich nicht zu Fuß Dir fallen,</w:t>
      </w:r>
      <w:r>
        <w:br/>
        <w:t>und mein Herz vor Freude wallen,</w:t>
      </w:r>
      <w:r>
        <w:br/>
        <w:t xml:space="preserve">wenn mein </w:t>
      </w:r>
      <w:proofErr w:type="spellStart"/>
      <w:r>
        <w:t>Glaubensaug</w:t>
      </w:r>
      <w:proofErr w:type="spellEnd"/>
      <w:r>
        <w:t xml:space="preserve"> entzückt</w:t>
      </w:r>
      <w:r>
        <w:br/>
        <w:t>deine Herrlichkeit erblickt?</w:t>
      </w:r>
    </w:p>
    <w:p w14:paraId="72D4C711" w14:textId="77777777" w:rsidR="007D3EC3" w:rsidRDefault="007D3EC3" w:rsidP="007D3EC3">
      <w:pPr>
        <w:pStyle w:val="StandardWeb"/>
      </w:pPr>
      <w:r>
        <w:t>2. Seh ich Dich gen Himmel fahren,</w:t>
      </w:r>
      <w:r>
        <w:br/>
        <w:t>seh ich Dich zur Rechten da,</w:t>
      </w:r>
      <w:r>
        <w:br/>
        <w:t>seh ich, wie der Engel Scharen</w:t>
      </w:r>
      <w:r>
        <w:br/>
        <w:t>alle rufen Gloria;</w:t>
      </w:r>
      <w:r>
        <w:br/>
        <w:t>sollt ich nicht zu Fuß Da fallen</w:t>
      </w:r>
      <w:r>
        <w:br/>
        <w:t>nicht mein Herz vor Freude wallen,</w:t>
      </w:r>
      <w:r>
        <w:br/>
        <w:t>da der Himmel jubiliert,</w:t>
      </w:r>
      <w:r>
        <w:br/>
        <w:t>weil mein König triumphiert?</w:t>
      </w:r>
    </w:p>
    <w:p w14:paraId="67E5C5D8" w14:textId="77777777" w:rsidR="007D3EC3" w:rsidRDefault="007D3EC3" w:rsidP="007D3EC3">
      <w:pPr>
        <w:pStyle w:val="StandardWeb"/>
      </w:pPr>
      <w:r>
        <w:t>3. Weit und breit, Du Himmelssonne,</w:t>
      </w:r>
      <w:r>
        <w:br/>
        <w:t>deine Klarheit sich enthüllt</w:t>
      </w:r>
      <w:r>
        <w:br/>
        <w:t>und mit neuem Glanz und Wonne</w:t>
      </w:r>
      <w:r>
        <w:br/>
        <w:t>alle Himmelsgeister füllt.</w:t>
      </w:r>
      <w:r>
        <w:br/>
        <w:t>Prächtig wirst Du aufgenommen,</w:t>
      </w:r>
      <w:r>
        <w:br/>
        <w:t>freudig heißt man Dich willkommen;</w:t>
      </w:r>
      <w:r>
        <w:br/>
        <w:t>schau, dein armes Kind auch hier</w:t>
      </w:r>
      <w:r>
        <w:br/>
        <w:t>rufet Hosianna Dir.</w:t>
      </w:r>
    </w:p>
    <w:p w14:paraId="74E3D43F" w14:textId="77777777" w:rsidR="007D3EC3" w:rsidRDefault="007D3EC3" w:rsidP="007D3EC3">
      <w:pPr>
        <w:pStyle w:val="StandardWeb"/>
      </w:pPr>
      <w:r>
        <w:t>4. Sollt ich Deinen Kelch nicht trinken,</w:t>
      </w:r>
      <w:r>
        <w:br/>
        <w:t>da ich deine Klarheit seh?</w:t>
      </w:r>
      <w:r>
        <w:br/>
        <w:t>Sollt mein Mut noch wollen sinken,</w:t>
      </w:r>
      <w:r>
        <w:br/>
        <w:t>da ich deine Macht versteh?</w:t>
      </w:r>
      <w:r>
        <w:br/>
        <w:t>Meinem König will ich trauen,</w:t>
      </w:r>
      <w:r>
        <w:br/>
        <w:t>ohne Furcht und ohne Grauen,</w:t>
      </w:r>
      <w:r>
        <w:br/>
        <w:t>nur in Jesu Namen mich</w:t>
      </w:r>
      <w:r>
        <w:br/>
        <w:t>beugen hier und ewiglich.</w:t>
      </w:r>
    </w:p>
    <w:p w14:paraId="63525A7D" w14:textId="77777777" w:rsidR="007D3EC3" w:rsidRDefault="007D3EC3" w:rsidP="007D3EC3">
      <w:pPr>
        <w:pStyle w:val="StandardWeb"/>
      </w:pPr>
      <w:r>
        <w:t>5. Geist und Kraft nun überfließen,</w:t>
      </w:r>
      <w:r>
        <w:br/>
        <w:t>lass sie fließen auch auf mich,</w:t>
      </w:r>
      <w:r>
        <w:br/>
        <w:t>bis zum Schemel deinen Füßen</w:t>
      </w:r>
      <w:r>
        <w:br/>
        <w:t>alle Feinde legen sich.</w:t>
      </w:r>
      <w:r>
        <w:br/>
        <w:t>Herr, zu deinem Zepter wende</w:t>
      </w:r>
      <w:r>
        <w:br/>
        <w:t>alles bis zum Weltende;</w:t>
      </w:r>
      <w:r>
        <w:br/>
        <w:t>mache Dir auf Erden Bahn,</w:t>
      </w:r>
      <w:r>
        <w:br/>
        <w:t>alle Herzen untertan.</w:t>
      </w:r>
    </w:p>
    <w:p w14:paraId="696652F0" w14:textId="77777777" w:rsidR="007D3EC3" w:rsidRDefault="007D3EC3" w:rsidP="007D3EC3">
      <w:pPr>
        <w:pStyle w:val="StandardWeb"/>
      </w:pPr>
      <w:r>
        <w:t>6. Nun erfüllst du aller Orten</w:t>
      </w:r>
      <w:r>
        <w:br/>
        <w:t xml:space="preserve">alles durch dein </w:t>
      </w:r>
      <w:proofErr w:type="spellStart"/>
      <w:r>
        <w:t>Nahesein</w:t>
      </w:r>
      <w:proofErr w:type="spellEnd"/>
      <w:r>
        <w:t>:</w:t>
      </w:r>
      <w:r>
        <w:br/>
        <w:t>meines Geistes enge Pforten</w:t>
      </w:r>
      <w:r>
        <w:br/>
        <w:t>stehn dir offen, komm herein!</w:t>
      </w:r>
      <w:r>
        <w:br/>
        <w:t>Komm, Du König aller Ehren,</w:t>
      </w:r>
      <w:r>
        <w:br/>
        <w:t>Du musst auch bei mir einkehren:</w:t>
      </w:r>
      <w:r>
        <w:br/>
      </w:r>
      <w:r>
        <w:lastRenderedPageBreak/>
        <w:t>ewig in mir leb und wohn</w:t>
      </w:r>
      <w:r>
        <w:br/>
        <w:t>als in deinem Himmelsthron!</w:t>
      </w:r>
    </w:p>
    <w:p w14:paraId="15889FC0" w14:textId="77777777" w:rsidR="007D3EC3" w:rsidRDefault="007D3EC3" w:rsidP="007D3EC3">
      <w:pPr>
        <w:pStyle w:val="StandardWeb"/>
      </w:pPr>
      <w:r>
        <w:t>7. Scheidend bringst du mir dein Leben,</w:t>
      </w:r>
      <w:r>
        <w:br/>
        <w:t>Gott und Himmel innig nah.</w:t>
      </w:r>
      <w:r>
        <w:br/>
        <w:t>Lass mich stets den Geist erheben</w:t>
      </w:r>
      <w:r>
        <w:br/>
        <w:t xml:space="preserve">gleich als </w:t>
      </w:r>
      <w:proofErr w:type="spellStart"/>
      <w:r>
        <w:t>stündst</w:t>
      </w:r>
      <w:proofErr w:type="spellEnd"/>
      <w:r>
        <w:t xml:space="preserve"> du sichtbar da,</w:t>
      </w:r>
      <w:r>
        <w:br/>
        <w:t>fremd der Welt, von Zeit und Sinnen,</w:t>
      </w:r>
      <w:r>
        <w:br/>
        <w:t>bei Dir abgeschieden drinnen,</w:t>
      </w:r>
      <w:r>
        <w:br/>
        <w:t>in den Himmel schon versetzt,</w:t>
      </w:r>
      <w:r>
        <w:br/>
        <w:t>da mich Jesus nur ergötzt.</w:t>
      </w:r>
    </w:p>
    <w:p w14:paraId="7BF14BB5" w14:textId="77777777" w:rsidR="00F71B94" w:rsidRDefault="00F71B94" w:rsidP="00F71B94">
      <w:pPr>
        <w:pStyle w:val="berschrift1"/>
      </w:pPr>
      <w:r>
        <w:t>So geht’s von Schritt zu Schritt</w:t>
      </w:r>
    </w:p>
    <w:p w14:paraId="72F26AA4" w14:textId="77777777" w:rsidR="00F71B94" w:rsidRDefault="00F71B94" w:rsidP="00F71B94">
      <w:pPr>
        <w:pStyle w:val="StandardWeb"/>
      </w:pPr>
      <w:r>
        <w:t>1.) So geht’s von Schritt zu Schritt</w:t>
      </w:r>
      <w:r>
        <w:br/>
        <w:t>Zur großen Ewigkeit,</w:t>
      </w:r>
      <w:r>
        <w:br/>
        <w:t>So unvermerkt verschwind</w:t>
      </w:r>
      <w:r>
        <w:br/>
        <w:t>Die kurze Lebenszeit.</w:t>
      </w:r>
      <w:r>
        <w:br/>
        <w:t>Wo blieb so mancher Tag</w:t>
      </w:r>
      <w:r>
        <w:br/>
        <w:t>Und wo so manches Jahr?</w:t>
      </w:r>
      <w:r>
        <w:br/>
        <w:t>Was hat ein Sterblicher</w:t>
      </w:r>
      <w:r>
        <w:br/>
        <w:t>Von dem, das gestern war?</w:t>
      </w:r>
    </w:p>
    <w:p w14:paraId="58F21A93" w14:textId="77777777" w:rsidR="00F71B94" w:rsidRDefault="00F71B94" w:rsidP="00F71B94">
      <w:pPr>
        <w:pStyle w:val="StandardWeb"/>
      </w:pPr>
      <w:r>
        <w:t>2.) Du Gott der Ewigkeit,</w:t>
      </w:r>
      <w:r>
        <w:br/>
        <w:t>Der mir dies Leben gab,</w:t>
      </w:r>
      <w:r>
        <w:br/>
        <w:t>Ich geb‘ es dir zurück,</w:t>
      </w:r>
      <w:r>
        <w:br/>
        <w:t>Und was ich bin und hab.</w:t>
      </w:r>
      <w:r>
        <w:br/>
        <w:t>Ich will nur leben dir,</w:t>
      </w:r>
      <w:r>
        <w:br/>
        <w:t>Dir will ich sterben auch.</w:t>
      </w:r>
      <w:r>
        <w:br/>
        <w:t>Gib, dass ich Zeit und Kraft</w:t>
      </w:r>
      <w:r>
        <w:br/>
        <w:t>Zu deinem Dienst nur brauch.</w:t>
      </w:r>
    </w:p>
    <w:p w14:paraId="5AF26320" w14:textId="77777777" w:rsidR="00F71B94" w:rsidRDefault="00F71B94" w:rsidP="00F71B94">
      <w:pPr>
        <w:pStyle w:val="StandardWeb"/>
      </w:pPr>
      <w:r>
        <w:t>3.) Ich schließ die Augen jetzt</w:t>
      </w:r>
      <w:r>
        <w:br/>
        <w:t>Und sage gute Nacht.</w:t>
      </w:r>
      <w:r>
        <w:br/>
        <w:t>Der Sichtbarkeit, dem Traum,</w:t>
      </w:r>
      <w:r>
        <w:br/>
        <w:t>Damit ich auf der Wacht</w:t>
      </w:r>
      <w:r>
        <w:br/>
        <w:t>Mit Herzensinnigkeit</w:t>
      </w:r>
      <w:r>
        <w:br/>
      </w:r>
      <w:proofErr w:type="spellStart"/>
      <w:r>
        <w:t>Vor</w:t>
      </w:r>
      <w:proofErr w:type="spellEnd"/>
      <w:r>
        <w:t xml:space="preserve"> deinen Augen leb‘</w:t>
      </w:r>
      <w:r>
        <w:br/>
        <w:t>Und deinem Geiste Raum</w:t>
      </w:r>
      <w:r>
        <w:br/>
        <w:t>In mir zu wirken geb.</w:t>
      </w:r>
    </w:p>
    <w:p w14:paraId="1FD1A7C8" w14:textId="77777777" w:rsidR="00F71B94" w:rsidRDefault="00F71B94" w:rsidP="00F71B94">
      <w:pPr>
        <w:pStyle w:val="StandardWeb"/>
      </w:pPr>
      <w:r>
        <w:t>4.) Nun, ich verlass die Welt</w:t>
      </w:r>
      <w:r>
        <w:br/>
        <w:t xml:space="preserve">Und will zum Vater </w:t>
      </w:r>
      <w:proofErr w:type="spellStart"/>
      <w:r>
        <w:t>gehn</w:t>
      </w:r>
      <w:proofErr w:type="spellEnd"/>
      <w:r>
        <w:t>.</w:t>
      </w:r>
      <w:r>
        <w:br/>
        <w:t>Hier bin ich nicht zu Haus,</w:t>
      </w:r>
      <w:r>
        <w:br/>
        <w:t xml:space="preserve">Hier will ich nichts </w:t>
      </w:r>
      <w:proofErr w:type="spellStart"/>
      <w:r>
        <w:t>ansehn</w:t>
      </w:r>
      <w:proofErr w:type="spellEnd"/>
      <w:r>
        <w:t>.</w:t>
      </w:r>
      <w:r>
        <w:br/>
        <w:t>Der kurze Rest der Zeit</w:t>
      </w:r>
      <w:r>
        <w:br/>
        <w:t>Soll dir gewidmet sein,</w:t>
      </w:r>
      <w:r>
        <w:br/>
        <w:t>Ja, Vater, ich bin hier</w:t>
      </w:r>
      <w:r>
        <w:br/>
        <w:t>Und dort auch ewig dein.</w:t>
      </w:r>
    </w:p>
    <w:p w14:paraId="491E5F60" w14:textId="77777777" w:rsidR="00F71B94" w:rsidRDefault="00F71B94" w:rsidP="00F71B94">
      <w:pPr>
        <w:pStyle w:val="StandardWeb"/>
      </w:pPr>
      <w:r>
        <w:lastRenderedPageBreak/>
        <w:t>5.) Bereite mich, und wann</w:t>
      </w:r>
      <w:r>
        <w:br/>
        <w:t>Dies Leben ist vorbei,</w:t>
      </w:r>
      <w:r>
        <w:br/>
        <w:t>Mein ewig bleibend Gut</w:t>
      </w:r>
      <w:r>
        <w:br/>
        <w:t>Mein wahres Leben sei!</w:t>
      </w:r>
      <w:r>
        <w:br/>
        <w:t>Verlass mich denn auch nicht</w:t>
      </w:r>
      <w:r>
        <w:br/>
        <w:t>Im letzten Augenblick,</w:t>
      </w:r>
      <w:r>
        <w:br/>
        <w:t>Dass ich mag Jesus sehn</w:t>
      </w:r>
      <w:r>
        <w:br/>
        <w:t>Und nicht auf mich zurück.</w:t>
      </w:r>
    </w:p>
    <w:p w14:paraId="2D3DB6CD" w14:textId="77777777" w:rsidR="00F71B94" w:rsidRDefault="00F71B94" w:rsidP="00F71B94">
      <w:pPr>
        <w:pStyle w:val="StandardWeb"/>
      </w:pPr>
      <w:r>
        <w:t>6.) Ich leer mich gänzlich aus</w:t>
      </w:r>
      <w:r>
        <w:br/>
      </w:r>
      <w:proofErr w:type="spellStart"/>
      <w:r>
        <w:t>Vor</w:t>
      </w:r>
      <w:proofErr w:type="spellEnd"/>
      <w:r>
        <w:t xml:space="preserve"> dir mit höchstem Recht.</w:t>
      </w:r>
      <w:r>
        <w:br/>
        <w:t>Ich bin ein armer Wurm</w:t>
      </w:r>
      <w:r>
        <w:br/>
        <w:t>Und ein unnützer Knecht.</w:t>
      </w:r>
      <w:r>
        <w:br/>
        <w:t>So ganz entblößt sink ich</w:t>
      </w:r>
      <w:r>
        <w:br/>
        <w:t>In Jesu Wunden ein,</w:t>
      </w:r>
      <w:r>
        <w:br/>
        <w:t>Will auch nur jetzt und dann</w:t>
      </w:r>
      <w:r>
        <w:br/>
        <w:t>In ihm erfunden sein.</w:t>
      </w:r>
    </w:p>
    <w:p w14:paraId="339A908B" w14:textId="77777777" w:rsidR="00F71B94" w:rsidRDefault="00F71B94" w:rsidP="00F71B94">
      <w:pPr>
        <w:pStyle w:val="StandardWeb"/>
      </w:pPr>
      <w:r>
        <w:t>7.) Der Feind hat nichts an mir,</w:t>
      </w:r>
      <w:r>
        <w:br/>
        <w:t>Das Herz in Jesu ruht.</w:t>
      </w:r>
      <w:r>
        <w:br/>
        <w:t>Tief in mein Nichts versenkt,</w:t>
      </w:r>
      <w:r>
        <w:br/>
        <w:t>Ist Jesus, all mein Gut.</w:t>
      </w:r>
      <w:r>
        <w:br/>
        <w:t>O wie verdank ich’s dir,</w:t>
      </w:r>
      <w:r>
        <w:br/>
        <w:t>Dass du zu mir gewandt</w:t>
      </w:r>
      <w:r>
        <w:br/>
        <w:t xml:space="preserve">Dein </w:t>
      </w:r>
      <w:proofErr w:type="spellStart"/>
      <w:r>
        <w:t>offnes</w:t>
      </w:r>
      <w:proofErr w:type="spellEnd"/>
      <w:r>
        <w:t xml:space="preserve"> Vaterherz</w:t>
      </w:r>
      <w:r>
        <w:br/>
        <w:t>Und wurdest mir bekannt!</w:t>
      </w:r>
    </w:p>
    <w:p w14:paraId="4BA7F591" w14:textId="77777777" w:rsidR="00F71B94" w:rsidRDefault="00F71B94" w:rsidP="00F71B94">
      <w:pPr>
        <w:pStyle w:val="StandardWeb"/>
      </w:pPr>
      <w:r>
        <w:t>8.) Dich, Vater, Sohn und Geist,</w:t>
      </w:r>
      <w:r>
        <w:br/>
        <w:t>Ich meinen Gott bekenn,</w:t>
      </w:r>
      <w:r>
        <w:br/>
        <w:t>Den ich als Schöpfer ehr</w:t>
      </w:r>
      <w:r>
        <w:br/>
        <w:t>Und auch Erlöser nenn.</w:t>
      </w:r>
      <w:r>
        <w:br/>
        <w:t>Es ist mir herzlich lieb,</w:t>
      </w:r>
      <w:r>
        <w:br/>
        <w:t>Dass du bist, der du bist,</w:t>
      </w:r>
      <w:r>
        <w:br/>
        <w:t>Und dass mein ganzes Heil</w:t>
      </w:r>
      <w:r>
        <w:br/>
        <w:t>In deinen Händen ist.</w:t>
      </w:r>
    </w:p>
    <w:p w14:paraId="0584AA0D" w14:textId="77777777" w:rsidR="00F71B94" w:rsidRDefault="00F71B94" w:rsidP="00F71B94">
      <w:pPr>
        <w:pStyle w:val="StandardWeb"/>
      </w:pPr>
      <w:r>
        <w:t xml:space="preserve">9.) Ich </w:t>
      </w:r>
      <w:proofErr w:type="spellStart"/>
      <w:r>
        <w:t>zeuge</w:t>
      </w:r>
      <w:proofErr w:type="spellEnd"/>
      <w:r>
        <w:t xml:space="preserve"> , dass du bist</w:t>
      </w:r>
      <w:r>
        <w:br/>
        <w:t xml:space="preserve">Das ewig </w:t>
      </w:r>
      <w:proofErr w:type="spellStart"/>
      <w:r>
        <w:t>sel‘ge</w:t>
      </w:r>
      <w:proofErr w:type="spellEnd"/>
      <w:r>
        <w:t xml:space="preserve"> Gut,</w:t>
      </w:r>
      <w:r>
        <w:br/>
        <w:t>Worin der Geist allein</w:t>
      </w:r>
      <w:r>
        <w:br/>
        <w:t>Im höchsten Frieden ruht;</w:t>
      </w:r>
      <w:r>
        <w:br/>
        <w:t xml:space="preserve">Dich, Majestät, </w:t>
      </w:r>
      <w:proofErr w:type="spellStart"/>
      <w:r>
        <w:t>verehrn</w:t>
      </w:r>
      <w:proofErr w:type="spellEnd"/>
      <w:r>
        <w:t>,</w:t>
      </w:r>
      <w:r>
        <w:br/>
        <w:t>Dein Dienst ist Seligkeit,</w:t>
      </w:r>
      <w:r>
        <w:br/>
        <w:t>Und dazu wünsch ich mir</w:t>
      </w:r>
      <w:r>
        <w:br/>
        <w:t>Die ganze Ewigkeit.</w:t>
      </w:r>
    </w:p>
    <w:p w14:paraId="4D7C5730" w14:textId="77777777" w:rsidR="00F71B94" w:rsidRDefault="00F71B94" w:rsidP="00F71B94">
      <w:pPr>
        <w:pStyle w:val="StandardWeb"/>
      </w:pPr>
      <w:r>
        <w:t>10.) Ich lege meinen Geist</w:t>
      </w:r>
      <w:r>
        <w:br/>
        <w:t>In deine treue Hand,</w:t>
      </w:r>
      <w:r>
        <w:br/>
        <w:t>Mein Heiland, du bewahrst</w:t>
      </w:r>
      <w:r>
        <w:br/>
        <w:t>Dies dir vertraute Pfand.</w:t>
      </w:r>
      <w:r>
        <w:br/>
        <w:t>Mein‘ letzten Atemzug</w:t>
      </w:r>
      <w:r>
        <w:br/>
        <w:t>Lass reine Liebe sein,</w:t>
      </w:r>
      <w:r>
        <w:br/>
      </w:r>
      <w:r>
        <w:lastRenderedPageBreak/>
        <w:t>Ausgehend geh mein Geist</w:t>
      </w:r>
      <w:r>
        <w:br/>
        <w:t>Zu deiner Ruhe ein!</w:t>
      </w:r>
    </w:p>
    <w:p w14:paraId="3629BB8F" w14:textId="77777777" w:rsidR="00F71B94" w:rsidRDefault="00F71B94" w:rsidP="00F71B94">
      <w:pPr>
        <w:pStyle w:val="StandardWeb"/>
      </w:pPr>
      <w:r>
        <w:t>11.) O Ruh der Ewigkeit,</w:t>
      </w:r>
      <w:r>
        <w:br/>
        <w:t xml:space="preserve">Da wirds denn doch </w:t>
      </w:r>
      <w:proofErr w:type="spellStart"/>
      <w:r>
        <w:t>geschehn</w:t>
      </w:r>
      <w:proofErr w:type="spellEnd"/>
      <w:r>
        <w:t>,</w:t>
      </w:r>
      <w:r>
        <w:br/>
        <w:t>Dass ich dich, höchstes Gut,</w:t>
      </w:r>
      <w:r>
        <w:br/>
        <w:t xml:space="preserve">So wie du bist, </w:t>
      </w:r>
      <w:proofErr w:type="spellStart"/>
      <w:r>
        <w:t>werd</w:t>
      </w:r>
      <w:proofErr w:type="spellEnd"/>
      <w:r>
        <w:t xml:space="preserve"> sehn</w:t>
      </w:r>
      <w:r>
        <w:br/>
        <w:t>Und ewig bei dir sein</w:t>
      </w:r>
      <w:r>
        <w:br/>
        <w:t>Mit jener sel’gen Schar.</w:t>
      </w:r>
      <w:r>
        <w:br/>
        <w:t xml:space="preserve">Ich </w:t>
      </w:r>
      <w:proofErr w:type="spellStart"/>
      <w:r>
        <w:t>bet</w:t>
      </w:r>
      <w:proofErr w:type="spellEnd"/>
      <w:r>
        <w:t xml:space="preserve">‘ </w:t>
      </w:r>
      <w:proofErr w:type="spellStart"/>
      <w:r>
        <w:t>gebücket</w:t>
      </w:r>
      <w:proofErr w:type="spellEnd"/>
      <w:r>
        <w:t xml:space="preserve"> an,</w:t>
      </w:r>
      <w:r>
        <w:br/>
        <w:t>Mein Gott, du bist es gar.</w:t>
      </w:r>
    </w:p>
    <w:p w14:paraId="6C0916AE" w14:textId="77777777" w:rsidR="00A408F5" w:rsidRDefault="00A408F5" w:rsidP="00A408F5">
      <w:pPr>
        <w:pStyle w:val="berschrift1"/>
      </w:pPr>
      <w:r>
        <w:t>Sollt ich nicht gelassen sein</w:t>
      </w:r>
    </w:p>
    <w:p w14:paraId="33B7F398" w14:textId="77777777" w:rsidR="00A408F5" w:rsidRDefault="00A408F5" w:rsidP="00A408F5">
      <w:pPr>
        <w:pStyle w:val="StandardWeb"/>
      </w:pPr>
      <w:r>
        <w:t>1.) Sollt ich nicht gelassen sein</w:t>
      </w:r>
      <w:r>
        <w:br/>
        <w:t>In des Kreuzes Nacht und Pein.</w:t>
      </w:r>
      <w:r>
        <w:br/>
        <w:t xml:space="preserve">Da mich Gottes </w:t>
      </w:r>
      <w:proofErr w:type="spellStart"/>
      <w:r>
        <w:t>Gnad</w:t>
      </w:r>
      <w:proofErr w:type="spellEnd"/>
      <w:r>
        <w:t>‘ und Segen</w:t>
      </w:r>
      <w:r>
        <w:br/>
        <w:t>Will von meinem Unflat fegen.</w:t>
      </w:r>
    </w:p>
    <w:p w14:paraId="3308D4BA" w14:textId="77777777" w:rsidR="00A408F5" w:rsidRDefault="00A408F5" w:rsidP="00A408F5">
      <w:pPr>
        <w:pStyle w:val="StandardWeb"/>
      </w:pPr>
      <w:r>
        <w:t>2.) Jesus hat mich so geliebt,</w:t>
      </w:r>
      <w:r>
        <w:br/>
        <w:t>Da er bis zum Tod betrübt:</w:t>
      </w:r>
      <w:r>
        <w:br/>
        <w:t xml:space="preserve">Sollt‘ ich </w:t>
      </w:r>
      <w:proofErr w:type="spellStart"/>
      <w:r>
        <w:t>ihme</w:t>
      </w:r>
      <w:proofErr w:type="spellEnd"/>
      <w:r>
        <w:t xml:space="preserve"> zu behagen,</w:t>
      </w:r>
      <w:r>
        <w:br/>
        <w:t>Nicht ein kleines Kreuzchen tragen?</w:t>
      </w:r>
    </w:p>
    <w:p w14:paraId="74D5BA7C" w14:textId="77777777" w:rsidR="00A408F5" w:rsidRDefault="00A408F5" w:rsidP="00A408F5">
      <w:pPr>
        <w:pStyle w:val="StandardWeb"/>
      </w:pPr>
      <w:r>
        <w:t>3.) Sollt der Ton nicht heißen gut,</w:t>
      </w:r>
      <w:r>
        <w:br/>
        <w:t>Was der Töpfer mit ihm tut?</w:t>
      </w:r>
      <w:r>
        <w:br/>
        <w:t>Will mich Gott im Schmerz begraben,</w:t>
      </w:r>
      <w:r>
        <w:br/>
        <w:t>Sollt ich’s anders wollen haben?</w:t>
      </w:r>
    </w:p>
    <w:p w14:paraId="46601BDC" w14:textId="77777777" w:rsidR="00A408F5" w:rsidRDefault="00A408F5" w:rsidP="00A408F5">
      <w:pPr>
        <w:pStyle w:val="StandardWeb"/>
      </w:pPr>
      <w:r>
        <w:t>4.) Nein, ich leg mich willenlos,</w:t>
      </w:r>
      <w:r>
        <w:br/>
        <w:t>Wie ein Kind ins Vaters Schoß.</w:t>
      </w:r>
      <w:r>
        <w:br/>
        <w:t>Schließ die Augen, streck die Hände:</w:t>
      </w:r>
      <w:r>
        <w:br/>
        <w:t>Herr, wohlan, dein Werk vollende!</w:t>
      </w:r>
    </w:p>
    <w:p w14:paraId="7019A7A7" w14:textId="77777777" w:rsidR="00A408F5" w:rsidRDefault="00A408F5" w:rsidP="00A408F5">
      <w:pPr>
        <w:pStyle w:val="StandardWeb"/>
      </w:pPr>
      <w:r>
        <w:t>5.) Nur in Gnaden schlage zu.</w:t>
      </w:r>
      <w:r>
        <w:br/>
        <w:t>Nur dein Will‘ sei meine Ruh‘,</w:t>
      </w:r>
      <w:r>
        <w:br/>
        <w:t>Will das Fleisch gleich immer klagen,</w:t>
      </w:r>
      <w:r>
        <w:br/>
        <w:t>Schau nur was mein Geist will sagen.</w:t>
      </w:r>
    </w:p>
    <w:p w14:paraId="23419E9E" w14:textId="77777777" w:rsidR="00A408F5" w:rsidRDefault="00A408F5" w:rsidP="00A408F5">
      <w:pPr>
        <w:pStyle w:val="StandardWeb"/>
      </w:pPr>
      <w:r>
        <w:t>6.) Was dich selbst nicht meint, verzehr</w:t>
      </w:r>
      <w:r>
        <w:br/>
        <w:t>Durch des Leidens Glut, mein Herr,</w:t>
      </w:r>
      <w:r>
        <w:br/>
        <w:t>Sieh, ich lass mich deinen Händen.</w:t>
      </w:r>
      <w:r>
        <w:br/>
        <w:t xml:space="preserve">Du </w:t>
      </w:r>
      <w:proofErr w:type="spellStart"/>
      <w:r>
        <w:t>wollst</w:t>
      </w:r>
      <w:proofErr w:type="spellEnd"/>
      <w:r>
        <w:t xml:space="preserve"> mich durchs Kreuz vollenden.</w:t>
      </w:r>
    </w:p>
    <w:p w14:paraId="276ECB12" w14:textId="77777777" w:rsidR="00A408F5" w:rsidRDefault="00A408F5" w:rsidP="00A408F5">
      <w:pPr>
        <w:pStyle w:val="StandardWeb"/>
      </w:pPr>
      <w:r>
        <w:t xml:space="preserve">7.) Ach, möcht‘ es noch heut‘ </w:t>
      </w:r>
      <w:proofErr w:type="spellStart"/>
      <w:r>
        <w:t>geschehn</w:t>
      </w:r>
      <w:proofErr w:type="spellEnd"/>
      <w:r>
        <w:t>,</w:t>
      </w:r>
      <w:r>
        <w:br/>
        <w:t xml:space="preserve">Ach, wann </w:t>
      </w:r>
      <w:proofErr w:type="spellStart"/>
      <w:r>
        <w:t>werd</w:t>
      </w:r>
      <w:proofErr w:type="spellEnd"/>
      <w:r>
        <w:t>‘ ich’s endlich sehn,</w:t>
      </w:r>
      <w:r>
        <w:br/>
        <w:t>Dass ich, ganz befreit und reine,</w:t>
      </w:r>
      <w:r>
        <w:br/>
        <w:t>Dir nur lebe, dich nur meine!</w:t>
      </w:r>
    </w:p>
    <w:p w14:paraId="607149CE" w14:textId="77777777" w:rsidR="00A408F5" w:rsidRDefault="00A408F5" w:rsidP="00A408F5">
      <w:pPr>
        <w:pStyle w:val="StandardWeb"/>
      </w:pPr>
      <w:r>
        <w:t>8.) Nun, ich geb mich völlig dran,</w:t>
      </w:r>
      <w:r>
        <w:br/>
        <w:t>Hilf, Herr, dass ich leiden kann:</w:t>
      </w:r>
      <w:r>
        <w:br/>
      </w:r>
      <w:r>
        <w:lastRenderedPageBreak/>
        <w:t>Wie du’s willst am liebsten sehen,</w:t>
      </w:r>
      <w:r>
        <w:br/>
        <w:t>Lass es ewig mir geschehen.</w:t>
      </w:r>
    </w:p>
    <w:p w14:paraId="30C21324" w14:textId="77777777" w:rsidR="00A408F5" w:rsidRDefault="00A408F5" w:rsidP="00A408F5">
      <w:pPr>
        <w:pStyle w:val="berschrift1"/>
      </w:pPr>
      <w:r>
        <w:t>Stille doch, mein armes Herz</w:t>
      </w:r>
    </w:p>
    <w:p w14:paraId="206521F3" w14:textId="77777777" w:rsidR="00A408F5" w:rsidRDefault="00A408F5" w:rsidP="00A408F5">
      <w:pPr>
        <w:pStyle w:val="StandardWeb"/>
      </w:pPr>
      <w:r>
        <w:t>1.) Stille doch, mein armes Herz</w:t>
      </w:r>
      <w:r>
        <w:br/>
        <w:t>O du stilles Wesen du,</w:t>
      </w:r>
      <w:r>
        <w:br/>
        <w:t>Setze mich in dir zur Ruh!</w:t>
      </w:r>
      <w:r>
        <w:br/>
        <w:t>Schau, ich leid es ja mit Schmerze,</w:t>
      </w:r>
      <w:r>
        <w:br/>
        <w:t>Was mich störet und bewegt,</w:t>
      </w:r>
      <w:r>
        <w:br/>
        <w:t>Was mich hin und wieder schlägt!</w:t>
      </w:r>
    </w:p>
    <w:p w14:paraId="62D420E5" w14:textId="77777777" w:rsidR="00A408F5" w:rsidRDefault="00A408F5" w:rsidP="00A408F5">
      <w:pPr>
        <w:pStyle w:val="StandardWeb"/>
      </w:pPr>
      <w:r>
        <w:t>2.) Bin ich nicht in dir geblieben,</w:t>
      </w:r>
      <w:r>
        <w:br/>
        <w:t>Ließ ich mich zu weit hinein,</w:t>
      </w:r>
      <w:r>
        <w:br/>
        <w:t>Es sollt nicht geschehen sein.</w:t>
      </w:r>
      <w:r>
        <w:br/>
        <w:t>Dennoch will ich wieder lieben.</w:t>
      </w:r>
      <w:r>
        <w:br/>
        <w:t>Lass den Sturm nur legen sich,</w:t>
      </w:r>
      <w:r>
        <w:br/>
        <w:t>Nimm mich ein und stille mich!</w:t>
      </w:r>
    </w:p>
    <w:p w14:paraId="7EFEE52D" w14:textId="77777777" w:rsidR="00A408F5" w:rsidRDefault="00A408F5" w:rsidP="00A408F5">
      <w:pPr>
        <w:pStyle w:val="StandardWeb"/>
      </w:pPr>
      <w:r>
        <w:t>3.) Mein Gemüt ist gar im Treiben,</w:t>
      </w:r>
      <w:r>
        <w:br/>
        <w:t>Zagt und wanket hin und her</w:t>
      </w:r>
      <w:r>
        <w:br/>
        <w:t>Wie ein ungestümes Meer –</w:t>
      </w:r>
      <w:r>
        <w:br/>
        <w:t xml:space="preserve">Wo soll doch dein </w:t>
      </w:r>
      <w:proofErr w:type="spellStart"/>
      <w:r>
        <w:t>Täublein</w:t>
      </w:r>
      <w:proofErr w:type="spellEnd"/>
      <w:r>
        <w:t xml:space="preserve"> bleiben?</w:t>
      </w:r>
      <w:r>
        <w:br/>
        <w:t>Nirgends kann ich ruhig sein,</w:t>
      </w:r>
      <w:r>
        <w:br/>
        <w:t>Lieber Noah, nimm mich ein!</w:t>
      </w:r>
    </w:p>
    <w:p w14:paraId="13AAF672" w14:textId="77777777" w:rsidR="00A408F5" w:rsidRDefault="00A408F5" w:rsidP="00A408F5">
      <w:pPr>
        <w:pStyle w:val="StandardWeb"/>
      </w:pPr>
      <w:r>
        <w:t>4.) Nimm mich ein, lass dich erbitten,</w:t>
      </w:r>
      <w:r>
        <w:br/>
        <w:t>Lass es alles fallen hin,</w:t>
      </w:r>
      <w:r>
        <w:br/>
        <w:t>Was da störet meinen Sinn.</w:t>
      </w:r>
      <w:r>
        <w:br/>
        <w:t>Berge mich in deiner Hütten,</w:t>
      </w:r>
      <w:r>
        <w:br/>
        <w:t>Bei dir in der Seele Grund,</w:t>
      </w:r>
      <w:r>
        <w:br/>
        <w:t>Da bedeck mich alle Stund!</w:t>
      </w:r>
    </w:p>
    <w:p w14:paraId="20BD3A13" w14:textId="77777777" w:rsidR="00A408F5" w:rsidRDefault="00A408F5" w:rsidP="00A408F5">
      <w:pPr>
        <w:pStyle w:val="StandardWeb"/>
      </w:pPr>
      <w:r>
        <w:t xml:space="preserve">5.) Meinen </w:t>
      </w:r>
      <w:proofErr w:type="spellStart"/>
      <w:r>
        <w:t>edeln</w:t>
      </w:r>
      <w:proofErr w:type="spellEnd"/>
      <w:r>
        <w:t xml:space="preserve"> Geist erlöse,</w:t>
      </w:r>
      <w:r>
        <w:br/>
        <w:t>Dass ihn nichts hinfort berühr,</w:t>
      </w:r>
      <w:r>
        <w:br/>
        <w:t>Was auch mag geschehen hier.</w:t>
      </w:r>
      <w:r>
        <w:br/>
        <w:t>Mach ihn von der Welt Getöse,</w:t>
      </w:r>
      <w:r>
        <w:br/>
        <w:t xml:space="preserve">Von Vernunft und </w:t>
      </w:r>
      <w:proofErr w:type="spellStart"/>
      <w:r>
        <w:t>Phantasei</w:t>
      </w:r>
      <w:proofErr w:type="spellEnd"/>
      <w:r>
        <w:br/>
        <w:t>Und vom Reich der Sinne frei!</w:t>
      </w:r>
    </w:p>
    <w:p w14:paraId="1669A965" w14:textId="77777777" w:rsidR="00A408F5" w:rsidRDefault="00A408F5" w:rsidP="00A408F5">
      <w:pPr>
        <w:pStyle w:val="StandardWeb"/>
      </w:pPr>
      <w:r>
        <w:t>6.) Still in mir die ganze Erde,</w:t>
      </w:r>
      <w:r>
        <w:br/>
        <w:t xml:space="preserve">Herr, </w:t>
      </w:r>
      <w:proofErr w:type="spellStart"/>
      <w:r>
        <w:t>bewahr</w:t>
      </w:r>
      <w:proofErr w:type="spellEnd"/>
      <w:r>
        <w:t xml:space="preserve"> dein Heiligtum,</w:t>
      </w:r>
      <w:r>
        <w:br/>
        <w:t>Dass darein nichts Fremdes komm,</w:t>
      </w:r>
      <w:r>
        <w:br/>
        <w:t>Dass es nicht entheiligt werde,</w:t>
      </w:r>
      <w:r>
        <w:br/>
        <w:t>Nicht verbildet, nicht verstört,</w:t>
      </w:r>
      <w:r>
        <w:br/>
      </w:r>
      <w:proofErr w:type="spellStart"/>
      <w:r>
        <w:t>Weil</w:t>
      </w:r>
      <w:proofErr w:type="spellEnd"/>
      <w:r>
        <w:t xml:space="preserve"> es ganz dir zugehört!</w:t>
      </w:r>
    </w:p>
    <w:p w14:paraId="6483455A" w14:textId="77777777" w:rsidR="00A408F5" w:rsidRDefault="00A408F5" w:rsidP="00A408F5">
      <w:pPr>
        <w:pStyle w:val="berschrift1"/>
      </w:pPr>
      <w:r>
        <w:t>Stilles Gotteswesen, du</w:t>
      </w:r>
    </w:p>
    <w:p w14:paraId="1B088A01" w14:textId="77777777" w:rsidR="00A408F5" w:rsidRDefault="00A408F5" w:rsidP="00A408F5">
      <w:pPr>
        <w:pStyle w:val="StandardWeb"/>
      </w:pPr>
      <w:r>
        <w:lastRenderedPageBreak/>
        <w:t>1.) Stilles Gotteswesen, du,</w:t>
      </w:r>
      <w:r>
        <w:br/>
        <w:t>Einzig meines Geistes Ruh,</w:t>
      </w:r>
      <w:r>
        <w:br/>
        <w:t>Ach, wann wird mein Geist auf Erden</w:t>
      </w:r>
      <w:r>
        <w:br/>
        <w:t xml:space="preserve">Recht in dir </w:t>
      </w:r>
      <w:proofErr w:type="spellStart"/>
      <w:r>
        <w:t>gestillet</w:t>
      </w:r>
      <w:proofErr w:type="spellEnd"/>
      <w:r>
        <w:t xml:space="preserve"> werden?</w:t>
      </w:r>
      <w:r>
        <w:br/>
        <w:t>Lass mich nicht so jämmerlich</w:t>
      </w:r>
      <w:r>
        <w:br/>
        <w:t>In der Unruh quälen mich!</w:t>
      </w:r>
    </w:p>
    <w:p w14:paraId="31A308F4" w14:textId="77777777" w:rsidR="00A408F5" w:rsidRDefault="00A408F5" w:rsidP="00A408F5">
      <w:pPr>
        <w:pStyle w:val="StandardWeb"/>
      </w:pPr>
      <w:r>
        <w:t>2.) O du stille Ewigkeit,</w:t>
      </w:r>
      <w:r>
        <w:br/>
        <w:t>Süßes Reich der Seligkeit,</w:t>
      </w:r>
      <w:r>
        <w:br/>
        <w:t>Nimm mich ein in deinen Frieden,</w:t>
      </w:r>
      <w:r>
        <w:br/>
      </w:r>
      <w:proofErr w:type="spellStart"/>
      <w:r>
        <w:t>Mach</w:t>
      </w:r>
      <w:proofErr w:type="spellEnd"/>
      <w:r>
        <w:t xml:space="preserve"> mich innig abgeschieden!</w:t>
      </w:r>
      <w:r>
        <w:br/>
        <w:t>Ach, ich bin noch so verirrt,</w:t>
      </w:r>
      <w:r>
        <w:br/>
        <w:t>Sammle mich, mein treuer Hirt!</w:t>
      </w:r>
    </w:p>
    <w:p w14:paraId="569B4225" w14:textId="77777777" w:rsidR="00A408F5" w:rsidRDefault="00A408F5" w:rsidP="00A408F5">
      <w:pPr>
        <w:pStyle w:val="StandardWeb"/>
      </w:pPr>
      <w:r>
        <w:t>3.) Schau, wie ich in mancherlei</w:t>
      </w:r>
      <w:r>
        <w:br/>
        <w:t>Meinen Sinn so leicht zerstreu,</w:t>
      </w:r>
      <w:r>
        <w:br/>
        <w:t>Darum leb ich in Beschwerden.</w:t>
      </w:r>
      <w:r>
        <w:br/>
        <w:t>Lass mich in dir Eines werden!</w:t>
      </w:r>
      <w:r>
        <w:br/>
        <w:t>Einzig, innig, du allein</w:t>
      </w:r>
      <w:r>
        <w:br/>
        <w:t>Musst des Geistes Ruhe sein.</w:t>
      </w:r>
    </w:p>
    <w:p w14:paraId="1D45668D" w14:textId="77777777" w:rsidR="00A408F5" w:rsidRDefault="00A408F5" w:rsidP="00A408F5">
      <w:pPr>
        <w:pStyle w:val="StandardWeb"/>
      </w:pPr>
      <w:r>
        <w:t>4.) In der Welt und Kreatur</w:t>
      </w:r>
      <w:r>
        <w:br/>
        <w:t>Wird mein Geist geängstet nur.</w:t>
      </w:r>
      <w:r>
        <w:br/>
        <w:t>Könnt ich allem mich verschließen,</w:t>
      </w:r>
      <w:r>
        <w:br/>
        <w:t>Deinen Frieden zu genießen,</w:t>
      </w:r>
      <w:r>
        <w:br/>
        <w:t>Los und bloß und ungestört,</w:t>
      </w:r>
      <w:r>
        <w:br/>
        <w:t>Jesu, ganz in dich gekehrt!</w:t>
      </w:r>
    </w:p>
    <w:p w14:paraId="0A7BF249" w14:textId="77777777" w:rsidR="00A408F5" w:rsidRDefault="00A408F5" w:rsidP="00A408F5">
      <w:pPr>
        <w:pStyle w:val="StandardWeb"/>
      </w:pPr>
      <w:r>
        <w:t>5.) Schließe Herz und Sinne zu,</w:t>
      </w:r>
      <w:r>
        <w:br/>
        <w:t>Und was stört des Geistes Ruh,</w:t>
      </w:r>
      <w:r>
        <w:br/>
        <w:t>Die Vernunft und eignen Willen</w:t>
      </w:r>
      <w:r>
        <w:br/>
        <w:t xml:space="preserve">Samt Affekten </w:t>
      </w:r>
      <w:proofErr w:type="spellStart"/>
      <w:r>
        <w:t>wollst</w:t>
      </w:r>
      <w:proofErr w:type="spellEnd"/>
      <w:r>
        <w:t xml:space="preserve"> du stillen.</w:t>
      </w:r>
      <w:r>
        <w:br/>
        <w:t>Deine Liebe stille mich</w:t>
      </w:r>
      <w:r>
        <w:br/>
        <w:t>Unverrückt und wesentlich!</w:t>
      </w:r>
    </w:p>
    <w:p w14:paraId="500AA3CC" w14:textId="77777777" w:rsidR="00A408F5" w:rsidRDefault="00A408F5" w:rsidP="00A408F5">
      <w:pPr>
        <w:pStyle w:val="StandardWeb"/>
      </w:pPr>
      <w:r>
        <w:t>6.) Du und ich in Einsamkeit</w:t>
      </w:r>
      <w:r>
        <w:br/>
        <w:t>Innig außer Ort und Zeit,</w:t>
      </w:r>
      <w:r>
        <w:br/>
        <w:t>Da ich an mich selbst nicht denke,</w:t>
      </w:r>
      <w:r>
        <w:br/>
        <w:t>Dich nur schau, in dich mich senke:</w:t>
      </w:r>
      <w:r>
        <w:br/>
        <w:t>Ach, wie ist es da so gut,</w:t>
      </w:r>
      <w:r>
        <w:br/>
      </w:r>
      <w:proofErr w:type="spellStart"/>
      <w:r>
        <w:t>Wenn</w:t>
      </w:r>
      <w:proofErr w:type="spellEnd"/>
      <w:r>
        <w:t xml:space="preserve"> man so im Herzen ruht!</w:t>
      </w:r>
    </w:p>
    <w:p w14:paraId="433ABBAD" w14:textId="77777777" w:rsidR="00A408F5" w:rsidRDefault="00A408F5" w:rsidP="00A408F5">
      <w:pPr>
        <w:pStyle w:val="StandardWeb"/>
      </w:pPr>
      <w:r>
        <w:t>7.) In der Unruh bleibe du</w:t>
      </w:r>
      <w:r>
        <w:br/>
        <w:t>Heimlich meine tiefe Ruh.</w:t>
      </w:r>
      <w:r>
        <w:br/>
        <w:t>Du, Herr, und dein süßer Wille</w:t>
      </w:r>
      <w:r>
        <w:br/>
        <w:t>Sei in allem meine Stille!</w:t>
      </w:r>
      <w:r>
        <w:br/>
        <w:t>Ach, ich achte keinen Schmerz,</w:t>
      </w:r>
      <w:r>
        <w:br/>
        <w:t>Gib mir nur ein stilles Herz!</w:t>
      </w:r>
    </w:p>
    <w:p w14:paraId="08682691" w14:textId="77777777" w:rsidR="00A408F5" w:rsidRDefault="00A408F5" w:rsidP="00A408F5">
      <w:pPr>
        <w:pStyle w:val="berschrift1"/>
      </w:pPr>
      <w:r>
        <w:t>Süßer Schatten, bunte Wiesen</w:t>
      </w:r>
    </w:p>
    <w:p w14:paraId="1E9C455F" w14:textId="77777777" w:rsidR="00A408F5" w:rsidRDefault="00A408F5" w:rsidP="00A408F5">
      <w:pPr>
        <w:pStyle w:val="StandardWeb"/>
      </w:pPr>
      <w:r>
        <w:lastRenderedPageBreak/>
        <w:t>1. Süßer Schatten, bunte Wiesen,</w:t>
      </w:r>
      <w:r>
        <w:br/>
        <w:t>Wie vergnügt ihr meinen Sinn!</w:t>
      </w:r>
      <w:r>
        <w:br/>
        <w:t>Wenn ich Jesu einsam bin,</w:t>
      </w:r>
      <w:r>
        <w:br/>
        <w:t>Hab‘ ich euch so oft gepriesen.</w:t>
      </w:r>
      <w:r>
        <w:br/>
        <w:t>Süßer Schatten, bunte Wiesen,</w:t>
      </w:r>
      <w:r>
        <w:br/>
        <w:t>Wie vergnügt ihr meinen Sinn!</w:t>
      </w:r>
      <w:r>
        <w:br/>
        <w:t>Ich seh‘ nichts in euch als diesen,</w:t>
      </w:r>
      <w:r>
        <w:br/>
        <w:t>Den ich nenne, des ich bin.</w:t>
      </w:r>
      <w:r>
        <w:br/>
        <w:t>Süßer Schatten, bunte Wiesen,</w:t>
      </w:r>
      <w:r>
        <w:br/>
        <w:t>Wie vergnügt ihr meinen Sinn!</w:t>
      </w:r>
      <w:r>
        <w:br/>
        <w:t>Wenn die Liebeswinde bliesen,</w:t>
      </w:r>
      <w:r>
        <w:br/>
        <w:t>Fiel‘ ich leicht in Ohnmacht hin.</w:t>
      </w:r>
    </w:p>
    <w:p w14:paraId="6C1E05EE" w14:textId="77777777" w:rsidR="00A408F5" w:rsidRDefault="00A408F5" w:rsidP="00A408F5">
      <w:pPr>
        <w:pStyle w:val="StandardWeb"/>
      </w:pPr>
      <w:r>
        <w:t>2. Was hier grünet und sich reget,</w:t>
      </w:r>
      <w:r>
        <w:br/>
        <w:t>Hat mein Freund hervorgebracht;</w:t>
      </w:r>
      <w:r>
        <w:br/>
        <w:t>Schönheit, Weisheit, Güte, Macht</w:t>
      </w:r>
      <w:r>
        <w:br/>
        <w:t xml:space="preserve">Ist im Kleinsten </w:t>
      </w:r>
      <w:proofErr w:type="spellStart"/>
      <w:r>
        <w:t>eingepräget</w:t>
      </w:r>
      <w:proofErr w:type="spellEnd"/>
      <w:r>
        <w:t>.</w:t>
      </w:r>
      <w:r>
        <w:br/>
        <w:t>Was hier grünet und sich reget,</w:t>
      </w:r>
      <w:r>
        <w:br/>
        <w:t>Hat mein Freund hervorgebracht,</w:t>
      </w:r>
      <w:r>
        <w:br/>
        <w:t>Sich nach seinem Wink beweget,</w:t>
      </w:r>
      <w:r>
        <w:br/>
        <w:t>Und ihn lobt mit stiller Pracht.</w:t>
      </w:r>
      <w:r>
        <w:br/>
        <w:t>Was hier grünet und sich reget,</w:t>
      </w:r>
      <w:r>
        <w:br/>
        <w:t>Hat mein Freund hervorgebracht,</w:t>
      </w:r>
      <w:r>
        <w:br/>
        <w:t xml:space="preserve">Doch was </w:t>
      </w:r>
      <w:proofErr w:type="spellStart"/>
      <w:r>
        <w:t>Erd</w:t>
      </w:r>
      <w:proofErr w:type="spellEnd"/>
      <w:r>
        <w:t>‘ und Himmel heget,</w:t>
      </w:r>
      <w:r>
        <w:br/>
        <w:t>Wird bei seiner Schönheit Nacht.</w:t>
      </w:r>
    </w:p>
    <w:p w14:paraId="56D6730C" w14:textId="77777777" w:rsidR="00A408F5" w:rsidRDefault="00A408F5" w:rsidP="00A408F5">
      <w:pPr>
        <w:pStyle w:val="StandardWeb"/>
      </w:pPr>
      <w:r>
        <w:t>3. Jesu, dich allein zu finden,</w:t>
      </w:r>
      <w:r>
        <w:br/>
        <w:t>Sitz‘ ich still und einsam hier;</w:t>
      </w:r>
      <w:r>
        <w:br/>
        <w:t>Du allein genügest mir,</w:t>
      </w:r>
      <w:r>
        <w:br/>
        <w:t>Alles andre mag verschwinden.</w:t>
      </w:r>
      <w:r>
        <w:br/>
        <w:t>Jesu, dich allein zu finden,</w:t>
      </w:r>
      <w:r>
        <w:br/>
        <w:t>Sitz‘ ich still und einsam hier;</w:t>
      </w:r>
      <w:r>
        <w:br/>
        <w:t>Dass wir uns aufs neu verbinden,</w:t>
      </w:r>
      <w:r>
        <w:br/>
        <w:t>Reine Lust und Seelenzier.</w:t>
      </w:r>
      <w:r>
        <w:br/>
        <w:t>Jesu, dich allein zu finden,</w:t>
      </w:r>
      <w:r>
        <w:br/>
        <w:t>Sitz‘ ich still und einsam hier;</w:t>
      </w:r>
      <w:r>
        <w:br/>
        <w:t>Willst du nicht mein Herz entzünden,</w:t>
      </w:r>
      <w:r>
        <w:br/>
        <w:t>Dass ich mich in dich verlier‘?</w:t>
      </w:r>
    </w:p>
    <w:p w14:paraId="7C08694C" w14:textId="77777777" w:rsidR="00A408F5" w:rsidRDefault="00A408F5" w:rsidP="00A408F5">
      <w:pPr>
        <w:pStyle w:val="StandardWeb"/>
      </w:pPr>
      <w:r>
        <w:t>4. Mit dir, Liebster, einsam leben,</w:t>
      </w:r>
      <w:r>
        <w:br/>
        <w:t>Ist auf Erden Seligkeit;</w:t>
      </w:r>
      <w:r>
        <w:br/>
        <w:t xml:space="preserve">Was die tolle Welt </w:t>
      </w:r>
      <w:proofErr w:type="spellStart"/>
      <w:r>
        <w:t>anbeut</w:t>
      </w:r>
      <w:proofErr w:type="spellEnd"/>
      <w:r>
        <w:t>,</w:t>
      </w:r>
      <w:r>
        <w:br/>
        <w:t>Kann mir nichts als Plage geben.</w:t>
      </w:r>
      <w:r>
        <w:br/>
        <w:t>Mit dir, Liebster, einsam leben,</w:t>
      </w:r>
      <w:r>
        <w:br/>
        <w:t>Ist auf Erden Seligkeit,</w:t>
      </w:r>
      <w:r>
        <w:br/>
        <w:t>Wenn wir dir allein ankleben</w:t>
      </w:r>
      <w:r>
        <w:br/>
        <w:t>Über Sinnen, Ort und Zeit.</w:t>
      </w:r>
      <w:r>
        <w:br/>
        <w:t>Mit dir, Liebster, einsam leben,</w:t>
      </w:r>
      <w:r>
        <w:br/>
        <w:t>Ist auf Erden Seligkeit,</w:t>
      </w:r>
      <w:r>
        <w:br/>
        <w:t>Bis du uns wirst ganz erheben</w:t>
      </w:r>
      <w:r>
        <w:br/>
        <w:t>In die Ruh der Ewigkeit.</w:t>
      </w:r>
    </w:p>
    <w:p w14:paraId="7E33D238" w14:textId="77777777" w:rsidR="00A408F5" w:rsidRDefault="00A408F5" w:rsidP="00A408F5">
      <w:pPr>
        <w:pStyle w:val="berschrift1"/>
      </w:pPr>
      <w:proofErr w:type="spellStart"/>
      <w:r>
        <w:lastRenderedPageBreak/>
        <w:t>Verborgne</w:t>
      </w:r>
      <w:proofErr w:type="spellEnd"/>
      <w:r>
        <w:t xml:space="preserve"> Gottesliebe du</w:t>
      </w:r>
    </w:p>
    <w:p w14:paraId="2514A2DC" w14:textId="77777777" w:rsidR="00A408F5" w:rsidRDefault="00A408F5" w:rsidP="00A408F5">
      <w:pPr>
        <w:pStyle w:val="StandardWeb"/>
      </w:pPr>
      <w:r>
        <w:t xml:space="preserve">1.) </w:t>
      </w:r>
      <w:proofErr w:type="spellStart"/>
      <w:r>
        <w:t>Verborgne</w:t>
      </w:r>
      <w:proofErr w:type="spellEnd"/>
      <w:r>
        <w:t xml:space="preserve"> Gottesliebe du,</w:t>
      </w:r>
      <w:r>
        <w:br/>
        <w:t>O Friedensreich, so schöne.</w:t>
      </w:r>
      <w:r>
        <w:br/>
        <w:t>Ich seh von ferne deine Ruh‘</w:t>
      </w:r>
      <w:r>
        <w:br/>
        <w:t>Und innig dahin sehne.</w:t>
      </w:r>
      <w:r>
        <w:br/>
        <w:t>Ich bin nicht stille, wie ich soll,</w:t>
      </w:r>
      <w:r>
        <w:br/>
        <w:t>Ich fühl, es ist dem Geist nicht wohl,</w:t>
      </w:r>
      <w:r>
        <w:br/>
      </w:r>
      <w:proofErr w:type="spellStart"/>
      <w:r>
        <w:t>Weil</w:t>
      </w:r>
      <w:proofErr w:type="spellEnd"/>
      <w:r>
        <w:t xml:space="preserve"> er in dir nicht stehet.</w:t>
      </w:r>
    </w:p>
    <w:p w14:paraId="23B896C8" w14:textId="77777777" w:rsidR="00A408F5" w:rsidRDefault="00A408F5" w:rsidP="00A408F5">
      <w:pPr>
        <w:pStyle w:val="StandardWeb"/>
      </w:pPr>
      <w:r>
        <w:t>2.) Es lockt mich zwar dein sanfter Zug</w:t>
      </w:r>
      <w:r>
        <w:br/>
      </w:r>
      <w:proofErr w:type="spellStart"/>
      <w:r>
        <w:t>Verborgentlich</w:t>
      </w:r>
      <w:proofErr w:type="spellEnd"/>
      <w:r>
        <w:t xml:space="preserve"> zur Stille,</w:t>
      </w:r>
      <w:r>
        <w:br/>
        <w:t>Doch kann ich ihm noch nicht genug</w:t>
      </w:r>
      <w:r>
        <w:br/>
        <w:t>Mich lassen, wie mein Wille.</w:t>
      </w:r>
      <w:r>
        <w:br/>
        <w:t xml:space="preserve">Ich </w:t>
      </w:r>
      <w:proofErr w:type="spellStart"/>
      <w:r>
        <w:t>werd</w:t>
      </w:r>
      <w:proofErr w:type="spellEnd"/>
      <w:r>
        <w:t xml:space="preserve"> durch mancherlei gestört</w:t>
      </w:r>
      <w:r>
        <w:br/>
        <w:t>Und unvermerkt davon gekehrt.</w:t>
      </w:r>
      <w:r>
        <w:br/>
        <w:t>So bleibet meine Plage.</w:t>
      </w:r>
    </w:p>
    <w:p w14:paraId="7B7D4DB8" w14:textId="77777777" w:rsidR="00A408F5" w:rsidRDefault="00A408F5" w:rsidP="00A408F5">
      <w:pPr>
        <w:pStyle w:val="StandardWeb"/>
      </w:pPr>
      <w:r>
        <w:t>3.) Dass du in mir dich meldest an,</w:t>
      </w:r>
      <w:r>
        <w:br/>
        <w:t>Ich zwar als Gnad‘ bekenne,</w:t>
      </w:r>
      <w:r>
        <w:br/>
        <w:t>Doch weil ich dir nicht folgen kann,</w:t>
      </w:r>
      <w:r>
        <w:br/>
        <w:t>Ich’s billig Plage nenne.</w:t>
      </w:r>
      <w:r>
        <w:br/>
        <w:t>Ich hab von ferne was erblickt.</w:t>
      </w:r>
      <w:r>
        <w:br/>
        <w:t>O Liebe, könnt ich unverrückt</w:t>
      </w:r>
      <w:r>
        <w:br/>
      </w:r>
      <w:proofErr w:type="spellStart"/>
      <w:r>
        <w:t>Nur</w:t>
      </w:r>
      <w:proofErr w:type="spellEnd"/>
      <w:r>
        <w:t xml:space="preserve"> deiner Spur nachgehen!</w:t>
      </w:r>
    </w:p>
    <w:p w14:paraId="111B8E99" w14:textId="77777777" w:rsidR="00A408F5" w:rsidRDefault="00A408F5" w:rsidP="00A408F5">
      <w:pPr>
        <w:pStyle w:val="StandardWeb"/>
      </w:pPr>
      <w:r>
        <w:t>4.) Mein eignes Wirken nutzet nicht,</w:t>
      </w:r>
      <w:r>
        <w:br/>
        <w:t>Die Liebe davor fliehet.</w:t>
      </w:r>
      <w:r>
        <w:br/>
        <w:t>Ein allzu frei und stark Gesicht</w:t>
      </w:r>
      <w:r>
        <w:br/>
        <w:t>Macht, dass sie sich entziehet.</w:t>
      </w:r>
      <w:r>
        <w:br/>
        <w:t>O Liebe, setze mich in Ruh,</w:t>
      </w:r>
      <w:r>
        <w:br/>
        <w:t>Schließ selber meine Augen zu,</w:t>
      </w:r>
      <w:r>
        <w:br/>
        <w:t>Dass ich dich in mir sehe!</w:t>
      </w:r>
    </w:p>
    <w:p w14:paraId="693A35B5" w14:textId="77777777" w:rsidR="00A408F5" w:rsidRDefault="00A408F5" w:rsidP="00A408F5">
      <w:pPr>
        <w:pStyle w:val="StandardWeb"/>
      </w:pPr>
      <w:r>
        <w:t>5.) Was ist es mehr, was hindert mich,</w:t>
      </w:r>
      <w:r>
        <w:br/>
        <w:t>Dass ich nicht ein kann gehen</w:t>
      </w:r>
      <w:r>
        <w:br/>
        <w:t>In deine Ruhe wesentlich</w:t>
      </w:r>
      <w:r>
        <w:br/>
        <w:t>Und darin feste stehen?</w:t>
      </w:r>
      <w:r>
        <w:br/>
        <w:t>Es ist dir ja, o Liebe, kund,</w:t>
      </w:r>
      <w:r>
        <w:br/>
        <w:t>Ergründe du den tiefsten Grund</w:t>
      </w:r>
      <w:r>
        <w:br/>
        <w:t>Und zeig die Hindernisse!</w:t>
      </w:r>
    </w:p>
    <w:p w14:paraId="792B4E72" w14:textId="77777777" w:rsidR="00A408F5" w:rsidRDefault="00A408F5" w:rsidP="00A408F5">
      <w:pPr>
        <w:pStyle w:val="StandardWeb"/>
      </w:pPr>
      <w:r>
        <w:t>6.) Ist etwas, das ich neben dir</w:t>
      </w:r>
      <w:r>
        <w:br/>
        <w:t>In aller Welt sollt lieben,</w:t>
      </w:r>
      <w:r>
        <w:br/>
        <w:t>Ach, nimm es hin, bis nichts in mir</w:t>
      </w:r>
      <w:r>
        <w:br/>
        <w:t>Als du seist überblieben!</w:t>
      </w:r>
      <w:r>
        <w:br/>
        <w:t>Ich weiß, ich muss von allem los,</w:t>
      </w:r>
      <w:r>
        <w:br/>
        <w:t xml:space="preserve">Eh‘ ich in deinem </w:t>
      </w:r>
      <w:proofErr w:type="spellStart"/>
      <w:r>
        <w:t>Friedensschoß</w:t>
      </w:r>
      <w:proofErr w:type="spellEnd"/>
      <w:r>
        <w:br/>
        <w:t>Kann bleiben ohne Wanken.</w:t>
      </w:r>
    </w:p>
    <w:p w14:paraId="0D6D689F" w14:textId="77777777" w:rsidR="00A408F5" w:rsidRDefault="00A408F5" w:rsidP="00A408F5">
      <w:pPr>
        <w:pStyle w:val="StandardWeb"/>
      </w:pPr>
      <w:r>
        <w:lastRenderedPageBreak/>
        <w:t>7.) Entdeck, mein Gott, die Eigenheit,</w:t>
      </w:r>
      <w:r>
        <w:br/>
        <w:t>Die dir stets widerstrebet,</w:t>
      </w:r>
      <w:r>
        <w:br/>
        <w:t>Und was noch von Unlauterkeit</w:t>
      </w:r>
      <w:r>
        <w:br/>
        <w:t>In meiner Seele lebet!</w:t>
      </w:r>
      <w:r>
        <w:br/>
        <w:t>Soll ich erreichen deine Ruh,</w:t>
      </w:r>
      <w:r>
        <w:br/>
      </w:r>
      <w:proofErr w:type="spellStart"/>
      <w:r>
        <w:t>So</w:t>
      </w:r>
      <w:proofErr w:type="spellEnd"/>
      <w:r>
        <w:t xml:space="preserve"> muss mein Aug‘ </w:t>
      </w:r>
      <w:proofErr w:type="spellStart"/>
      <w:r>
        <w:t>gerade zu</w:t>
      </w:r>
      <w:proofErr w:type="spellEnd"/>
      <w:r>
        <w:br/>
        <w:t>Dich meinen und ansehen.</w:t>
      </w:r>
    </w:p>
    <w:p w14:paraId="39536352" w14:textId="77777777" w:rsidR="00A408F5" w:rsidRDefault="00A408F5" w:rsidP="00A408F5">
      <w:pPr>
        <w:pStyle w:val="StandardWeb"/>
      </w:pPr>
      <w:r>
        <w:t>8.) O Liebe, mach mein Herze frei</w:t>
      </w:r>
      <w:r>
        <w:br/>
        <w:t>Von Überlegen, Sorgen,</w:t>
      </w:r>
      <w:r>
        <w:br/>
        <w:t>Den eignen Willen brich entzwei</w:t>
      </w:r>
      <w:r>
        <w:br/>
        <w:t>Wie sehr er steckt verborgen!</w:t>
      </w:r>
      <w:r>
        <w:br/>
        <w:t>Ein recht gebeugt, einfältig Kind</w:t>
      </w:r>
      <w:r>
        <w:br/>
        <w:t xml:space="preserve">Am ersten dich, o Liebe, </w:t>
      </w:r>
      <w:proofErr w:type="spellStart"/>
      <w:r>
        <w:t>find’t</w:t>
      </w:r>
      <w:proofErr w:type="spellEnd"/>
      <w:r>
        <w:t>.</w:t>
      </w:r>
      <w:r>
        <w:br/>
        <w:t>Da ist mein Herz und Wille.</w:t>
      </w:r>
    </w:p>
    <w:p w14:paraId="4F16062C" w14:textId="77777777" w:rsidR="00A408F5" w:rsidRDefault="00A408F5" w:rsidP="00A408F5">
      <w:pPr>
        <w:pStyle w:val="StandardWeb"/>
      </w:pPr>
      <w:r>
        <w:t>9.) Ach nein, ich halte nichts zurück,</w:t>
      </w:r>
      <w:r>
        <w:br/>
        <w:t>Dir bin ich ganz verschrieben,</w:t>
      </w:r>
      <w:r>
        <w:br/>
        <w:t>Ich weiß, es ist das höchste Glück,</w:t>
      </w:r>
      <w:r>
        <w:br/>
        <w:t xml:space="preserve">Dich </w:t>
      </w:r>
      <w:proofErr w:type="spellStart"/>
      <w:r>
        <w:t>lauterlich</w:t>
      </w:r>
      <w:proofErr w:type="spellEnd"/>
      <w:r>
        <w:t xml:space="preserve"> zu lieben.</w:t>
      </w:r>
      <w:r>
        <w:br/>
        <w:t>Hilf, dass ich nimmer weiche nur</w:t>
      </w:r>
      <w:r>
        <w:br/>
        <w:t>Von deiner reinen Liebesspur,</w:t>
      </w:r>
      <w:r>
        <w:br/>
        <w:t>Bis ich den Schatz erreiche!</w:t>
      </w:r>
    </w:p>
    <w:p w14:paraId="1AF7A778" w14:textId="77777777" w:rsidR="00A408F5" w:rsidRDefault="00A408F5" w:rsidP="00A408F5">
      <w:pPr>
        <w:pStyle w:val="StandardWeb"/>
      </w:pPr>
      <w:r>
        <w:t>10.) Indessen zieh zu aller Stund,</w:t>
      </w:r>
      <w:r>
        <w:br/>
        <w:t>Lass mich zu dir mich kehren,</w:t>
      </w:r>
      <w:r>
        <w:br/>
        <w:t>Herr, rede du im Seelengrund,</w:t>
      </w:r>
      <w:r>
        <w:br/>
        <w:t>Da lass mich stets dich hören.</w:t>
      </w:r>
      <w:r>
        <w:br/>
        <w:t>Ach, setze mit Maria mich</w:t>
      </w:r>
      <w:r>
        <w:br/>
        <w:t>Zu deinen Füßen inniglich!</w:t>
      </w:r>
      <w:r>
        <w:br/>
        <w:t>Dies Eins will ich erwählen.</w:t>
      </w:r>
    </w:p>
    <w:p w14:paraId="7B6E7227" w14:textId="77777777" w:rsidR="007D3EC3" w:rsidRDefault="007D3EC3" w:rsidP="007D3EC3">
      <w:pPr>
        <w:pStyle w:val="berschrift1"/>
      </w:pPr>
      <w:r>
        <w:t>Von allen Dingen ab</w:t>
      </w:r>
    </w:p>
    <w:p w14:paraId="571E3482" w14:textId="77777777" w:rsidR="007D3EC3" w:rsidRDefault="007D3EC3" w:rsidP="007D3EC3">
      <w:pPr>
        <w:pStyle w:val="StandardWeb"/>
      </w:pPr>
      <w:r>
        <w:t>Von allen Dingen ab,</w:t>
      </w:r>
      <w:r>
        <w:br/>
        <w:t xml:space="preserve">Die nicht </w:t>
      </w:r>
      <w:proofErr w:type="spellStart"/>
      <w:r>
        <w:t>mitgeh’n</w:t>
      </w:r>
      <w:proofErr w:type="spellEnd"/>
      <w:r>
        <w:t xml:space="preserve"> durchs Grab,</w:t>
      </w:r>
      <w:r>
        <w:br/>
        <w:t>Soll meine Seel‘ sich wenden,</w:t>
      </w:r>
      <w:r>
        <w:br/>
        <w:t>Herr, gürte meine Lenden;</w:t>
      </w:r>
      <w:r>
        <w:br/>
        <w:t>Lass mich hinfort auf Erden</w:t>
      </w:r>
      <w:r>
        <w:br/>
        <w:t>Zum wahren Fremdling werden.</w:t>
      </w:r>
    </w:p>
    <w:p w14:paraId="3CD14042" w14:textId="77777777" w:rsidR="007D3EC3" w:rsidRDefault="007D3EC3" w:rsidP="007D3EC3">
      <w:pPr>
        <w:pStyle w:val="StandardWeb"/>
      </w:pPr>
      <w:r>
        <w:t>Die Welt hat nichts an mir,</w:t>
      </w:r>
      <w:r>
        <w:br/>
        <w:t>Und ich hab‘ nichts allhier</w:t>
      </w:r>
      <w:r>
        <w:br/>
        <w:t>Zu hoffen, zu genießen.</w:t>
      </w:r>
      <w:r>
        <w:br/>
        <w:t>Ich will die Augen schließen:</w:t>
      </w:r>
      <w:r>
        <w:br/>
        <w:t>Ein ewig wahres Wesen,</w:t>
      </w:r>
      <w:r>
        <w:br/>
        <w:t>Kein Traum lässt mich genesen.</w:t>
      </w:r>
    </w:p>
    <w:p w14:paraId="429B066F" w14:textId="77777777" w:rsidR="007D3EC3" w:rsidRDefault="007D3EC3" w:rsidP="007D3EC3">
      <w:pPr>
        <w:pStyle w:val="StandardWeb"/>
      </w:pPr>
      <w:r>
        <w:t>Ich tu‘ Verzicht darauf,</w:t>
      </w:r>
      <w:r>
        <w:br/>
        <w:t>Was sonst im Pilgerlauf</w:t>
      </w:r>
      <w:r>
        <w:br/>
        <w:t>Sich mir anpreisen würde,</w:t>
      </w:r>
      <w:r>
        <w:br/>
      </w:r>
      <w:r>
        <w:lastRenderedPageBreak/>
        <w:t>Es ist nur eine Bürde;</w:t>
      </w:r>
      <w:r>
        <w:br/>
        <w:t>Ich lass sie Andern stehen,</w:t>
      </w:r>
      <w:r>
        <w:br/>
        <w:t>Ich kann also nicht gehen.</w:t>
      </w:r>
    </w:p>
    <w:p w14:paraId="50529DB9" w14:textId="77777777" w:rsidR="007D3EC3" w:rsidRDefault="007D3EC3" w:rsidP="007D3EC3">
      <w:pPr>
        <w:pStyle w:val="StandardWeb"/>
      </w:pPr>
      <w:r>
        <w:t>Ich bin ein Wandersmann,</w:t>
      </w:r>
      <w:r>
        <w:br/>
        <w:t>Was geht’s den Fremdling an?</w:t>
      </w:r>
      <w:r>
        <w:br/>
        <w:t>Ich reise gern mit Frieden,</w:t>
      </w:r>
      <w:r>
        <w:br/>
        <w:t>Frei, bloß und abgeschieden:</w:t>
      </w:r>
      <w:r>
        <w:br/>
        <w:t>Geld, Ehre, Lust, Vergnügen,</w:t>
      </w:r>
      <w:r>
        <w:br/>
        <w:t>Ich lass euch alle liegen.</w:t>
      </w:r>
    </w:p>
    <w:p w14:paraId="0C79B467" w14:textId="77777777" w:rsidR="007D3EC3" w:rsidRDefault="007D3EC3" w:rsidP="007D3EC3">
      <w:pPr>
        <w:pStyle w:val="StandardWeb"/>
      </w:pPr>
      <w:r>
        <w:t>Ich kehr von dem auch ab,</w:t>
      </w:r>
      <w:r>
        <w:br/>
        <w:t>Was ich zur Not noch hab‘;</w:t>
      </w:r>
      <w:r>
        <w:br/>
        <w:t>Was mein ist, ist nicht meine,</w:t>
      </w:r>
      <w:r>
        <w:br/>
        <w:t>Gott ist mein Gut alleine,</w:t>
      </w:r>
      <w:r>
        <w:br/>
        <w:t>Mein Teil, mein Trost, mein Leben.</w:t>
      </w:r>
      <w:r>
        <w:br/>
        <w:t>Was such ich noch daneben?</w:t>
      </w:r>
    </w:p>
    <w:p w14:paraId="340A8000" w14:textId="77777777" w:rsidR="007D3EC3" w:rsidRDefault="007D3EC3" w:rsidP="007D3EC3">
      <w:pPr>
        <w:pStyle w:val="StandardWeb"/>
      </w:pPr>
      <w:r>
        <w:t xml:space="preserve">Weg, </w:t>
      </w:r>
      <w:proofErr w:type="spellStart"/>
      <w:r>
        <w:t>Herzleid</w:t>
      </w:r>
      <w:proofErr w:type="spellEnd"/>
      <w:r>
        <w:t>, weg Betrug!</w:t>
      </w:r>
      <w:r>
        <w:br/>
        <w:t xml:space="preserve">Mein Gott, du bist mir </w:t>
      </w:r>
      <w:proofErr w:type="spellStart"/>
      <w:r>
        <w:t>g’nug</w:t>
      </w:r>
      <w:proofErr w:type="spellEnd"/>
      <w:r>
        <w:t>;</w:t>
      </w:r>
      <w:r>
        <w:br/>
        <w:t>Man hat’s in dir alleine</w:t>
      </w:r>
      <w:r>
        <w:br/>
        <w:t>So wesentlich, so reine,</w:t>
      </w:r>
      <w:r>
        <w:br/>
      </w:r>
      <w:proofErr w:type="spellStart"/>
      <w:r>
        <w:t>So</w:t>
      </w:r>
      <w:proofErr w:type="spellEnd"/>
      <w:r>
        <w:t xml:space="preserve"> ruhig, so inwendig,</w:t>
      </w:r>
      <w:r>
        <w:br/>
        <w:t>Man hat’s in dir beständig.</w:t>
      </w:r>
    </w:p>
    <w:p w14:paraId="11DD5CC4" w14:textId="77777777" w:rsidR="007D3EC3" w:rsidRDefault="007D3EC3" w:rsidP="007D3EC3">
      <w:pPr>
        <w:pStyle w:val="StandardWeb"/>
      </w:pPr>
      <w:r>
        <w:t>Mein Ausgang völlig sei,</w:t>
      </w:r>
      <w:r>
        <w:br/>
      </w:r>
      <w:proofErr w:type="spellStart"/>
      <w:r>
        <w:t>So</w:t>
      </w:r>
      <w:proofErr w:type="spellEnd"/>
      <w:r>
        <w:t xml:space="preserve"> wird der Eingang frei,</w:t>
      </w:r>
      <w:r>
        <w:br/>
      </w:r>
      <w:proofErr w:type="spellStart"/>
      <w:r>
        <w:t>So</w:t>
      </w:r>
      <w:proofErr w:type="spellEnd"/>
      <w:r>
        <w:t xml:space="preserve"> komm‘ ich in die Weite,</w:t>
      </w:r>
      <w:r>
        <w:br/>
        <w:t>Und mich in dir ausbreite,</w:t>
      </w:r>
      <w:r>
        <w:br/>
        <w:t>Daheim im Vaterlande.</w:t>
      </w:r>
      <w:r>
        <w:br/>
        <w:t>Zerreiß denn meine Bande.</w:t>
      </w:r>
    </w:p>
    <w:p w14:paraId="743C79BB" w14:textId="77777777" w:rsidR="007D3EC3" w:rsidRDefault="007D3EC3" w:rsidP="007D3EC3">
      <w:pPr>
        <w:pStyle w:val="StandardWeb"/>
      </w:pPr>
      <w:r>
        <w:t>Verbirg‘ mich tief bei dir,</w:t>
      </w:r>
      <w:r>
        <w:br/>
        <w:t>Dass ich recht einsam hier,</w:t>
      </w:r>
      <w:r>
        <w:br/>
        <w:t>Und dir gemeinsam lebe,</w:t>
      </w:r>
      <w:r>
        <w:br/>
        <w:t>Dir frei und fest anklebe,</w:t>
      </w:r>
      <w:r>
        <w:br/>
        <w:t>Mein Liebstes nirgend schone,</w:t>
      </w:r>
      <w:r>
        <w:br/>
        <w:t>Und stets im Geist nur wohne.</w:t>
      </w:r>
    </w:p>
    <w:p w14:paraId="4F16F36B" w14:textId="77777777" w:rsidR="007D3EC3" w:rsidRDefault="007D3EC3" w:rsidP="007D3EC3">
      <w:pPr>
        <w:pStyle w:val="StandardWeb"/>
      </w:pPr>
      <w:r>
        <w:t>Nun, hin zur Ewigkeit,</w:t>
      </w:r>
      <w:r>
        <w:br/>
        <w:t>Durchs fremde Land der Zeit!</w:t>
      </w:r>
      <w:r>
        <w:br/>
        <w:t>Halt fest, mein treuer Leiter;</w:t>
      </w:r>
      <w:r>
        <w:br/>
        <w:t>Aus mir und Allem weiter</w:t>
      </w:r>
      <w:r>
        <w:br/>
        <w:t>Dein Schäflein heimwärts trage,</w:t>
      </w:r>
      <w:r>
        <w:br/>
      </w:r>
      <w:proofErr w:type="spellStart"/>
      <w:r>
        <w:t>Mit</w:t>
      </w:r>
      <w:proofErr w:type="spellEnd"/>
      <w:r>
        <w:t xml:space="preserve"> dir allein ich’s wage.</w:t>
      </w:r>
    </w:p>
    <w:p w14:paraId="50935298" w14:textId="77777777" w:rsidR="0084312C" w:rsidRDefault="0084312C" w:rsidP="0084312C">
      <w:pPr>
        <w:pStyle w:val="berschrift1"/>
      </w:pPr>
      <w:r>
        <w:t>Wann grünt Dein ganzer Erdenkreis</w:t>
      </w:r>
    </w:p>
    <w:p w14:paraId="3ED47E51" w14:textId="77777777" w:rsidR="0084312C" w:rsidRDefault="0084312C" w:rsidP="0084312C">
      <w:pPr>
        <w:pStyle w:val="StandardWeb"/>
      </w:pPr>
      <w:r>
        <w:t>Wann grünt Dein ganzer Erdenkreis</w:t>
      </w:r>
      <w:r>
        <w:br/>
        <w:t>Wann geben Dir die Völker Preis</w:t>
      </w:r>
      <w:r>
        <w:br/>
        <w:t>Und werden untertänig!</w:t>
      </w:r>
      <w:r>
        <w:br/>
      </w:r>
      <w:r>
        <w:lastRenderedPageBreak/>
        <w:t>O werde groß in Allen Du,</w:t>
      </w:r>
      <w:r>
        <w:br/>
        <w:t>Dass die Du schufst, Dir fallen zu</w:t>
      </w:r>
      <w:r>
        <w:br/>
        <w:t xml:space="preserve">Und </w:t>
      </w:r>
      <w:proofErr w:type="spellStart"/>
      <w:r>
        <w:t>schrei’n</w:t>
      </w:r>
      <w:proofErr w:type="spellEnd"/>
      <w:r>
        <w:t>: Der Herr ist König!</w:t>
      </w:r>
      <w:r>
        <w:br/>
        <w:t xml:space="preserve">Gieße </w:t>
      </w:r>
      <w:r>
        <w:br/>
        <w:t xml:space="preserve">Süße </w:t>
      </w:r>
      <w:r>
        <w:br/>
        <w:t>Geisteskräfte,</w:t>
      </w:r>
      <w:r>
        <w:br/>
        <w:t xml:space="preserve">Lebenssäfte </w:t>
      </w:r>
      <w:r>
        <w:br/>
        <w:t>In die Schwachen</w:t>
      </w:r>
      <w:r>
        <w:br/>
        <w:t xml:space="preserve">Alles, alles neu zu machen. </w:t>
      </w:r>
    </w:p>
    <w:p w14:paraId="77AFB9B1" w14:textId="77777777" w:rsidR="00A408F5" w:rsidRDefault="00A408F5" w:rsidP="00A408F5">
      <w:pPr>
        <w:pStyle w:val="berschrift1"/>
      </w:pPr>
      <w:r>
        <w:t>Wann sich die Sonn‘ erhebet</w:t>
      </w:r>
    </w:p>
    <w:p w14:paraId="2B73B67C" w14:textId="77777777" w:rsidR="00A408F5" w:rsidRDefault="00A408F5" w:rsidP="00A408F5">
      <w:pPr>
        <w:pStyle w:val="StandardWeb"/>
      </w:pPr>
      <w:r>
        <w:t>1. Wann sich die Sonn‘ erhebet,</w:t>
      </w:r>
      <w:r>
        <w:br/>
        <w:t>Die dieses Rund belebet,</w:t>
      </w:r>
      <w:r>
        <w:br/>
        <w:t>Bald grüß‘ ich dich, mein Licht;</w:t>
      </w:r>
      <w:r>
        <w:br/>
        <w:t>Wann sie sich wieder neiget,</w:t>
      </w:r>
      <w:r>
        <w:br/>
        <w:t>Mein Geist vor dir sich beuget</w:t>
      </w:r>
      <w:r>
        <w:br/>
        <w:t>Mit innigster Anbetungspflicht.</w:t>
      </w:r>
    </w:p>
    <w:p w14:paraId="112C7E34" w14:textId="77777777" w:rsidR="00A408F5" w:rsidRDefault="00A408F5" w:rsidP="00A408F5">
      <w:pPr>
        <w:pStyle w:val="StandardWeb"/>
      </w:pPr>
      <w:r>
        <w:t>2. Die Sonne, Mond und Sterne,</w:t>
      </w:r>
      <w:r>
        <w:br/>
        <w:t xml:space="preserve">Was in der </w:t>
      </w:r>
      <w:proofErr w:type="spellStart"/>
      <w:r>
        <w:t>Näh</w:t>
      </w:r>
      <w:proofErr w:type="spellEnd"/>
      <w:r>
        <w:t xml:space="preserve"> und Ferne</w:t>
      </w:r>
      <w:r>
        <w:br/>
        <w:t xml:space="preserve">Hier Schönes wird </w:t>
      </w:r>
      <w:proofErr w:type="spellStart"/>
      <w:r>
        <w:t>gesehn</w:t>
      </w:r>
      <w:proofErr w:type="spellEnd"/>
      <w:r>
        <w:t>,</w:t>
      </w:r>
      <w:r>
        <w:br/>
        <w:t>Was sich auf Erden reget,</w:t>
      </w:r>
      <w:r>
        <w:br/>
        <w:t>Was Luft und Wasser heget,</w:t>
      </w:r>
      <w:r>
        <w:br/>
        <w:t xml:space="preserve">Soll mit mir deine Macht </w:t>
      </w:r>
      <w:proofErr w:type="spellStart"/>
      <w:r>
        <w:t>erhöhn</w:t>
      </w:r>
      <w:proofErr w:type="spellEnd"/>
      <w:r>
        <w:t>.</w:t>
      </w:r>
    </w:p>
    <w:p w14:paraId="72F24B7B" w14:textId="77777777" w:rsidR="00A408F5" w:rsidRDefault="00A408F5" w:rsidP="00A408F5">
      <w:pPr>
        <w:pStyle w:val="StandardWeb"/>
      </w:pPr>
      <w:r>
        <w:t>3. Mit den viel tausend Chören</w:t>
      </w:r>
      <w:r>
        <w:br/>
        <w:t xml:space="preserve">Der </w:t>
      </w:r>
      <w:proofErr w:type="spellStart"/>
      <w:r>
        <w:t>Sel’gen</w:t>
      </w:r>
      <w:proofErr w:type="spellEnd"/>
      <w:r>
        <w:t>, die dich ehren</w:t>
      </w:r>
      <w:r>
        <w:br/>
      </w:r>
      <w:proofErr w:type="spellStart"/>
      <w:r>
        <w:t>Vor</w:t>
      </w:r>
      <w:proofErr w:type="spellEnd"/>
      <w:r>
        <w:t xml:space="preserve"> deinem Throne da,</w:t>
      </w:r>
      <w:r>
        <w:br/>
        <w:t>Mit aller Engel Scharen</w:t>
      </w:r>
      <w:r>
        <w:br/>
        <w:t>Will ich mein Liedlein paaren</w:t>
      </w:r>
      <w:r>
        <w:br/>
        <w:t>Und singen mit: Halleluja!</w:t>
      </w:r>
    </w:p>
    <w:p w14:paraId="5446AF89" w14:textId="77777777" w:rsidR="00A408F5" w:rsidRDefault="00A408F5" w:rsidP="00A408F5">
      <w:pPr>
        <w:pStyle w:val="StandardWeb"/>
      </w:pPr>
      <w:r>
        <w:t>4. Vor dich mit Ehrfurcht treten,</w:t>
      </w:r>
      <w:r>
        <w:br/>
        <w:t>Dich loben, dich anbeten,</w:t>
      </w:r>
      <w:r>
        <w:br/>
        <w:t>O, davon lebet man.</w:t>
      </w:r>
      <w:r>
        <w:br/>
        <w:t>Wohl dem, den du erlesen,</w:t>
      </w:r>
      <w:r>
        <w:br/>
        <w:t>Du seligmachend Wesen,</w:t>
      </w:r>
      <w:r>
        <w:br/>
        <w:t>Dass er zu dir so nahen kann!</w:t>
      </w:r>
    </w:p>
    <w:p w14:paraId="36C8EC5E" w14:textId="77777777" w:rsidR="00A408F5" w:rsidRDefault="00A408F5" w:rsidP="00A408F5">
      <w:pPr>
        <w:pStyle w:val="StandardWeb"/>
      </w:pPr>
      <w:r>
        <w:t>5. Die Zeit ist wie verschenket,</w:t>
      </w:r>
      <w:r>
        <w:br/>
        <w:t>Drin man nicht dein gedenket,</w:t>
      </w:r>
      <w:r>
        <w:br/>
        <w:t>Da hat man’s nirgend gut;</w:t>
      </w:r>
      <w:r>
        <w:br/>
        <w:t>Weil du uns Herz und Leben</w:t>
      </w:r>
      <w:r>
        <w:br/>
        <w:t>Allein für dich gegeben,</w:t>
      </w:r>
      <w:r>
        <w:br/>
        <w:t>Das Herz allein in dir auch ruht.</w:t>
      </w:r>
    </w:p>
    <w:p w14:paraId="5520A492" w14:textId="77777777" w:rsidR="00A408F5" w:rsidRDefault="00A408F5" w:rsidP="00A408F5">
      <w:pPr>
        <w:pStyle w:val="StandardWeb"/>
      </w:pPr>
      <w:r>
        <w:t>6. Nun sich die Nacht geendet,</w:t>
      </w:r>
      <w:r>
        <w:br/>
        <w:t>Mein Herz zu dir sich wendet</w:t>
      </w:r>
      <w:r>
        <w:br/>
        <w:t>Und danket inniglich.</w:t>
      </w:r>
      <w:r>
        <w:br/>
        <w:t>Dein holdes Angesichte</w:t>
      </w:r>
      <w:r>
        <w:br/>
      </w:r>
      <w:r>
        <w:lastRenderedPageBreak/>
        <w:t>Zum Segen auf mich richte,</w:t>
      </w:r>
      <w:r>
        <w:br/>
        <w:t>Erleuchte und entzünde mich!</w:t>
      </w:r>
    </w:p>
    <w:p w14:paraId="60564762" w14:textId="77777777" w:rsidR="00A408F5" w:rsidRDefault="00A408F5" w:rsidP="00A408F5">
      <w:pPr>
        <w:pStyle w:val="StandardWeb"/>
      </w:pPr>
      <w:r>
        <w:t>7. Ich schließe mich aufs Neue</w:t>
      </w:r>
      <w:r>
        <w:br/>
        <w:t>In deine Vatertreue</w:t>
      </w:r>
      <w:r>
        <w:br/>
        <w:t>Und Schutz und Herze ein.</w:t>
      </w:r>
      <w:r>
        <w:br/>
        <w:t>Die fleischlichen Geschäfte</w:t>
      </w:r>
      <w:r>
        <w:br/>
        <w:t>Und alle finstern Kräfte</w:t>
      </w:r>
      <w:r>
        <w:br/>
        <w:t xml:space="preserve">Vertreibe durch dein </w:t>
      </w:r>
      <w:proofErr w:type="spellStart"/>
      <w:r>
        <w:t>Nahesein</w:t>
      </w:r>
      <w:proofErr w:type="spellEnd"/>
      <w:r>
        <w:t>!</w:t>
      </w:r>
    </w:p>
    <w:p w14:paraId="68FD6C57" w14:textId="77777777" w:rsidR="00A408F5" w:rsidRDefault="00A408F5" w:rsidP="00A408F5">
      <w:pPr>
        <w:pStyle w:val="StandardWeb"/>
      </w:pPr>
      <w:r>
        <w:t xml:space="preserve">8. Dass du mich stets </w:t>
      </w:r>
      <w:proofErr w:type="spellStart"/>
      <w:r>
        <w:t>umgibest</w:t>
      </w:r>
      <w:proofErr w:type="spellEnd"/>
      <w:r>
        <w:t>,</w:t>
      </w:r>
      <w:r>
        <w:br/>
        <w:t>Dass du mich herzlich liebest</w:t>
      </w:r>
      <w:r>
        <w:br/>
        <w:t>Und rufst zu dir hinein,</w:t>
      </w:r>
      <w:r>
        <w:br/>
        <w:t>Dass du vergnügst alleine,</w:t>
      </w:r>
      <w:r>
        <w:br/>
      </w:r>
      <w:proofErr w:type="spellStart"/>
      <w:r>
        <w:t>So</w:t>
      </w:r>
      <w:proofErr w:type="spellEnd"/>
      <w:r>
        <w:t xml:space="preserve"> wesentlich, so reine,</w:t>
      </w:r>
      <w:r>
        <w:br/>
        <w:t>Lass früh und spät mir wichtig sein!</w:t>
      </w:r>
    </w:p>
    <w:p w14:paraId="5D323B77" w14:textId="77777777" w:rsidR="00A408F5" w:rsidRDefault="00A408F5" w:rsidP="00A408F5">
      <w:pPr>
        <w:pStyle w:val="StandardWeb"/>
      </w:pPr>
      <w:r>
        <w:t>9. Ein Tag, der sagt dem andern,</w:t>
      </w:r>
      <w:r>
        <w:br/>
        <w:t>Mein Leben sei ein Wandern</w:t>
      </w:r>
      <w:r>
        <w:br/>
        <w:t>Zur großen Ewigkeit;</w:t>
      </w:r>
      <w:r>
        <w:br/>
        <w:t>O Ewigkeit, so schöne,</w:t>
      </w:r>
      <w:r>
        <w:br/>
        <w:t>Mein Herz an dich gewöhne,</w:t>
      </w:r>
      <w:r>
        <w:br/>
        <w:t>Mein Heim ist nicht in dieser Zeit!</w:t>
      </w:r>
    </w:p>
    <w:p w14:paraId="58F5BED6" w14:textId="77777777" w:rsidR="00A408F5" w:rsidRDefault="00A408F5" w:rsidP="00A408F5">
      <w:pPr>
        <w:pStyle w:val="berschrift1"/>
      </w:pPr>
      <w:r>
        <w:t>Wie bist du mir so innig gut!</w:t>
      </w:r>
    </w:p>
    <w:p w14:paraId="66A6F5A0" w14:textId="77777777" w:rsidR="00A408F5" w:rsidRDefault="00A408F5" w:rsidP="00A408F5">
      <w:pPr>
        <w:pStyle w:val="StandardWeb"/>
      </w:pPr>
      <w:r>
        <w:t>1. Wie bist du mir so innig gut!</w:t>
      </w:r>
      <w:r>
        <w:br/>
        <w:t>Mein Hohepriester du!</w:t>
      </w:r>
      <w:r>
        <w:br/>
        <w:t xml:space="preserve">Wir </w:t>
      </w:r>
      <w:proofErr w:type="spellStart"/>
      <w:r>
        <w:t>teur</w:t>
      </w:r>
      <w:proofErr w:type="spellEnd"/>
      <w:r>
        <w:t xml:space="preserve"> und kräftig ist dein Blut!</w:t>
      </w:r>
      <w:r>
        <w:br/>
        <w:t>Es setzt mich stets zur Ruh.</w:t>
      </w:r>
    </w:p>
    <w:p w14:paraId="2E29EBD2" w14:textId="77777777" w:rsidR="00A408F5" w:rsidRDefault="00A408F5" w:rsidP="00A408F5">
      <w:pPr>
        <w:pStyle w:val="StandardWeb"/>
      </w:pPr>
      <w:r>
        <w:t>2.) Wenn mein Gewissen zagen will</w:t>
      </w:r>
      <w:r>
        <w:br/>
      </w:r>
      <w:proofErr w:type="spellStart"/>
      <w:r>
        <w:t>Vor</w:t>
      </w:r>
      <w:proofErr w:type="spellEnd"/>
      <w:r>
        <w:t xml:space="preserve"> meiner Sünden Schuld,</w:t>
      </w:r>
      <w:r>
        <w:br/>
      </w:r>
      <w:proofErr w:type="spellStart"/>
      <w:r>
        <w:t>So</w:t>
      </w:r>
      <w:proofErr w:type="spellEnd"/>
      <w:r>
        <w:t xml:space="preserve"> macht dein Blut mich wieder still,</w:t>
      </w:r>
      <w:r>
        <w:br/>
        <w:t>Setzt mich bei Gott in Huld.</w:t>
      </w:r>
    </w:p>
    <w:p w14:paraId="194891F6" w14:textId="77777777" w:rsidR="00A408F5" w:rsidRDefault="00A408F5" w:rsidP="00A408F5">
      <w:pPr>
        <w:pStyle w:val="StandardWeb"/>
      </w:pPr>
      <w:r>
        <w:t xml:space="preserve">3.) Es </w:t>
      </w:r>
      <w:proofErr w:type="spellStart"/>
      <w:r>
        <w:t>gibet</w:t>
      </w:r>
      <w:proofErr w:type="spellEnd"/>
      <w:r>
        <w:t xml:space="preserve"> dem bedrückten Sinn</w:t>
      </w:r>
      <w:r>
        <w:br/>
        <w:t>Freimütigkeit zu dir;</w:t>
      </w:r>
      <w:r>
        <w:br/>
        <w:t>Dass ich in dir zufrieden bin,</w:t>
      </w:r>
      <w:r>
        <w:br/>
        <w:t>Wie arm ich bin in mir.</w:t>
      </w:r>
    </w:p>
    <w:p w14:paraId="10144677" w14:textId="77777777" w:rsidR="00A408F5" w:rsidRDefault="00A408F5" w:rsidP="00A408F5">
      <w:pPr>
        <w:pStyle w:val="StandardWeb"/>
      </w:pPr>
      <w:r>
        <w:t>4.) Hab ich gestrauchelt hie und da</w:t>
      </w:r>
      <w:r>
        <w:br/>
        <w:t>Und will verzagen fast,</w:t>
      </w:r>
      <w:r>
        <w:br/>
      </w:r>
      <w:proofErr w:type="spellStart"/>
      <w:r>
        <w:t>So</w:t>
      </w:r>
      <w:proofErr w:type="spellEnd"/>
      <w:r>
        <w:t xml:space="preserve"> spür ich dein Versöhnblut nah,</w:t>
      </w:r>
      <w:r>
        <w:br/>
        <w:t>Das nimmt mir meine Last.</w:t>
      </w:r>
    </w:p>
    <w:p w14:paraId="74DFEA44" w14:textId="77777777" w:rsidR="00A408F5" w:rsidRDefault="00A408F5" w:rsidP="00A408F5">
      <w:pPr>
        <w:pStyle w:val="StandardWeb"/>
      </w:pPr>
      <w:r>
        <w:t>5.) Es sänftigt meinen tiefen Schmerz,</w:t>
      </w:r>
      <w:r>
        <w:br/>
      </w:r>
      <w:proofErr w:type="spellStart"/>
      <w:r>
        <w:t>Durch</w:t>
      </w:r>
      <w:proofErr w:type="spellEnd"/>
      <w:r>
        <w:t xml:space="preserve"> seine </w:t>
      </w:r>
      <w:proofErr w:type="spellStart"/>
      <w:r>
        <w:t>Balsamskraft</w:t>
      </w:r>
      <w:proofErr w:type="spellEnd"/>
      <w:r>
        <w:t>:</w:t>
      </w:r>
      <w:r>
        <w:br/>
        <w:t>Es stillet mein gestörtes Herz,</w:t>
      </w:r>
      <w:r>
        <w:br/>
        <w:t>Und neuen Glauben fasst.</w:t>
      </w:r>
    </w:p>
    <w:p w14:paraId="4D2B24E5" w14:textId="77777777" w:rsidR="00A408F5" w:rsidRDefault="00A408F5" w:rsidP="00A408F5">
      <w:pPr>
        <w:pStyle w:val="StandardWeb"/>
      </w:pPr>
      <w:r>
        <w:lastRenderedPageBreak/>
        <w:t>6.) Da kriechet dann mein blöder Sinn</w:t>
      </w:r>
      <w:r>
        <w:br/>
        <w:t>In deine Wunden ein;</w:t>
      </w:r>
      <w:r>
        <w:br/>
        <w:t>Da ich dann ganz vertraulich bin:</w:t>
      </w:r>
      <w:r>
        <w:br/>
        <w:t>Mein Gott! wie kann es sein?</w:t>
      </w:r>
    </w:p>
    <w:p w14:paraId="0B333824" w14:textId="77777777" w:rsidR="00A408F5" w:rsidRDefault="00A408F5" w:rsidP="00A408F5">
      <w:pPr>
        <w:pStyle w:val="StandardWeb"/>
      </w:pPr>
      <w:r>
        <w:t>7.) Ich hab vergessen meine Sünd,</w:t>
      </w:r>
      <w:r>
        <w:br/>
        <w:t xml:space="preserve">Als wär sie nie </w:t>
      </w:r>
      <w:proofErr w:type="spellStart"/>
      <w:r>
        <w:t>geschehn</w:t>
      </w:r>
      <w:proofErr w:type="spellEnd"/>
      <w:r>
        <w:t>;</w:t>
      </w:r>
      <w:r>
        <w:br/>
        <w:t>Du sprichst: Lieg still in mir, mein Kind!</w:t>
      </w:r>
      <w:r>
        <w:br/>
        <w:t>Du musst auf dich nicht sehn.</w:t>
      </w:r>
    </w:p>
    <w:p w14:paraId="46FD737A" w14:textId="77777777" w:rsidR="00A408F5" w:rsidRDefault="00A408F5" w:rsidP="00A408F5">
      <w:pPr>
        <w:pStyle w:val="StandardWeb"/>
      </w:pPr>
      <w:r>
        <w:t>8.) Wie kann es sein? Ich sag es noch,</w:t>
      </w:r>
      <w:r>
        <w:br/>
        <w:t>Herr! ist es auch Betrug?</w:t>
      </w:r>
      <w:r>
        <w:br/>
        <w:t>Ich großer Sünder hab ja doch</w:t>
      </w:r>
      <w:r>
        <w:br/>
        <w:t>Verdienet deinen Fluch.</w:t>
      </w:r>
    </w:p>
    <w:p w14:paraId="0443E438" w14:textId="77777777" w:rsidR="00A408F5" w:rsidRDefault="00A408F5" w:rsidP="00A408F5">
      <w:pPr>
        <w:pStyle w:val="StandardWeb"/>
      </w:pPr>
      <w:r>
        <w:t>9.) Nein, Jesu, du betrügest nicht,</w:t>
      </w:r>
      <w:r>
        <w:br/>
        <w:t>Dein Geist mir Zeugnis gibt.</w:t>
      </w:r>
      <w:r>
        <w:br/>
        <w:t>Dein Blut und Gnad und Fried verspricht,</w:t>
      </w:r>
      <w:r>
        <w:br/>
        <w:t xml:space="preserve">Ich </w:t>
      </w:r>
      <w:proofErr w:type="spellStart"/>
      <w:r>
        <w:t>werd</w:t>
      </w:r>
      <w:proofErr w:type="spellEnd"/>
      <w:r>
        <w:t xml:space="preserve"> umsonst geliebt.</w:t>
      </w:r>
    </w:p>
    <w:p w14:paraId="3B96E41A" w14:textId="7294546A" w:rsidR="00A408F5" w:rsidRDefault="00A408F5" w:rsidP="00A408F5">
      <w:pPr>
        <w:pStyle w:val="StandardWeb"/>
      </w:pPr>
      <w:r>
        <w:t>10.) Umsonst will ich auch lieben dich,</w:t>
      </w:r>
      <w:r>
        <w:br/>
        <w:t>Mein Gott, mein Trost, mein Teil:</w:t>
      </w:r>
      <w:r>
        <w:br/>
        <w:t>Ich will nicht denken mehr an mich;</w:t>
      </w:r>
      <w:r>
        <w:br/>
        <w:t>In dir ist all mein Heil.</w:t>
      </w:r>
    </w:p>
    <w:p w14:paraId="26B99649" w14:textId="77777777" w:rsidR="00A408F5" w:rsidRDefault="00A408F5" w:rsidP="00A408F5">
      <w:pPr>
        <w:pStyle w:val="StandardWeb"/>
      </w:pPr>
      <w:r>
        <w:t>11.) Weg Sünde! bleib mir unbewusst:</w:t>
      </w:r>
      <w:r>
        <w:br/>
        <w:t>Kommt dieses Blut ins Herz,</w:t>
      </w:r>
      <w:r>
        <w:br/>
        <w:t xml:space="preserve">So </w:t>
      </w:r>
      <w:proofErr w:type="spellStart"/>
      <w:r>
        <w:t>stirbet</w:t>
      </w:r>
      <w:proofErr w:type="spellEnd"/>
      <w:r>
        <w:t xml:space="preserve"> alle Sündenlust,</w:t>
      </w:r>
      <w:r>
        <w:br/>
        <w:t>Der Sinn geht himmelwärts.</w:t>
      </w:r>
    </w:p>
    <w:p w14:paraId="38C72405" w14:textId="77777777" w:rsidR="00A408F5" w:rsidRDefault="00A408F5" w:rsidP="00A408F5">
      <w:pPr>
        <w:pStyle w:val="StandardWeb"/>
      </w:pPr>
      <w:r>
        <w:t>12.) O nein, ich will und kann nicht mehr,</w:t>
      </w:r>
      <w:r>
        <w:br/>
        <w:t>Mein Freund! betrüben dich:</w:t>
      </w:r>
      <w:r>
        <w:br/>
        <w:t xml:space="preserve">Dein Herz verbind mich </w:t>
      </w:r>
      <w:proofErr w:type="spellStart"/>
      <w:r>
        <w:t>allzusehr</w:t>
      </w:r>
      <w:proofErr w:type="spellEnd"/>
      <w:r>
        <w:t>;</w:t>
      </w:r>
      <w:r>
        <w:br/>
        <w:t>Ach bind mich ewiglich!</w:t>
      </w:r>
    </w:p>
    <w:p w14:paraId="4ABDA1D1" w14:textId="77777777" w:rsidR="00A408F5" w:rsidRDefault="00A408F5" w:rsidP="00A408F5">
      <w:pPr>
        <w:pStyle w:val="StandardWeb"/>
      </w:pPr>
      <w:r>
        <w:t>13.) Zieh mich in dein versöhnend Herz,</w:t>
      </w:r>
      <w:r>
        <w:br/>
        <w:t>Mein Jesu, tief hinein.</w:t>
      </w:r>
      <w:r>
        <w:br/>
        <w:t>Lass es, in aller Not und Schmerz,</w:t>
      </w:r>
      <w:r>
        <w:br/>
        <w:t>Mein Schloss und Zuflucht sein.</w:t>
      </w:r>
    </w:p>
    <w:p w14:paraId="67F5AC22" w14:textId="2A7AFC23" w:rsidR="00A408F5" w:rsidRDefault="00A408F5" w:rsidP="00A408F5">
      <w:pPr>
        <w:pStyle w:val="StandardWeb"/>
      </w:pPr>
      <w:r>
        <w:t>14.) Kommt groß und kleine Sünder! doch,</w:t>
      </w:r>
      <w:r>
        <w:br/>
        <w:t>Die ihr mühselig seid;</w:t>
      </w:r>
      <w:r>
        <w:br/>
        <w:t>Dies liebend Herz steht offen noch,</w:t>
      </w:r>
      <w:r>
        <w:br/>
        <w:t>Das euch von Sünd befreit.</w:t>
      </w:r>
    </w:p>
    <w:p w14:paraId="73D0DCDD" w14:textId="77777777" w:rsidR="00A408F5" w:rsidRDefault="00A408F5" w:rsidP="00A408F5">
      <w:pPr>
        <w:pStyle w:val="berschrift1"/>
      </w:pPr>
      <w:r>
        <w:t>Wie gut ist’s, wenn man abgespänt</w:t>
      </w:r>
    </w:p>
    <w:p w14:paraId="2EB60ADD" w14:textId="77777777" w:rsidR="00A408F5" w:rsidRDefault="00A408F5" w:rsidP="00A408F5">
      <w:pPr>
        <w:pStyle w:val="StandardWeb"/>
      </w:pPr>
      <w:r>
        <w:t>1. Wie gut ist’s, wenn man abgespänt</w:t>
      </w:r>
      <w:r>
        <w:br/>
        <w:t>Von allem sich an Gott gewöhnt,</w:t>
      </w:r>
      <w:r>
        <w:br/>
        <w:t>In ihm verborgen lebet!</w:t>
      </w:r>
      <w:r>
        <w:br/>
        <w:t xml:space="preserve">Wie gut ist’s, wenn man </w:t>
      </w:r>
      <w:proofErr w:type="spellStart"/>
      <w:r>
        <w:t>ist</w:t>
      </w:r>
      <w:proofErr w:type="spellEnd"/>
      <w:r>
        <w:t xml:space="preserve"> erlöst,</w:t>
      </w:r>
      <w:r>
        <w:br/>
      </w:r>
      <w:r>
        <w:lastRenderedPageBreak/>
        <w:t>Von Sünd‘ und Eigenheit entblößt</w:t>
      </w:r>
      <w:r>
        <w:br/>
        <w:t>An Gott im Grunde klebet!</w:t>
      </w:r>
    </w:p>
    <w:p w14:paraId="18CB8E70" w14:textId="77777777" w:rsidR="00A408F5" w:rsidRDefault="00A408F5" w:rsidP="00A408F5">
      <w:pPr>
        <w:pStyle w:val="StandardWeb"/>
      </w:pPr>
      <w:r>
        <w:t>2. Wie gut ist’s, wenn man nichts lässt ein</w:t>
      </w:r>
      <w:r>
        <w:br/>
        <w:t>In seines Herzens Kämmerlein,</w:t>
      </w:r>
      <w:r>
        <w:br/>
      </w:r>
      <w:proofErr w:type="spellStart"/>
      <w:r>
        <w:t>Mit</w:t>
      </w:r>
      <w:proofErr w:type="spellEnd"/>
      <w:r>
        <w:t xml:space="preserve"> Gott lebt abgeschieden!</w:t>
      </w:r>
      <w:r>
        <w:br/>
        <w:t>Wie gut ist’s, wenn man in der Tat</w:t>
      </w:r>
      <w:r>
        <w:br/>
        <w:t>Gott selbst in sich gefunden hat</w:t>
      </w:r>
      <w:r>
        <w:br/>
        <w:t>Und ist mit ihm zufrieden!</w:t>
      </w:r>
    </w:p>
    <w:p w14:paraId="54242379" w14:textId="77777777" w:rsidR="00A408F5" w:rsidRDefault="00A408F5" w:rsidP="00A408F5">
      <w:pPr>
        <w:pStyle w:val="StandardWeb"/>
      </w:pPr>
      <w:r>
        <w:t>3. Wie gut ist’s, wenn nach Kinder Art</w:t>
      </w:r>
      <w:r>
        <w:br/>
        <w:t>Man lebt in ’s Vaters Gegenwart,</w:t>
      </w:r>
      <w:r>
        <w:br/>
      </w:r>
      <w:proofErr w:type="spellStart"/>
      <w:r>
        <w:t>Tracht’t</w:t>
      </w:r>
      <w:proofErr w:type="spellEnd"/>
      <w:r>
        <w:t xml:space="preserve"> ihm nur zu gefallen!</w:t>
      </w:r>
      <w:r>
        <w:br/>
        <w:t>Wie gut ist’s, wer in dieser Welt</w:t>
      </w:r>
      <w:r>
        <w:br/>
        <w:t>In sanft‘ und stillem Geist sich hält,</w:t>
      </w:r>
      <w:r>
        <w:br/>
        <w:t>Bleibt unverrückt in allen!</w:t>
      </w:r>
    </w:p>
    <w:p w14:paraId="0971A90F" w14:textId="77777777" w:rsidR="00A408F5" w:rsidRDefault="00A408F5" w:rsidP="00A408F5">
      <w:pPr>
        <w:pStyle w:val="StandardWeb"/>
      </w:pPr>
      <w:r>
        <w:t>4. Wie gut ist’s, wenn man schweigen kann</w:t>
      </w:r>
      <w:r>
        <w:br/>
        <w:t>Und so den Vater beten an</w:t>
      </w:r>
      <w:r>
        <w:br/>
        <w:t>Im Geist und in der Wahrheit!</w:t>
      </w:r>
      <w:r>
        <w:br/>
        <w:t>Wie gut ist’s, wenn das Auge ihn</w:t>
      </w:r>
      <w:r>
        <w:br/>
        <w:t xml:space="preserve">Beschauet wie ein </w:t>
      </w:r>
      <w:proofErr w:type="spellStart"/>
      <w:r>
        <w:t>Cherubin</w:t>
      </w:r>
      <w:proofErr w:type="spellEnd"/>
      <w:r>
        <w:t>,</w:t>
      </w:r>
      <w:r>
        <w:br/>
        <w:t>Berührt von seiner Klarheit!</w:t>
      </w:r>
    </w:p>
    <w:p w14:paraId="686F5E97" w14:textId="77777777" w:rsidR="00A408F5" w:rsidRDefault="00A408F5" w:rsidP="00A408F5">
      <w:pPr>
        <w:pStyle w:val="StandardWeb"/>
      </w:pPr>
      <w:r>
        <w:t>5. Wie gut ist’s, wenn der Eigenwill‘</w:t>
      </w:r>
      <w:r>
        <w:br/>
        <w:t>Gebrochen und gelassen, still</w:t>
      </w:r>
      <w:r>
        <w:br/>
        <w:t>In Gottes Händen lieget!</w:t>
      </w:r>
      <w:r>
        <w:br/>
        <w:t>Wie gut ist’s, wenn der stolze Sinn</w:t>
      </w:r>
      <w:r>
        <w:br/>
      </w:r>
      <w:proofErr w:type="spellStart"/>
      <w:r>
        <w:t>Vor</w:t>
      </w:r>
      <w:proofErr w:type="spellEnd"/>
      <w:r>
        <w:t xml:space="preserve"> Gottes Gegenwart sinkt hin</w:t>
      </w:r>
      <w:r>
        <w:br/>
        <w:t>Und sich in Demut bieget!</w:t>
      </w:r>
    </w:p>
    <w:p w14:paraId="138CC543" w14:textId="77777777" w:rsidR="00A408F5" w:rsidRDefault="00A408F5" w:rsidP="00A408F5">
      <w:pPr>
        <w:pStyle w:val="StandardWeb"/>
      </w:pPr>
      <w:r>
        <w:t>6. Wie gut ist’s, sich und Kreatur</w:t>
      </w:r>
      <w:r>
        <w:br/>
        <w:t>Verlieren und vergessen nur</w:t>
      </w:r>
      <w:r>
        <w:br/>
        <w:t>Und was sonst könnte stören!</w:t>
      </w:r>
      <w:r>
        <w:br/>
        <w:t>Wie gut ist’s, außer Ort und Zeit</w:t>
      </w:r>
      <w:r>
        <w:br/>
        <w:t>In stiller, süßer Ewigkeit</w:t>
      </w:r>
      <w:r>
        <w:br/>
        <w:t>In ’n Grund des Herzens kehren!</w:t>
      </w:r>
    </w:p>
    <w:p w14:paraId="1A785F3A" w14:textId="77777777" w:rsidR="00A408F5" w:rsidRDefault="00A408F5" w:rsidP="00A408F5">
      <w:pPr>
        <w:pStyle w:val="StandardWeb"/>
      </w:pPr>
      <w:r>
        <w:t>7. Wie gut ist’s, abgeschieden, frei</w:t>
      </w:r>
      <w:r>
        <w:br/>
        <w:t>In dieser Geisteswüstenei</w:t>
      </w:r>
      <w:r>
        <w:br/>
        <w:t>Auf Gottes Reden merken!</w:t>
      </w:r>
      <w:r>
        <w:br/>
        <w:t>Wie gut ist’s, aller Sorgen los</w:t>
      </w:r>
      <w:r>
        <w:br/>
        <w:t>Sanft wie ein Kind in seinem Schoß</w:t>
      </w:r>
      <w:r>
        <w:br/>
      </w:r>
      <w:proofErr w:type="spellStart"/>
      <w:r>
        <w:t>Ausruhn</w:t>
      </w:r>
      <w:proofErr w:type="spellEnd"/>
      <w:r>
        <w:t xml:space="preserve"> von eignen Werken!</w:t>
      </w:r>
    </w:p>
    <w:p w14:paraId="16E9FD47" w14:textId="77777777" w:rsidR="00A408F5" w:rsidRDefault="00A408F5" w:rsidP="00A408F5">
      <w:pPr>
        <w:pStyle w:val="StandardWeb"/>
      </w:pPr>
      <w:r>
        <w:t>8. Wie gut ist’s, wenn der arme Geist,</w:t>
      </w:r>
      <w:r>
        <w:br/>
        <w:t>Der weit und breit herum gereist,</w:t>
      </w:r>
      <w:r>
        <w:br/>
        <w:t>Sein‘ rechte Heimat findet!</w:t>
      </w:r>
      <w:r>
        <w:br/>
        <w:t>Wie gut ist’s, wenn er inniglich</w:t>
      </w:r>
      <w:r>
        <w:br/>
        <w:t>In freier, reiner Liebe sich</w:t>
      </w:r>
      <w:r>
        <w:br/>
      </w:r>
      <w:proofErr w:type="spellStart"/>
      <w:r>
        <w:t>Mit</w:t>
      </w:r>
      <w:proofErr w:type="spellEnd"/>
      <w:r>
        <w:t xml:space="preserve"> Gottes Geist verbindet!</w:t>
      </w:r>
    </w:p>
    <w:p w14:paraId="29A65207" w14:textId="77777777" w:rsidR="00A408F5" w:rsidRDefault="00A408F5" w:rsidP="00A408F5">
      <w:pPr>
        <w:pStyle w:val="StandardWeb"/>
      </w:pPr>
      <w:r>
        <w:lastRenderedPageBreak/>
        <w:t>9. O liebe, süße Ewigkeit,</w:t>
      </w:r>
      <w:r>
        <w:br/>
        <w:t>Du Friedensreich, so weit und breit,</w:t>
      </w:r>
      <w:r>
        <w:br/>
      </w:r>
      <w:proofErr w:type="spellStart"/>
      <w:r>
        <w:t>Wohl</w:t>
      </w:r>
      <w:proofErr w:type="spellEnd"/>
      <w:r>
        <w:t xml:space="preserve"> dem, der dich gefunden!</w:t>
      </w:r>
      <w:r>
        <w:br/>
        <w:t>Mein Geist in deinem stillen Nun</w:t>
      </w:r>
      <w:r>
        <w:br/>
        <w:t xml:space="preserve">Soll stetig im </w:t>
      </w:r>
      <w:proofErr w:type="spellStart"/>
      <w:r>
        <w:t>Verborgnen</w:t>
      </w:r>
      <w:proofErr w:type="spellEnd"/>
      <w:r>
        <w:t xml:space="preserve"> </w:t>
      </w:r>
      <w:proofErr w:type="spellStart"/>
      <w:r>
        <w:t>ruhn</w:t>
      </w:r>
      <w:proofErr w:type="spellEnd"/>
      <w:r>
        <w:t>,</w:t>
      </w:r>
      <w:r>
        <w:br/>
        <w:t>Bis meine Zeit verschwunden.</w:t>
      </w:r>
    </w:p>
    <w:p w14:paraId="4EC08974" w14:textId="77777777" w:rsidR="00A408F5" w:rsidRDefault="00A408F5" w:rsidP="00A408F5">
      <w:pPr>
        <w:pStyle w:val="berschrift1"/>
      </w:pPr>
      <w:r>
        <w:t>Will er nach meinem Zustand fragen</w:t>
      </w:r>
    </w:p>
    <w:p w14:paraId="4B660A1F" w14:textId="77777777" w:rsidR="00A408F5" w:rsidRDefault="00A408F5" w:rsidP="00A408F5">
      <w:pPr>
        <w:pStyle w:val="StandardWeb"/>
      </w:pPr>
      <w:r>
        <w:t>1.) Will er nach meinem Zustand fragen,</w:t>
      </w:r>
      <w:r>
        <w:br/>
      </w:r>
      <w:proofErr w:type="spellStart"/>
      <w:r>
        <w:t>Wie</w:t>
      </w:r>
      <w:proofErr w:type="spellEnd"/>
      <w:r>
        <w:t xml:space="preserve"> es mit mir beschaffen sei?</w:t>
      </w:r>
      <w:r>
        <w:br/>
        <w:t>Ich muss gar heimlich etwas tragen,</w:t>
      </w:r>
      <w:r>
        <w:br/>
        <w:t>Das ich scheu zu entdecken frei.</w:t>
      </w:r>
      <w:r>
        <w:br/>
        <w:t>Doch ich mich nicht enthalten kann,</w:t>
      </w:r>
      <w:r>
        <w:br/>
        <w:t>Etwas davon zu zeigen an.</w:t>
      </w:r>
    </w:p>
    <w:p w14:paraId="249F1F14" w14:textId="77777777" w:rsidR="00A408F5" w:rsidRDefault="00A408F5" w:rsidP="00A408F5">
      <w:pPr>
        <w:pStyle w:val="StandardWeb"/>
      </w:pPr>
      <w:r>
        <w:t xml:space="preserve">2.) Ich </w:t>
      </w:r>
      <w:proofErr w:type="spellStart"/>
      <w:r>
        <w:t>seh</w:t>
      </w:r>
      <w:proofErr w:type="spellEnd"/>
      <w:r>
        <w:t xml:space="preserve"> in mir gar tief verborgen</w:t>
      </w:r>
      <w:r>
        <w:br/>
      </w:r>
      <w:proofErr w:type="spellStart"/>
      <w:r>
        <w:t>Ein’n</w:t>
      </w:r>
      <w:proofErr w:type="spellEnd"/>
      <w:r>
        <w:t xml:space="preserve"> Abgrund von </w:t>
      </w:r>
      <w:proofErr w:type="spellStart"/>
      <w:r>
        <w:t>Melancholei</w:t>
      </w:r>
      <w:proofErr w:type="spellEnd"/>
      <w:r>
        <w:t>,</w:t>
      </w:r>
      <w:r>
        <w:br/>
        <w:t>Der ist, wann ich erwach am Morgen,</w:t>
      </w:r>
      <w:r>
        <w:br/>
        <w:t>Als wenn er immer würde neu.</w:t>
      </w:r>
      <w:r>
        <w:br/>
        <w:t>Drin bringt ich jetzt die Tage zu</w:t>
      </w:r>
      <w:r>
        <w:br/>
        <w:t>Und finde nirgends Rast und Ruh.</w:t>
      </w:r>
    </w:p>
    <w:p w14:paraId="0778179D" w14:textId="77777777" w:rsidR="00A408F5" w:rsidRDefault="00A408F5" w:rsidP="00A408F5">
      <w:pPr>
        <w:pStyle w:val="StandardWeb"/>
      </w:pPr>
      <w:r>
        <w:t>3.) Dies macht ein unaussprechlich Sehnen,</w:t>
      </w:r>
      <w:r>
        <w:br/>
        <w:t>Dass ich schier wünsche nichts zu sein,</w:t>
      </w:r>
      <w:r>
        <w:br/>
        <w:t>Als länger mich in Schwermut grämen</w:t>
      </w:r>
      <w:r>
        <w:br/>
        <w:t>Und heimlich leiden solche Pein.</w:t>
      </w:r>
      <w:r>
        <w:br/>
        <w:t>Doch endlich wird der kalte Tod</w:t>
      </w:r>
      <w:r>
        <w:br/>
        <w:t>Zerbrechen diese Zentnernot.</w:t>
      </w:r>
    </w:p>
    <w:p w14:paraId="252E913E" w14:textId="77777777" w:rsidR="00A408F5" w:rsidRDefault="00A408F5" w:rsidP="00A408F5">
      <w:pPr>
        <w:pStyle w:val="StandardWeb"/>
      </w:pPr>
      <w:r>
        <w:rPr>
          <w:rStyle w:val="Fett"/>
          <w:rFonts w:eastAsiaTheme="majorEastAsia"/>
        </w:rPr>
        <w:t>Antwort des Autors auf vorige Reime</w:t>
      </w:r>
    </w:p>
    <w:p w14:paraId="0686BBA3" w14:textId="77777777" w:rsidR="00A408F5" w:rsidRDefault="00A408F5" w:rsidP="00A408F5">
      <w:pPr>
        <w:pStyle w:val="StandardWeb"/>
      </w:pPr>
      <w:r>
        <w:t>1.) Du darfst dein Kreuz nicht heimlich tragen,</w:t>
      </w:r>
      <w:r>
        <w:br/>
        <w:t>Du musst dein Herz entdecken frei</w:t>
      </w:r>
      <w:r>
        <w:br/>
        <w:t>Und Gott und treuen Freunden sagen,</w:t>
      </w:r>
      <w:r>
        <w:br/>
      </w:r>
      <w:proofErr w:type="spellStart"/>
      <w:r>
        <w:t>Wie</w:t>
      </w:r>
      <w:proofErr w:type="spellEnd"/>
      <w:r>
        <w:t xml:space="preserve"> es mit dir beschaffen sei!</w:t>
      </w:r>
      <w:r>
        <w:br/>
        <w:t>Ein schwerer Mut wird öfters leicht,</w:t>
      </w:r>
      <w:r>
        <w:br/>
      </w:r>
      <w:proofErr w:type="spellStart"/>
      <w:r>
        <w:t>Wenn</w:t>
      </w:r>
      <w:proofErr w:type="spellEnd"/>
      <w:r>
        <w:t xml:space="preserve"> man die Schwermut andern zeigt.</w:t>
      </w:r>
    </w:p>
    <w:p w14:paraId="79D913F5" w14:textId="77777777" w:rsidR="00A408F5" w:rsidRDefault="00A408F5" w:rsidP="00A408F5">
      <w:pPr>
        <w:pStyle w:val="StandardWeb"/>
      </w:pPr>
      <w:r>
        <w:t>2.) Melancholie, so heißt der Jammer,</w:t>
      </w:r>
      <w:r>
        <w:br/>
        <w:t xml:space="preserve">Wovon du mir ein </w:t>
      </w:r>
      <w:proofErr w:type="spellStart"/>
      <w:r>
        <w:t>Vers’chen</w:t>
      </w:r>
      <w:proofErr w:type="spellEnd"/>
      <w:r>
        <w:t xml:space="preserve"> schreibst,</w:t>
      </w:r>
      <w:r>
        <w:br/>
        <w:t>Melancholie, die dunkle Kammer,</w:t>
      </w:r>
      <w:r>
        <w:br/>
        <w:t>Worin du traurig hangen bleibst.</w:t>
      </w:r>
      <w:r>
        <w:br/>
        <w:t>Vielleicht lockt aus dem Trauerhaus</w:t>
      </w:r>
      <w:r>
        <w:br/>
        <w:t>Dich meine Poesie heraus.</w:t>
      </w:r>
    </w:p>
    <w:p w14:paraId="17DFA39B" w14:textId="77777777" w:rsidR="00A408F5" w:rsidRDefault="00A408F5" w:rsidP="00A408F5">
      <w:pPr>
        <w:pStyle w:val="StandardWeb"/>
      </w:pPr>
      <w:r>
        <w:t>3.) Man muss es immer recht entscheiden.</w:t>
      </w:r>
      <w:r>
        <w:br/>
        <w:t>Natur ist noch kein Christentum,</w:t>
      </w:r>
      <w:r>
        <w:br/>
        <w:t>Natur hat Freud, Natur hat Leiden,</w:t>
      </w:r>
      <w:r>
        <w:br/>
        <w:t>Dies macht vor Gott nicht bös noch fromm.</w:t>
      </w:r>
      <w:r>
        <w:br/>
      </w:r>
      <w:r>
        <w:lastRenderedPageBreak/>
        <w:t xml:space="preserve">Lass, wie es will, im Äußern </w:t>
      </w:r>
      <w:proofErr w:type="spellStart"/>
      <w:r>
        <w:t>gehn</w:t>
      </w:r>
      <w:proofErr w:type="spellEnd"/>
      <w:r>
        <w:t>,</w:t>
      </w:r>
      <w:r>
        <w:br/>
        <w:t xml:space="preserve">Du musst dich nach dem Grund </w:t>
      </w:r>
      <w:proofErr w:type="spellStart"/>
      <w:r>
        <w:t>ansehn</w:t>
      </w:r>
      <w:proofErr w:type="spellEnd"/>
      <w:r>
        <w:t>!</w:t>
      </w:r>
    </w:p>
    <w:p w14:paraId="79941FB0" w14:textId="77777777" w:rsidR="00A408F5" w:rsidRDefault="00A408F5" w:rsidP="00A408F5">
      <w:pPr>
        <w:pStyle w:val="StandardWeb"/>
      </w:pPr>
      <w:r>
        <w:t>4.) So bist du, wie du bist inwendig.</w:t>
      </w:r>
      <w:r>
        <w:br/>
        <w:t>Was liebst du, was begehrest du?</w:t>
      </w:r>
      <w:r>
        <w:br/>
        <w:t>Bei diesem Sinn bleib nur beständig,</w:t>
      </w:r>
      <w:r>
        <w:br/>
        <w:t>Bei diesem Grunde bleib in Ruh!</w:t>
      </w:r>
      <w:r>
        <w:br/>
        <w:t>Vernunft mag denken, was sie kann,</w:t>
      </w:r>
      <w:r>
        <w:br/>
        <w:t>Denk nur: Was geht Vernunft mich an?</w:t>
      </w:r>
    </w:p>
    <w:p w14:paraId="42908D7C" w14:textId="77777777" w:rsidR="00A408F5" w:rsidRDefault="00A408F5" w:rsidP="00A408F5">
      <w:pPr>
        <w:pStyle w:val="StandardWeb"/>
      </w:pPr>
      <w:r>
        <w:t>5.) Lass dich von Jesu blindlings führen,</w:t>
      </w:r>
      <w:r>
        <w:br/>
        <w:t>Verleugne dich und liebe nur,</w:t>
      </w:r>
      <w:r>
        <w:br/>
      </w:r>
      <w:proofErr w:type="spellStart"/>
      <w:r>
        <w:t>Hüt</w:t>
      </w:r>
      <w:proofErr w:type="spellEnd"/>
      <w:r>
        <w:t xml:space="preserve"> dich vor allem Spekulieren,</w:t>
      </w:r>
      <w:r>
        <w:br/>
        <w:t>Ein Kindersinn trifft leicht die Spur.</w:t>
      </w:r>
      <w:r>
        <w:br/>
        <w:t>Und wenn Vernunft dir Zweifel macht,</w:t>
      </w:r>
      <w:r>
        <w:br/>
      </w:r>
      <w:proofErr w:type="spellStart"/>
      <w:r>
        <w:t>So</w:t>
      </w:r>
      <w:proofErr w:type="spellEnd"/>
      <w:r>
        <w:t xml:space="preserve"> gib nicht auf ihr Zweifeln acht!</w:t>
      </w:r>
    </w:p>
    <w:p w14:paraId="3E90B347" w14:textId="77777777" w:rsidR="00A408F5" w:rsidRDefault="00A408F5" w:rsidP="00A408F5">
      <w:pPr>
        <w:pStyle w:val="StandardWeb"/>
      </w:pPr>
      <w:r>
        <w:t xml:space="preserve">6.) Sag, </w:t>
      </w:r>
      <w:proofErr w:type="spellStart"/>
      <w:r>
        <w:t>würd’st</w:t>
      </w:r>
      <w:proofErr w:type="spellEnd"/>
      <w:r>
        <w:t xml:space="preserve"> du weinen oder lachen,</w:t>
      </w:r>
      <w:r>
        <w:br/>
      </w:r>
      <w:proofErr w:type="spellStart"/>
      <w:r>
        <w:t>Wenn</w:t>
      </w:r>
      <w:proofErr w:type="spellEnd"/>
      <w:r>
        <w:t xml:space="preserve"> dich ein Blindgeborner gleich</w:t>
      </w:r>
      <w:r>
        <w:br/>
        <w:t>Wollt an der Sonne zweifeln machen?</w:t>
      </w:r>
      <w:r>
        <w:br/>
        <w:t>So ist Vernunft an Gottes Reich.</w:t>
      </w:r>
      <w:r>
        <w:br/>
        <w:t xml:space="preserve">Ei, saug die Brust und dich nur </w:t>
      </w:r>
      <w:proofErr w:type="spellStart"/>
      <w:r>
        <w:t>nähr</w:t>
      </w:r>
      <w:proofErr w:type="spellEnd"/>
      <w:r>
        <w:br/>
        <w:t>Und forsch nicht, wie die Milch kommt her!</w:t>
      </w:r>
    </w:p>
    <w:p w14:paraId="503A6D7A" w14:textId="77777777" w:rsidR="00A408F5" w:rsidRDefault="00A408F5" w:rsidP="00A408F5">
      <w:pPr>
        <w:pStyle w:val="StandardWeb"/>
      </w:pPr>
      <w:r>
        <w:t>7.) Du musst von Gott nichts Arges denken,</w:t>
      </w:r>
      <w:r>
        <w:br/>
        <w:t xml:space="preserve">Er ist ganz Liebe, </w:t>
      </w:r>
      <w:proofErr w:type="spellStart"/>
      <w:r>
        <w:t>Güt</w:t>
      </w:r>
      <w:proofErr w:type="spellEnd"/>
      <w:r>
        <w:t xml:space="preserve"> und Treu,</w:t>
      </w:r>
      <w:r>
        <w:br/>
        <w:t>Er hat nicht Lust, dass wir uns kränken</w:t>
      </w:r>
      <w:r>
        <w:br/>
        <w:t>Durch Schwermut und ihm bleiben scheu.</w:t>
      </w:r>
      <w:r>
        <w:br/>
        <w:t>Denk, Gott will in dein Herz hinein,</w:t>
      </w:r>
      <w:r>
        <w:br/>
        <w:t>Drum muss es weit und offen sein!</w:t>
      </w:r>
    </w:p>
    <w:p w14:paraId="6C86D47C" w14:textId="77777777" w:rsidR="00A408F5" w:rsidRDefault="00A408F5" w:rsidP="00A408F5">
      <w:pPr>
        <w:pStyle w:val="StandardWeb"/>
      </w:pPr>
      <w:r>
        <w:t xml:space="preserve">8.) Gott ist ein </w:t>
      </w:r>
      <w:proofErr w:type="spellStart"/>
      <w:r>
        <w:t>wonnesames</w:t>
      </w:r>
      <w:proofErr w:type="spellEnd"/>
      <w:r>
        <w:t xml:space="preserve"> Wesen,</w:t>
      </w:r>
      <w:r>
        <w:br/>
        <w:t>Ganz freundlich, stille, sanft und froh.</w:t>
      </w:r>
      <w:r>
        <w:br/>
        <w:t>Soll deine Krankheit recht genesen,</w:t>
      </w:r>
      <w:r>
        <w:br/>
      </w:r>
      <w:proofErr w:type="spellStart"/>
      <w:r>
        <w:t>So</w:t>
      </w:r>
      <w:proofErr w:type="spellEnd"/>
      <w:r>
        <w:t xml:space="preserve"> muss dein Grund auch werde so.</w:t>
      </w:r>
      <w:r>
        <w:br/>
        <w:t>Ei, diene Gott mit Freuden doch,</w:t>
      </w:r>
      <w:r>
        <w:br/>
        <w:t>Zeig, dass sein Dienst ein sanftes Joch!</w:t>
      </w:r>
    </w:p>
    <w:p w14:paraId="0B9279DC" w14:textId="77777777" w:rsidR="00A408F5" w:rsidRDefault="00A408F5" w:rsidP="00A408F5">
      <w:pPr>
        <w:pStyle w:val="StandardWeb"/>
      </w:pPr>
      <w:r>
        <w:t>9.) Mit vielem Forschen durchzudringen,</w:t>
      </w:r>
      <w:r>
        <w:br/>
        <w:t xml:space="preserve">Bringt </w:t>
      </w:r>
      <w:proofErr w:type="spellStart"/>
      <w:r>
        <w:t>größern</w:t>
      </w:r>
      <w:proofErr w:type="spellEnd"/>
      <w:r>
        <w:t xml:space="preserve"> Schaden, als man glaubt,</w:t>
      </w:r>
      <w:r>
        <w:br/>
        <w:t>Gott lässt sich mit Gewalt nicht zwingen,</w:t>
      </w:r>
      <w:r>
        <w:br/>
        <w:t>Brich deinen Willen, nicht das Haupt.</w:t>
      </w:r>
      <w:r>
        <w:br/>
      </w:r>
      <w:proofErr w:type="spellStart"/>
      <w:r>
        <w:t>Erwart</w:t>
      </w:r>
      <w:proofErr w:type="spellEnd"/>
      <w:r>
        <w:t xml:space="preserve"> nur in </w:t>
      </w:r>
      <w:proofErr w:type="spellStart"/>
      <w:r>
        <w:t>gelassnem</w:t>
      </w:r>
      <w:proofErr w:type="spellEnd"/>
      <w:r>
        <w:t xml:space="preserve"> Grund</w:t>
      </w:r>
      <w:r>
        <w:br/>
        <w:t xml:space="preserve">Der </w:t>
      </w:r>
      <w:proofErr w:type="spellStart"/>
      <w:r>
        <w:t>ew’gen</w:t>
      </w:r>
      <w:proofErr w:type="spellEnd"/>
      <w:r>
        <w:t xml:space="preserve"> Weisheit Zeit und Stund!</w:t>
      </w:r>
    </w:p>
    <w:p w14:paraId="0D59941D" w14:textId="77777777" w:rsidR="00A408F5" w:rsidRDefault="00A408F5" w:rsidP="00A408F5">
      <w:pPr>
        <w:pStyle w:val="StandardWeb"/>
      </w:pPr>
      <w:r>
        <w:t>10.) Viel besser ist ein Handgeschäfte,</w:t>
      </w:r>
      <w:r>
        <w:br/>
        <w:t>Als traurig sein beim Müßiggang.</w:t>
      </w:r>
      <w:r>
        <w:br/>
        <w:t>Erquicke dann und wann die Kräfte</w:t>
      </w:r>
      <w:r>
        <w:br/>
        <w:t>Durch einen guten Lobgesang,</w:t>
      </w:r>
      <w:r>
        <w:br/>
        <w:t>Vergiss dein Elend und dich freu</w:t>
      </w:r>
      <w:r>
        <w:br/>
        <w:t>In Gottes Herrlichkeit und Treu!</w:t>
      </w:r>
    </w:p>
    <w:p w14:paraId="4093CFF0" w14:textId="77777777" w:rsidR="00A408F5" w:rsidRDefault="00A408F5" w:rsidP="00A408F5">
      <w:pPr>
        <w:pStyle w:val="StandardWeb"/>
      </w:pPr>
      <w:r>
        <w:lastRenderedPageBreak/>
        <w:t>11.) Nimm auf dies Kreuz und alle Leiden</w:t>
      </w:r>
      <w:r>
        <w:br/>
        <w:t>Und trag es Jesu willig nach!</w:t>
      </w:r>
      <w:r>
        <w:br/>
        <w:t>Es folgen wesentliche Freuden</w:t>
      </w:r>
      <w:r>
        <w:br/>
        <w:t>Nach langem, bangem O und Ach.</w:t>
      </w:r>
      <w:r>
        <w:br/>
        <w:t xml:space="preserve">Der Glaube muss durch Proben </w:t>
      </w:r>
      <w:proofErr w:type="spellStart"/>
      <w:r>
        <w:t>gehn</w:t>
      </w:r>
      <w:proofErr w:type="spellEnd"/>
      <w:r>
        <w:br/>
        <w:t>Und glauben lernen ohne Sehn.</w:t>
      </w:r>
    </w:p>
    <w:p w14:paraId="019CF4E5" w14:textId="77777777" w:rsidR="00A408F5" w:rsidRDefault="00A408F5" w:rsidP="00A408F5">
      <w:pPr>
        <w:pStyle w:val="StandardWeb"/>
      </w:pPr>
      <w:r>
        <w:t>12.) Wohl dem, der ganz in Gott kann sterben</w:t>
      </w:r>
      <w:r>
        <w:br/>
        <w:t>Der Kreatur und Eigenheit!</w:t>
      </w:r>
      <w:r>
        <w:br/>
        <w:t xml:space="preserve">Der wird ein </w:t>
      </w:r>
      <w:proofErr w:type="spellStart"/>
      <w:r>
        <w:t>göttlichs</w:t>
      </w:r>
      <w:proofErr w:type="spellEnd"/>
      <w:r>
        <w:t xml:space="preserve"> Leben erben,</w:t>
      </w:r>
      <w:r>
        <w:br/>
        <w:t>Von Kummer, Angst und Weh befreit.</w:t>
      </w:r>
      <w:r>
        <w:br/>
        <w:t>Es kann fürwahr nur dieser Tod</w:t>
      </w:r>
      <w:r>
        <w:br/>
        <w:t>Zerbrechen deine Zentnernot.</w:t>
      </w:r>
    </w:p>
    <w:p w14:paraId="1D8005F8" w14:textId="77777777" w:rsidR="00A408F5" w:rsidRDefault="00A408F5" w:rsidP="00A408F5">
      <w:pPr>
        <w:pStyle w:val="berschrift1"/>
      </w:pPr>
      <w:r>
        <w:t>Willkommen, verklärter Gottes Sohn</w:t>
      </w:r>
    </w:p>
    <w:p w14:paraId="5371B0D1" w14:textId="77777777" w:rsidR="00A408F5" w:rsidRDefault="00A408F5" w:rsidP="00A408F5">
      <w:pPr>
        <w:pStyle w:val="StandardWeb"/>
      </w:pPr>
      <w:r>
        <w:t>1.) Willkommen, verklärter Gottes Sohn,</w:t>
      </w:r>
      <w:r>
        <w:br/>
        <w:t>Der im Triumph bist auferstanden!</w:t>
      </w:r>
      <w:r>
        <w:br/>
        <w:t>Im Himmel schallt der Freudenton:</w:t>
      </w:r>
      <w:r>
        <w:br/>
        <w:t>Es sind entzwei des Todes Banden!</w:t>
      </w:r>
      <w:r>
        <w:br/>
        <w:t>Ich jauchze mit, dein Sieg erfreuet mich:</w:t>
      </w:r>
      <w:r>
        <w:br/>
        <w:t>Mein Jesus lebt und herrschet ewiglich!</w:t>
      </w:r>
    </w:p>
    <w:p w14:paraId="4B9924D5" w14:textId="77777777" w:rsidR="00A408F5" w:rsidRDefault="00A408F5" w:rsidP="00A408F5">
      <w:pPr>
        <w:pStyle w:val="StandardWeb"/>
      </w:pPr>
      <w:r>
        <w:t>2.) Es betet dich der Himmel an,</w:t>
      </w:r>
      <w:r>
        <w:br/>
        <w:t>Der Engel Scharen fallen nieder.</w:t>
      </w:r>
      <w:r>
        <w:br/>
        <w:t>Die Jünger haben’s auch getan,</w:t>
      </w:r>
      <w:r>
        <w:br/>
        <w:t>Ich ehre dich durch meine Lieder.</w:t>
      </w:r>
      <w:r>
        <w:br/>
        <w:t>Du bist mein Gott, mein König nur allein,</w:t>
      </w:r>
      <w:r>
        <w:br/>
        <w:t>Ich geb mich dir, mein ganzes Herz ist dein.</w:t>
      </w:r>
    </w:p>
    <w:p w14:paraId="4D26D03A" w14:textId="77777777" w:rsidR="00A408F5" w:rsidRDefault="00A408F5" w:rsidP="00A408F5">
      <w:pPr>
        <w:pStyle w:val="StandardWeb"/>
      </w:pPr>
      <w:r>
        <w:t>3.) Nun steht der andre Adam da,</w:t>
      </w:r>
      <w:r>
        <w:br/>
        <w:t>Ins Paradies aufs neu versetzet.</w:t>
      </w:r>
      <w:r>
        <w:br/>
        <w:t xml:space="preserve">Die </w:t>
      </w:r>
      <w:proofErr w:type="spellStart"/>
      <w:r>
        <w:t>offne</w:t>
      </w:r>
      <w:proofErr w:type="spellEnd"/>
      <w:r>
        <w:t xml:space="preserve"> </w:t>
      </w:r>
      <w:proofErr w:type="spellStart"/>
      <w:r>
        <w:t>Pfort</w:t>
      </w:r>
      <w:proofErr w:type="spellEnd"/>
      <w:r>
        <w:t>‘ im Geist ist nah.</w:t>
      </w:r>
      <w:r>
        <w:br/>
        <w:t>Wer mit ihm stirbt, wird mit ergetzet.</w:t>
      </w:r>
      <w:r>
        <w:br/>
        <w:t>Das Haupt ist durch und zieht die Glieder nach,</w:t>
      </w:r>
      <w:r>
        <w:br/>
        <w:t>Durch Kreuz und Tod, zum sel’gen Ostertag.</w:t>
      </w:r>
    </w:p>
    <w:p w14:paraId="650F1A88" w14:textId="77777777" w:rsidR="00A408F5" w:rsidRDefault="00A408F5" w:rsidP="00A408F5">
      <w:pPr>
        <w:pStyle w:val="StandardWeb"/>
      </w:pPr>
      <w:r>
        <w:t>4.) Das göttlich‘ Leben, das in mir</w:t>
      </w:r>
      <w:r>
        <w:br/>
        <w:t>Und allen durch die Sünd‘ erstorben,</w:t>
      </w:r>
      <w:r>
        <w:br/>
        <w:t>Nun grünet aus dem Tod herfür.</w:t>
      </w:r>
      <w:r>
        <w:br/>
        <w:t xml:space="preserve">Mein Heiland hat’s so </w:t>
      </w:r>
      <w:proofErr w:type="spellStart"/>
      <w:r>
        <w:t>teu’r</w:t>
      </w:r>
      <w:proofErr w:type="spellEnd"/>
      <w:r>
        <w:t xml:space="preserve"> erworben.</w:t>
      </w:r>
      <w:r>
        <w:br/>
        <w:t>Es leuchtet klar aus seinem Angesicht</w:t>
      </w:r>
      <w:r>
        <w:br/>
        <w:t>Der Gottheit Bild, der Unschuld schönes Licht.</w:t>
      </w:r>
    </w:p>
    <w:p w14:paraId="0F79CEF7" w14:textId="77777777" w:rsidR="00A408F5" w:rsidRDefault="00A408F5" w:rsidP="00A408F5">
      <w:pPr>
        <w:pStyle w:val="StandardWeb"/>
      </w:pPr>
      <w:r>
        <w:t>5.) Man kann aus deiner Gegenwart,</w:t>
      </w:r>
      <w:r>
        <w:br/>
      </w:r>
      <w:proofErr w:type="spellStart"/>
      <w:r>
        <w:t>Erstandner</w:t>
      </w:r>
      <w:proofErr w:type="spellEnd"/>
      <w:r>
        <w:t xml:space="preserve"> Held, viel Wunder lesen:</w:t>
      </w:r>
      <w:r>
        <w:br/>
        <w:t>Wie göttlich, herrlich, rein und zart,</w:t>
      </w:r>
      <w:r>
        <w:br/>
        <w:t>Wie liebenswürdig ist dein Wesen!</w:t>
      </w:r>
      <w:r>
        <w:br/>
        <w:t>O Jesu, schau, wie finster bin ich noch,</w:t>
      </w:r>
      <w:r>
        <w:br/>
        <w:t>Verkläre mich nach deinem Bilde doch.</w:t>
      </w:r>
    </w:p>
    <w:p w14:paraId="4F05A15C" w14:textId="77777777" w:rsidR="00A408F5" w:rsidRDefault="00A408F5" w:rsidP="00A408F5">
      <w:pPr>
        <w:pStyle w:val="StandardWeb"/>
      </w:pPr>
      <w:r>
        <w:lastRenderedPageBreak/>
        <w:t>6.) Ich werfe, mit Maria, mich,</w:t>
      </w:r>
      <w:r>
        <w:br/>
        <w:t>Mein Herr und Gott, zu deinen Füßen.</w:t>
      </w:r>
      <w:r>
        <w:br/>
        <w:t>Und wenn ich dürfte, wollt ich dich,</w:t>
      </w:r>
      <w:r>
        <w:br/>
        <w:t>Mit ihr, in Demut innigst küssen:</w:t>
      </w:r>
      <w:r>
        <w:br/>
        <w:t>Sprich auch ein Wort mit Kraft ins Herze mir,</w:t>
      </w:r>
      <w:r>
        <w:br/>
      </w:r>
      <w:proofErr w:type="spellStart"/>
      <w:r>
        <w:t>So</w:t>
      </w:r>
      <w:proofErr w:type="spellEnd"/>
      <w:r>
        <w:t xml:space="preserve"> schau ich dich, so freu ich mich in dir.</w:t>
      </w:r>
    </w:p>
    <w:p w14:paraId="260C3924" w14:textId="77777777" w:rsidR="00A408F5" w:rsidRDefault="00A408F5" w:rsidP="00A408F5">
      <w:pPr>
        <w:pStyle w:val="StandardWeb"/>
      </w:pPr>
      <w:r>
        <w:t>7.) Verklärtes Haupt, nun lebest du.</w:t>
      </w:r>
      <w:r>
        <w:br/>
        <w:t>Ach, lass mich, als dein Glied, auch leben.</w:t>
      </w:r>
      <w:r>
        <w:br/>
        <w:t>Kannst du dem Elend sehen zu?</w:t>
      </w:r>
      <w:r>
        <w:br/>
        <w:t>Willst du dein Kind nicht auch erheben</w:t>
      </w:r>
      <w:r>
        <w:br/>
        <w:t>Aus Not und Tod, aus Sünd‘ und Eigenheit,</w:t>
      </w:r>
      <w:r>
        <w:br/>
        <w:t>Zu leben dir in wahrer Heiligkeit?</w:t>
      </w:r>
    </w:p>
    <w:p w14:paraId="3DF8D113" w14:textId="77777777" w:rsidR="00A408F5" w:rsidRDefault="00A408F5" w:rsidP="00A408F5">
      <w:pPr>
        <w:pStyle w:val="StandardWeb"/>
      </w:pPr>
      <w:r>
        <w:t xml:space="preserve">8.) Du lebest fremde dieser </w:t>
      </w:r>
      <w:proofErr w:type="spellStart"/>
      <w:r>
        <w:t>Erd</w:t>
      </w:r>
      <w:proofErr w:type="spellEnd"/>
      <w:r>
        <w:t>‘,</w:t>
      </w:r>
      <w:r>
        <w:br/>
        <w:t>Im Paradies, in Gottes Frieden.</w:t>
      </w:r>
      <w:r>
        <w:br/>
        <w:t xml:space="preserve">Gib, dass ich auch im Geiste </w:t>
      </w:r>
      <w:proofErr w:type="spellStart"/>
      <w:r>
        <w:t>werd</w:t>
      </w:r>
      <w:proofErr w:type="spellEnd"/>
      <w:r>
        <w:t>‘</w:t>
      </w:r>
      <w:r>
        <w:br/>
        <w:t>Also von allem abgeschieden.</w:t>
      </w:r>
      <w:r>
        <w:br/>
        <w:t xml:space="preserve">Dem </w:t>
      </w:r>
      <w:proofErr w:type="spellStart"/>
      <w:r>
        <w:t>Eiteln</w:t>
      </w:r>
      <w:proofErr w:type="spellEnd"/>
      <w:r>
        <w:t xml:space="preserve"> tot, und dir im Geist gemein,</w:t>
      </w:r>
      <w:r>
        <w:br/>
      </w:r>
      <w:proofErr w:type="spellStart"/>
      <w:r>
        <w:t>So</w:t>
      </w:r>
      <w:proofErr w:type="spellEnd"/>
      <w:r>
        <w:t xml:space="preserve"> leb in mir, o Lebensfürst, allein.</w:t>
      </w:r>
    </w:p>
    <w:p w14:paraId="0D79AC2F" w14:textId="77777777" w:rsidR="00A408F5" w:rsidRDefault="00A408F5" w:rsidP="00A408F5">
      <w:pPr>
        <w:pStyle w:val="StandardWeb"/>
      </w:pPr>
      <w:r>
        <w:t>9.) Brich durch, er koste, was es will.</w:t>
      </w:r>
      <w:r>
        <w:br/>
        <w:t>Was du nicht bist, lass in mir sterben,</w:t>
      </w:r>
      <w:r>
        <w:br/>
        <w:t xml:space="preserve">Dass ich auch </w:t>
      </w:r>
      <w:proofErr w:type="spellStart"/>
      <w:r>
        <w:t>mög</w:t>
      </w:r>
      <w:proofErr w:type="spellEnd"/>
      <w:r>
        <w:t xml:space="preserve"> dies frohe Ziel,</w:t>
      </w:r>
      <w:r>
        <w:br/>
        <w:t>Den Auferstehungsstand, ererben.</w:t>
      </w:r>
      <w:r>
        <w:br/>
        <w:t xml:space="preserve">Ich kann ja nichts, ich lieg im Tod </w:t>
      </w:r>
      <w:proofErr w:type="spellStart"/>
      <w:r>
        <w:t>verhaft</w:t>
      </w:r>
      <w:proofErr w:type="spellEnd"/>
      <w:r>
        <w:t>‘,</w:t>
      </w:r>
      <w:r>
        <w:br/>
      </w:r>
      <w:proofErr w:type="spellStart"/>
      <w:r>
        <w:t>Wirk</w:t>
      </w:r>
      <w:proofErr w:type="spellEnd"/>
      <w:r>
        <w:t xml:space="preserve"> du in mir durch deines Lebens Kraft.</w:t>
      </w:r>
    </w:p>
    <w:p w14:paraId="0FCF383B" w14:textId="77777777" w:rsidR="00A408F5" w:rsidRDefault="00A408F5" w:rsidP="00A408F5">
      <w:pPr>
        <w:pStyle w:val="StandardWeb"/>
      </w:pPr>
      <w:r>
        <w:t xml:space="preserve">10.) </w:t>
      </w:r>
      <w:proofErr w:type="spellStart"/>
      <w:r>
        <w:t>Wirk</w:t>
      </w:r>
      <w:proofErr w:type="spellEnd"/>
      <w:r>
        <w:t xml:space="preserve"> du in mir, zieh himmelwärts</w:t>
      </w:r>
      <w:r>
        <w:br/>
        <w:t>Begierden, Sinnen und Gedanken,</w:t>
      </w:r>
      <w:r>
        <w:br/>
        <w:t>Dass, wo du bist, mein ganzes Herz</w:t>
      </w:r>
      <w:r>
        <w:br/>
        <w:t xml:space="preserve">Von nun an leben mag </w:t>
      </w:r>
      <w:proofErr w:type="spellStart"/>
      <w:r>
        <w:t>ohn</w:t>
      </w:r>
      <w:proofErr w:type="spellEnd"/>
      <w:r>
        <w:t>‘ Wanken:</w:t>
      </w:r>
      <w:r>
        <w:br/>
        <w:t>Du bist nicht fern. Wer dich nur liebet rein,</w:t>
      </w:r>
      <w:r>
        <w:br/>
        <w:t>Der kann im Geist bei dir im Himmel sein.</w:t>
      </w:r>
    </w:p>
    <w:p w14:paraId="5E8CC435" w14:textId="77777777" w:rsidR="00A408F5" w:rsidRDefault="00A408F5" w:rsidP="00A408F5">
      <w:pPr>
        <w:pStyle w:val="berschrift1"/>
      </w:pPr>
      <w:r>
        <w:t>Wo bleibt die Pracht sonst grüner Bäume?</w:t>
      </w:r>
    </w:p>
    <w:p w14:paraId="5950083C" w14:textId="77777777" w:rsidR="00A408F5" w:rsidRDefault="00A408F5" w:rsidP="00A408F5">
      <w:pPr>
        <w:pStyle w:val="StandardWeb"/>
      </w:pPr>
      <w:r>
        <w:t>1.) Wo bleibt die Pracht sonst grüner Bäume?</w:t>
      </w:r>
      <w:r>
        <w:br/>
        <w:t>So mancher schönen Blume Zier?</w:t>
      </w:r>
      <w:r>
        <w:br/>
        <w:t>Und wo im Tod der Narren Träume?</w:t>
      </w:r>
      <w:r>
        <w:br/>
        <w:t>Wer will, such seinen Himmel hier.</w:t>
      </w:r>
      <w:r>
        <w:br/>
        <w:t>Mein unverwelklich schöner Garten</w:t>
      </w:r>
      <w:r>
        <w:br/>
        <w:t xml:space="preserve">Steht schon im </w:t>
      </w:r>
      <w:proofErr w:type="spellStart"/>
      <w:r>
        <w:t>blühn</w:t>
      </w:r>
      <w:proofErr w:type="spellEnd"/>
      <w:r>
        <w:t>, kann ja warten.</w:t>
      </w:r>
    </w:p>
    <w:p w14:paraId="6E58BD9C" w14:textId="77777777" w:rsidR="00A408F5" w:rsidRDefault="00A408F5" w:rsidP="00A408F5">
      <w:pPr>
        <w:pStyle w:val="StandardWeb"/>
      </w:pPr>
      <w:r>
        <w:t>2.) Merk, Seel‘, was nackte Bäume lehren,</w:t>
      </w:r>
      <w:r>
        <w:br/>
        <w:t>Und jetzt im Herbst das kahle Feld.</w:t>
      </w:r>
      <w:r>
        <w:br/>
        <w:t>Lass dich kein’n Schein noch Traum betören,</w:t>
      </w:r>
      <w:r>
        <w:br/>
        <w:t>Gar nichts besteht in dieser Welt.</w:t>
      </w:r>
      <w:r>
        <w:br/>
        <w:t>Such nackt ein ewig-himmlisch Leben,</w:t>
      </w:r>
      <w:r>
        <w:br/>
        <w:t>Das Jesu Einfluss nur kann geben.</w:t>
      </w:r>
    </w:p>
    <w:p w14:paraId="5D6F0561" w14:textId="77777777" w:rsidR="00A408F5" w:rsidRDefault="00A408F5" w:rsidP="00A408F5">
      <w:pPr>
        <w:pStyle w:val="StandardWeb"/>
      </w:pPr>
      <w:r>
        <w:lastRenderedPageBreak/>
        <w:t>3.) Dir, Gott, sei Dank, dass wir gesehen</w:t>
      </w:r>
      <w:r>
        <w:br/>
        <w:t>Dein anmutsvolles Frühlingslicht.</w:t>
      </w:r>
      <w:r>
        <w:br/>
        <w:t>Dass du uns auch, zum Leibbestehen,</w:t>
      </w:r>
      <w:r>
        <w:br/>
        <w:t xml:space="preserve">Gabst reichlich manche </w:t>
      </w:r>
      <w:proofErr w:type="spellStart"/>
      <w:r>
        <w:t>Sommerfrücht</w:t>
      </w:r>
      <w:proofErr w:type="spellEnd"/>
      <w:r>
        <w:t>:</w:t>
      </w:r>
      <w:r>
        <w:br/>
        <w:t>Jetzt fallen alle Blätter nieder,</w:t>
      </w:r>
      <w:r>
        <w:br/>
        <w:t>Und geben dir ihr Schönes wieder.</w:t>
      </w:r>
    </w:p>
    <w:p w14:paraId="072E2FE3" w14:textId="77777777" w:rsidR="00A408F5" w:rsidRDefault="00A408F5" w:rsidP="00A408F5">
      <w:pPr>
        <w:pStyle w:val="StandardWeb"/>
      </w:pPr>
      <w:r>
        <w:t xml:space="preserve">4.) </w:t>
      </w:r>
      <w:proofErr w:type="spellStart"/>
      <w:r>
        <w:t>Mein’s</w:t>
      </w:r>
      <w:proofErr w:type="spellEnd"/>
      <w:r>
        <w:t xml:space="preserve"> Lebens eitle Frühlingsjahre,</w:t>
      </w:r>
      <w:r>
        <w:br/>
        <w:t xml:space="preserve">Mein </w:t>
      </w:r>
      <w:proofErr w:type="spellStart"/>
      <w:r>
        <w:t>muntrer</w:t>
      </w:r>
      <w:proofErr w:type="spellEnd"/>
      <w:r>
        <w:t xml:space="preserve"> Sommer ist auch hin:</w:t>
      </w:r>
      <w:r>
        <w:br/>
        <w:t>Ich weiß, ich fühle und erfahre,</w:t>
      </w:r>
      <w:r>
        <w:br/>
        <w:t xml:space="preserve">Dass ich im Herbst </w:t>
      </w:r>
      <w:proofErr w:type="spellStart"/>
      <w:r>
        <w:t>mein’s</w:t>
      </w:r>
      <w:proofErr w:type="spellEnd"/>
      <w:r>
        <w:t xml:space="preserve"> Lebens bin.</w:t>
      </w:r>
      <w:r>
        <w:br/>
        <w:t>Ich fall auch, wie die Blätter, nieder,</w:t>
      </w:r>
      <w:r>
        <w:br/>
        <w:t>Und geb dir Kraft und Schönheit wieder.</w:t>
      </w:r>
    </w:p>
    <w:p w14:paraId="11EFBC2F" w14:textId="77777777" w:rsidR="00A408F5" w:rsidRDefault="00A408F5" w:rsidP="00A408F5">
      <w:pPr>
        <w:pStyle w:val="StandardWeb"/>
      </w:pPr>
      <w:r>
        <w:t xml:space="preserve">5.) Du </w:t>
      </w:r>
      <w:proofErr w:type="spellStart"/>
      <w:r>
        <w:t>gabest</w:t>
      </w:r>
      <w:proofErr w:type="spellEnd"/>
      <w:r>
        <w:t xml:space="preserve"> meiner Gnadenjugend,</w:t>
      </w:r>
      <w:r>
        <w:br/>
      </w:r>
      <w:proofErr w:type="spellStart"/>
      <w:r>
        <w:t>Mein’m</w:t>
      </w:r>
      <w:proofErr w:type="spellEnd"/>
      <w:r>
        <w:t xml:space="preserve"> Geistessommer, manche Kraft,</w:t>
      </w:r>
      <w:r>
        <w:br/>
        <w:t>Ernst, Gaben, Schönheit, Licht und Tugend,</w:t>
      </w:r>
      <w:r>
        <w:br/>
        <w:t>Worein sich Selbstheit leicht vergafft.</w:t>
      </w:r>
      <w:r>
        <w:br/>
        <w:t>Mein Herbst dir nackt erwartend dienet,</w:t>
      </w:r>
      <w:r>
        <w:br/>
        <w:t>Bis mein Gebeine wieder grünet.</w:t>
      </w:r>
    </w:p>
    <w:p w14:paraId="35130AB3" w14:textId="77777777" w:rsidR="00A408F5" w:rsidRDefault="00A408F5" w:rsidP="00A408F5">
      <w:pPr>
        <w:pStyle w:val="StandardWeb"/>
      </w:pPr>
      <w:r>
        <w:t>6.) Gott gab’s, Gott nahm’s, ich will ihn ehren,</w:t>
      </w:r>
      <w:r>
        <w:br/>
        <w:t>Du Gott bist nur beständig schön.</w:t>
      </w:r>
      <w:r>
        <w:br/>
        <w:t xml:space="preserve">Mein </w:t>
      </w:r>
      <w:proofErr w:type="spellStart"/>
      <w:r>
        <w:t>g’nugsam’s</w:t>
      </w:r>
      <w:proofErr w:type="spellEnd"/>
      <w:r>
        <w:t xml:space="preserve"> Heil, mein ganz Begehren,</w:t>
      </w:r>
      <w:r>
        <w:br/>
        <w:t xml:space="preserve">Mein Nichts, mein Staub, soll dich </w:t>
      </w:r>
      <w:proofErr w:type="spellStart"/>
      <w:r>
        <w:t>erhöhn</w:t>
      </w:r>
      <w:proofErr w:type="spellEnd"/>
      <w:r>
        <w:t>.</w:t>
      </w:r>
      <w:r>
        <w:br/>
        <w:t>Gibst du mir einst die Ehrenkrone,</w:t>
      </w:r>
      <w:r>
        <w:br/>
        <w:t>Leg ich sie freudig dir zum Throne.</w:t>
      </w:r>
    </w:p>
    <w:p w14:paraId="05E0D24E" w14:textId="1CF0B981" w:rsidR="00CB7F0B" w:rsidRDefault="00CB7F0B" w:rsidP="00CB7F0B">
      <w:pPr>
        <w:pStyle w:val="berschrift1"/>
      </w:pPr>
      <w:r>
        <w:t>Wo ist die Schule denn auf Erden</w:t>
      </w:r>
    </w:p>
    <w:p w14:paraId="417DB031" w14:textId="7C272C70" w:rsidR="00CB7F0B" w:rsidRDefault="00CB7F0B" w:rsidP="00CB7F0B">
      <w:pPr>
        <w:pStyle w:val="StandardWeb"/>
      </w:pPr>
      <w:r>
        <w:t>Wo ist die Schule denn auf Erden,</w:t>
      </w:r>
      <w:r>
        <w:br/>
        <w:t>Da große Männer Kinder werden,</w:t>
      </w:r>
      <w:r>
        <w:br/>
        <w:t>Und kleine Kinder heißen groß?</w:t>
      </w:r>
      <w:r>
        <w:br/>
        <w:t>Wo ist die Schule, da man liebet,</w:t>
      </w:r>
      <w:r>
        <w:br/>
        <w:t xml:space="preserve">Da man sein </w:t>
      </w:r>
      <w:proofErr w:type="spellStart"/>
      <w:r>
        <w:t>All’s</w:t>
      </w:r>
      <w:proofErr w:type="spellEnd"/>
      <w:r>
        <w:t xml:space="preserve"> zum Schulgeld </w:t>
      </w:r>
      <w:proofErr w:type="spellStart"/>
      <w:r>
        <w:t>gibet</w:t>
      </w:r>
      <w:proofErr w:type="spellEnd"/>
      <w:r>
        <w:t>,</w:t>
      </w:r>
      <w:r>
        <w:br/>
        <w:t xml:space="preserve">Da man zur </w:t>
      </w:r>
      <w:proofErr w:type="spellStart"/>
      <w:r>
        <w:t>Schul</w:t>
      </w:r>
      <w:proofErr w:type="spellEnd"/>
      <w:r>
        <w:t xml:space="preserve">‘ geht, arm und bloß? </w:t>
      </w:r>
    </w:p>
    <w:p w14:paraId="0DDD1248" w14:textId="77777777" w:rsidR="00CB7F0B" w:rsidRDefault="00CB7F0B" w:rsidP="00CB7F0B">
      <w:pPr>
        <w:pStyle w:val="StandardWeb"/>
      </w:pPr>
      <w:r>
        <w:t xml:space="preserve">Wo lern‘ ich’s, dass ich </w:t>
      </w:r>
      <w:proofErr w:type="spellStart"/>
      <w:r>
        <w:t>All’s</w:t>
      </w:r>
      <w:proofErr w:type="spellEnd"/>
      <w:r>
        <w:t xml:space="preserve"> verlerne,</w:t>
      </w:r>
      <w:r>
        <w:br/>
        <w:t xml:space="preserve">Und mich von mir und </w:t>
      </w:r>
      <w:proofErr w:type="spellStart"/>
      <w:r>
        <w:t>All’m</w:t>
      </w:r>
      <w:proofErr w:type="spellEnd"/>
      <w:r>
        <w:t xml:space="preserve"> entferne;</w:t>
      </w:r>
      <w:r>
        <w:br/>
        <w:t>Da Ein Kind Einen Meister hört,</w:t>
      </w:r>
      <w:r>
        <w:br/>
        <w:t>Und Eins nur hört, und Eins nur übet;</w:t>
      </w:r>
      <w:r>
        <w:br/>
        <w:t xml:space="preserve">Und Ein sich an den Einen </w:t>
      </w:r>
      <w:proofErr w:type="spellStart"/>
      <w:r>
        <w:t>gibet</w:t>
      </w:r>
      <w:proofErr w:type="spellEnd"/>
      <w:r>
        <w:t>,</w:t>
      </w:r>
      <w:r>
        <w:br/>
        <w:t>Da man uns gibt, was man uns lehrt?</w:t>
      </w:r>
    </w:p>
    <w:p w14:paraId="75131CC2" w14:textId="77777777" w:rsidR="00CB7F0B" w:rsidRDefault="00CB7F0B" w:rsidP="00CB7F0B">
      <w:pPr>
        <w:pStyle w:val="StandardWeb"/>
      </w:pPr>
      <w:r>
        <w:t>Da man uns lehrt, nur immer geben,</w:t>
      </w:r>
      <w:r>
        <w:br/>
        <w:t>In Allem ohne Leben leben,</w:t>
      </w:r>
      <w:r>
        <w:br/>
        <w:t>In Allem leiden ohne Leid;</w:t>
      </w:r>
      <w:r>
        <w:br/>
        <w:t>In Allem folgen ohne Fragen,</w:t>
      </w:r>
      <w:r>
        <w:br/>
        <w:t>Auf alle Fragen Ja zu sagen,</w:t>
      </w:r>
      <w:r>
        <w:br/>
        <w:t xml:space="preserve">In allen Proben </w:t>
      </w:r>
      <w:proofErr w:type="spellStart"/>
      <w:r>
        <w:t>steh’n</w:t>
      </w:r>
      <w:proofErr w:type="spellEnd"/>
      <w:r>
        <w:t xml:space="preserve"> bereit? </w:t>
      </w:r>
    </w:p>
    <w:p w14:paraId="79433F0D" w14:textId="069DCAA7" w:rsidR="00CB7F0B" w:rsidRDefault="00CB7F0B" w:rsidP="00CB7F0B">
      <w:pPr>
        <w:pStyle w:val="StandardWeb"/>
      </w:pPr>
      <w:r>
        <w:lastRenderedPageBreak/>
        <w:t>Wo lernet man das tiefe Schweigen,</w:t>
      </w:r>
      <w:r>
        <w:br/>
      </w:r>
      <w:proofErr w:type="spellStart"/>
      <w:r>
        <w:t>Beschau’n</w:t>
      </w:r>
      <w:proofErr w:type="spellEnd"/>
      <w:r>
        <w:t>, Anbeten und sich Beugen,</w:t>
      </w:r>
      <w:r>
        <w:br/>
        <w:t>In stiller, reiner Liebesbrunst?</w:t>
      </w:r>
      <w:r>
        <w:br/>
        <w:t>Wo lernet man Gott bloß umfassen,</w:t>
      </w:r>
      <w:r>
        <w:br/>
        <w:t>Das Nichtstun, und das Überlassen,</w:t>
      </w:r>
      <w:r>
        <w:br/>
        <w:t xml:space="preserve">Wo lernet man die Kinderkunst? </w:t>
      </w:r>
    </w:p>
    <w:p w14:paraId="23D6CA3D" w14:textId="77777777" w:rsidR="00CB7F0B" w:rsidRDefault="00CB7F0B" w:rsidP="00CB7F0B">
      <w:pPr>
        <w:pStyle w:val="StandardWeb"/>
      </w:pPr>
      <w:r>
        <w:t>Wo ist die Schule doch zu finden,</w:t>
      </w:r>
      <w:r>
        <w:br/>
        <w:t>Der Ort, da Ort und Zeit verschwinden,</w:t>
      </w:r>
      <w:r>
        <w:br/>
      </w:r>
      <w:proofErr w:type="spellStart"/>
      <w:r>
        <w:t>Weil</w:t>
      </w:r>
      <w:proofErr w:type="spellEnd"/>
      <w:r>
        <w:t xml:space="preserve"> nur ein stetes Jetzt da gilt?</w:t>
      </w:r>
      <w:r>
        <w:br/>
        <w:t>Still Seele, lass dein Sorgen, Fragen,</w:t>
      </w:r>
      <w:r>
        <w:br/>
        <w:t>Gott will dir’s selbst gern geben, sagen,</w:t>
      </w:r>
      <w:r>
        <w:br/>
        <w:t xml:space="preserve">Im Seelengrund, wenn er dich stillt. </w:t>
      </w:r>
    </w:p>
    <w:p w14:paraId="37107EE7" w14:textId="77777777" w:rsidR="00A408F5" w:rsidRDefault="00A408F5" w:rsidP="00A408F5">
      <w:pPr>
        <w:pStyle w:val="berschrift1"/>
      </w:pPr>
      <w:r>
        <w:t>Zu mir, zu mir, ruft Jesus noch</w:t>
      </w:r>
    </w:p>
    <w:p w14:paraId="0EE12436" w14:textId="77777777" w:rsidR="00A408F5" w:rsidRDefault="00A408F5" w:rsidP="00A408F5">
      <w:pPr>
        <w:pStyle w:val="StandardWeb"/>
      </w:pPr>
      <w:r>
        <w:t>1.) Zu mir, zu mir, ruft Jesus noch.</w:t>
      </w:r>
      <w:r>
        <w:br/>
        <w:t>Die Kindlein lasset kommen!</w:t>
      </w:r>
      <w:r>
        <w:br/>
        <w:t>Hab ich aus Lieb zu ihnen doch</w:t>
      </w:r>
      <w:r>
        <w:br/>
        <w:t>Die Kindheit angenommen.</w:t>
      </w:r>
      <w:r>
        <w:br/>
        <w:t>Ja, wie ein arm elendes Kind,</w:t>
      </w:r>
      <w:r>
        <w:br/>
      </w:r>
      <w:proofErr w:type="spellStart"/>
      <w:r>
        <w:t>Gebüßet</w:t>
      </w:r>
      <w:proofErr w:type="spellEnd"/>
      <w:r>
        <w:t xml:space="preserve"> und beweint die Sünd,</w:t>
      </w:r>
      <w:r>
        <w:br/>
        <w:t>Der Kinder, die mich hören.</w:t>
      </w:r>
    </w:p>
    <w:p w14:paraId="6E36D93F" w14:textId="77777777" w:rsidR="00A408F5" w:rsidRDefault="00A408F5" w:rsidP="00A408F5">
      <w:pPr>
        <w:pStyle w:val="StandardWeb"/>
      </w:pPr>
      <w:r>
        <w:t>2.) Ich hab am Kreuz für sie mein Blut</w:t>
      </w:r>
      <w:r>
        <w:br/>
        <w:t xml:space="preserve">Mit </w:t>
      </w:r>
      <w:proofErr w:type="spellStart"/>
      <w:r>
        <w:t>bittrem</w:t>
      </w:r>
      <w:proofErr w:type="spellEnd"/>
      <w:r>
        <w:t xml:space="preserve"> Schmerz vergossen,</w:t>
      </w:r>
      <w:r>
        <w:br/>
        <w:t>Dadurch gelöscht der Hölle Glut,</w:t>
      </w:r>
      <w:r>
        <w:br/>
        <w:t>Den Himmel aufgeschlossen.</w:t>
      </w:r>
      <w:r>
        <w:br/>
        <w:t>Nun steh und ruf ich mit Begier:</w:t>
      </w:r>
      <w:r>
        <w:br/>
        <w:t>‚Kommt, Kinder, kommet her zu mir,</w:t>
      </w:r>
      <w:r>
        <w:br/>
        <w:t>ich will euch selig machen!‘</w:t>
      </w:r>
    </w:p>
    <w:p w14:paraId="4939377A" w14:textId="77777777" w:rsidR="00A408F5" w:rsidRDefault="00A408F5" w:rsidP="00A408F5">
      <w:pPr>
        <w:pStyle w:val="StandardWeb"/>
      </w:pPr>
      <w:r>
        <w:t>3.) Zu mir, zu mir, nicht zu der Welt</w:t>
      </w:r>
      <w:r>
        <w:br/>
        <w:t>Und ihren Eitelkeiten,</w:t>
      </w:r>
      <w:r>
        <w:br/>
        <w:t>Die auch euch Kindern sehr nachstellt</w:t>
      </w:r>
      <w:r>
        <w:br/>
        <w:t>Und lockt auf allen Seiten.</w:t>
      </w:r>
      <w:r>
        <w:br/>
        <w:t>Drum sieh dich vor, mein Kind, und tu</w:t>
      </w:r>
      <w:r>
        <w:br/>
      </w:r>
      <w:proofErr w:type="spellStart"/>
      <w:r>
        <w:t>Vor</w:t>
      </w:r>
      <w:proofErr w:type="spellEnd"/>
      <w:r>
        <w:t xml:space="preserve"> ihr dein Aug und Herze zu,</w:t>
      </w:r>
      <w:r>
        <w:br/>
        <w:t>Sie stürzt dich ins Verderben!</w:t>
      </w:r>
    </w:p>
    <w:p w14:paraId="33122B3F" w14:textId="77777777" w:rsidR="00A408F5" w:rsidRDefault="00A408F5" w:rsidP="00A408F5">
      <w:pPr>
        <w:pStyle w:val="StandardWeb"/>
      </w:pPr>
      <w:r>
        <w:t>4.) Sie beut dir an Lust, Ehre, Pracht,</w:t>
      </w:r>
      <w:r>
        <w:br/>
        <w:t>Freud, Schönheit, Ruh und Schätze.</w:t>
      </w:r>
      <w:r>
        <w:br/>
        <w:t xml:space="preserve">Doch, wenn man’s alles wohl </w:t>
      </w:r>
      <w:proofErr w:type="spellStart"/>
      <w:r>
        <w:t>betracht’t</w:t>
      </w:r>
      <w:proofErr w:type="spellEnd"/>
      <w:r>
        <w:t>,</w:t>
      </w:r>
      <w:r>
        <w:br/>
      </w:r>
      <w:proofErr w:type="spellStart"/>
      <w:r>
        <w:t>So</w:t>
      </w:r>
      <w:proofErr w:type="spellEnd"/>
      <w:r>
        <w:t xml:space="preserve"> sind’s nur Strick und Netze,</w:t>
      </w:r>
      <w:r>
        <w:br/>
        <w:t>Die Satan braucht, dadurch die Seel</w:t>
      </w:r>
      <w:r>
        <w:br/>
        <w:t xml:space="preserve">Zu fangen und zu </w:t>
      </w:r>
      <w:proofErr w:type="spellStart"/>
      <w:r>
        <w:t>führ’n</w:t>
      </w:r>
      <w:proofErr w:type="spellEnd"/>
      <w:r>
        <w:t xml:space="preserve"> zur Höll</w:t>
      </w:r>
      <w:r>
        <w:br/>
        <w:t>Auf ebnen, breiten Wegen.</w:t>
      </w:r>
    </w:p>
    <w:p w14:paraId="5B11E740" w14:textId="77777777" w:rsidR="00A408F5" w:rsidRDefault="00A408F5" w:rsidP="00A408F5">
      <w:pPr>
        <w:pStyle w:val="StandardWeb"/>
      </w:pPr>
      <w:r>
        <w:t>5.) Die Welt gibt Wollust, die zerfließt</w:t>
      </w:r>
      <w:r>
        <w:br/>
        <w:t>Im Blick, und dann folgt Pressen.</w:t>
      </w:r>
      <w:r>
        <w:br/>
        <w:t>Wie bald ist eine Lust gebüßt,</w:t>
      </w:r>
      <w:r>
        <w:br/>
      </w:r>
      <w:r>
        <w:lastRenderedPageBreak/>
        <w:t xml:space="preserve">Ein Leckerbisschen </w:t>
      </w:r>
      <w:proofErr w:type="spellStart"/>
      <w:r>
        <w:t>gessen</w:t>
      </w:r>
      <w:proofErr w:type="spellEnd"/>
      <w:r>
        <w:t>!</w:t>
      </w:r>
      <w:r>
        <w:br/>
        <w:t>Und dafür muss die Seele dann</w:t>
      </w:r>
      <w:r>
        <w:br/>
        <w:t>Auf ewig mit dem reichen Mann</w:t>
      </w:r>
      <w:r>
        <w:br/>
        <w:t>Dort in der Flamme darben.</w:t>
      </w:r>
    </w:p>
    <w:p w14:paraId="58E17A82" w14:textId="77777777" w:rsidR="00A408F5" w:rsidRDefault="00A408F5" w:rsidP="00A408F5">
      <w:pPr>
        <w:pStyle w:val="StandardWeb"/>
      </w:pPr>
      <w:r>
        <w:t xml:space="preserve">6.) </w:t>
      </w:r>
      <w:proofErr w:type="spellStart"/>
      <w:r>
        <w:t>Weltehre</w:t>
      </w:r>
      <w:proofErr w:type="spellEnd"/>
      <w:r>
        <w:t>, Lieb, Lob, Gunst und Gnad</w:t>
      </w:r>
      <w:r>
        <w:br/>
        <w:t>Ist kaum mit Müh zu kriegen,</w:t>
      </w:r>
      <w:r>
        <w:br/>
        <w:t>Und wem sie’s heut gegeben hat,</w:t>
      </w:r>
      <w:r>
        <w:br/>
        <w:t>Den lässt sie Morgen liegen</w:t>
      </w:r>
      <w:r>
        <w:br/>
        <w:t>In Schmach, Verachtung, Spott und Kot.</w:t>
      </w:r>
      <w:r>
        <w:br/>
        <w:t>Und hielt man’s gleich bis an den Tod,</w:t>
      </w:r>
      <w:r>
        <w:br/>
        <w:t xml:space="preserve">Folgt dann doch </w:t>
      </w:r>
      <w:proofErr w:type="spellStart"/>
      <w:r>
        <w:t>ew’ge</w:t>
      </w:r>
      <w:proofErr w:type="spellEnd"/>
      <w:r>
        <w:t xml:space="preserve"> Schande.</w:t>
      </w:r>
    </w:p>
    <w:p w14:paraId="5D25BB85" w14:textId="77777777" w:rsidR="00A408F5" w:rsidRDefault="00A408F5" w:rsidP="00A408F5">
      <w:pPr>
        <w:pStyle w:val="StandardWeb"/>
      </w:pPr>
      <w:r>
        <w:t>7.) Ihr Prangen, Pracht und Herrlichkeit,</w:t>
      </w:r>
      <w:r>
        <w:br/>
        <w:t>Ihr Säubern und ihr Zieren</w:t>
      </w:r>
      <w:r>
        <w:br/>
        <w:t>Ihr Phantasie und Eitelkeit,</w:t>
      </w:r>
      <w:r>
        <w:br/>
        <w:t xml:space="preserve">Zeit-, Müh- und </w:t>
      </w:r>
      <w:proofErr w:type="spellStart"/>
      <w:r>
        <w:t>Seelverlieren</w:t>
      </w:r>
      <w:proofErr w:type="spellEnd"/>
      <w:r>
        <w:t>,</w:t>
      </w:r>
      <w:r>
        <w:br/>
        <w:t>Die, wann der Leib im schwarzen Schoß</w:t>
      </w:r>
      <w:r>
        <w:br/>
        <w:t>Der Erde liegt, muss nackt und bloß,</w:t>
      </w:r>
      <w:r>
        <w:br/>
        <w:t>Mit Kot beschmutzt hinfahren.</w:t>
      </w:r>
    </w:p>
    <w:p w14:paraId="0B97C58C" w14:textId="77777777" w:rsidR="00A408F5" w:rsidRDefault="00A408F5" w:rsidP="00A408F5">
      <w:pPr>
        <w:pStyle w:val="StandardWeb"/>
      </w:pPr>
      <w:r>
        <w:t>8.) Ihr Scherzen, Lachen, Tanzen, Freud</w:t>
      </w:r>
      <w:r>
        <w:br/>
        <w:t>Geht nimmer recht von Herzen</w:t>
      </w:r>
      <w:r>
        <w:br/>
        <w:t>Und wird gar leicht verkehrt in Leid,</w:t>
      </w:r>
      <w:r>
        <w:br/>
        <w:t xml:space="preserve">Bringt endlich </w:t>
      </w:r>
      <w:proofErr w:type="spellStart"/>
      <w:r>
        <w:t>ew’ge</w:t>
      </w:r>
      <w:proofErr w:type="spellEnd"/>
      <w:r>
        <w:t xml:space="preserve"> Schmerzen.</w:t>
      </w:r>
      <w:r>
        <w:br/>
        <w:t xml:space="preserve">Dein Schönheit, die sie so hoch </w:t>
      </w:r>
      <w:proofErr w:type="spellStart"/>
      <w:r>
        <w:t>acht’t</w:t>
      </w:r>
      <w:proofErr w:type="spellEnd"/>
      <w:r>
        <w:t>,</w:t>
      </w:r>
      <w:r>
        <w:br/>
        <w:t xml:space="preserve">Liegt bald verwelket und </w:t>
      </w:r>
      <w:proofErr w:type="spellStart"/>
      <w:r>
        <w:t>veracht’t</w:t>
      </w:r>
      <w:proofErr w:type="spellEnd"/>
      <w:r>
        <w:t>,</w:t>
      </w:r>
      <w:r>
        <w:br/>
        <w:t xml:space="preserve">Dann hast du </w:t>
      </w:r>
      <w:proofErr w:type="spellStart"/>
      <w:r>
        <w:t>ausgedienet</w:t>
      </w:r>
      <w:proofErr w:type="spellEnd"/>
      <w:r>
        <w:t>.</w:t>
      </w:r>
    </w:p>
    <w:p w14:paraId="5882325F" w14:textId="77777777" w:rsidR="00A408F5" w:rsidRDefault="00A408F5" w:rsidP="00A408F5">
      <w:pPr>
        <w:pStyle w:val="StandardWeb"/>
      </w:pPr>
      <w:r>
        <w:t xml:space="preserve">9.) Die Welt auch Ruhe dir </w:t>
      </w:r>
      <w:proofErr w:type="spellStart"/>
      <w:r>
        <w:t>anbeut</w:t>
      </w:r>
      <w:proofErr w:type="spellEnd"/>
      <w:r>
        <w:t>,</w:t>
      </w:r>
      <w:r>
        <w:br/>
        <w:t>Doch kann sie gar nichts geben</w:t>
      </w:r>
      <w:r>
        <w:br/>
        <w:t>Als Unruh, Grämen, Müh und Streit,</w:t>
      </w:r>
      <w:r>
        <w:br/>
        <w:t>Ein jammervolles Leben.</w:t>
      </w:r>
      <w:r>
        <w:br/>
        <w:t>Und gibt sie Ruh, so ruhet man</w:t>
      </w:r>
      <w:r>
        <w:br/>
        <w:t>Am Höllenrand, drein stürzt sie dann</w:t>
      </w:r>
      <w:r>
        <w:br/>
        <w:t>Im Tod dich plötzlich nieder.</w:t>
      </w:r>
    </w:p>
    <w:p w14:paraId="15D34E4A" w14:textId="77777777" w:rsidR="00A408F5" w:rsidRDefault="00A408F5" w:rsidP="00A408F5">
      <w:pPr>
        <w:pStyle w:val="StandardWeb"/>
      </w:pPr>
      <w:r>
        <w:t>10.) Ihr Reichtum, Schätze, Geld und Gut –</w:t>
      </w:r>
      <w:r>
        <w:br/>
        <w:t>Drum muss man von dem Morgen</w:t>
      </w:r>
      <w:r>
        <w:br/>
        <w:t xml:space="preserve">Bis in die Nacht, ja bis </w:t>
      </w:r>
      <w:proofErr w:type="spellStart"/>
      <w:r>
        <w:t>in’n</w:t>
      </w:r>
      <w:proofErr w:type="spellEnd"/>
      <w:r>
        <w:t xml:space="preserve"> Tod</w:t>
      </w:r>
      <w:r>
        <w:br/>
        <w:t>Stets laufen, wühlen, sorgen.</w:t>
      </w:r>
      <w:r>
        <w:br/>
        <w:t>Hat man’s, gar leicht verliert man’s noch,</w:t>
      </w:r>
      <w:r>
        <w:br/>
        <w:t>Verliert man’s nicht, so muss man’s doch</w:t>
      </w:r>
      <w:r>
        <w:br/>
        <w:t xml:space="preserve">Im Tode </w:t>
      </w:r>
      <w:proofErr w:type="spellStart"/>
      <w:r>
        <w:t>all’s</w:t>
      </w:r>
      <w:proofErr w:type="spellEnd"/>
      <w:r>
        <w:t xml:space="preserve"> verlassen.</w:t>
      </w:r>
    </w:p>
    <w:p w14:paraId="666F364F" w14:textId="77777777" w:rsidR="00A408F5" w:rsidRDefault="00A408F5" w:rsidP="00A408F5">
      <w:pPr>
        <w:pStyle w:val="StandardWeb"/>
      </w:pPr>
      <w:r>
        <w:t>11.) Nun sieh, mein Kind, dies ist’s wie viel</w:t>
      </w:r>
      <w:r>
        <w:br/>
        <w:t>Die Welt vermag zu geben.</w:t>
      </w:r>
      <w:r>
        <w:br/>
      </w:r>
      <w:proofErr w:type="spellStart"/>
      <w:r>
        <w:t>Hüt</w:t>
      </w:r>
      <w:proofErr w:type="spellEnd"/>
      <w:r>
        <w:t xml:space="preserve"> dich vor ihrem Trauerspiel,</w:t>
      </w:r>
      <w:r>
        <w:br/>
        <w:t>Es gilt dir Leib und Leben.</w:t>
      </w:r>
      <w:r>
        <w:br/>
        <w:t>Merk doch aufs End, du musst davon!</w:t>
      </w:r>
      <w:r>
        <w:br/>
      </w:r>
      <w:r>
        <w:lastRenderedPageBreak/>
        <w:t>Sonst wirst du einst vorm Richterthron</w:t>
      </w:r>
      <w:r>
        <w:br/>
        <w:t>‚Geht weg von mir!‘ anhören.</w:t>
      </w:r>
    </w:p>
    <w:p w14:paraId="53837533" w14:textId="77777777" w:rsidR="00A408F5" w:rsidRDefault="00A408F5" w:rsidP="00A408F5">
      <w:pPr>
        <w:pStyle w:val="StandardWeb"/>
      </w:pPr>
      <w:r>
        <w:t xml:space="preserve">12.) Nun ruf ich noch mit süßer </w:t>
      </w:r>
      <w:proofErr w:type="spellStart"/>
      <w:r>
        <w:t>Stimm</w:t>
      </w:r>
      <w:proofErr w:type="spellEnd"/>
      <w:r>
        <w:t>:</w:t>
      </w:r>
      <w:r>
        <w:br/>
        <w:t>‚Kommt her zu mir, ihr Kinder!‘</w:t>
      </w:r>
      <w:r>
        <w:br/>
        <w:t>Steh still und es zu Herzen nimm,</w:t>
      </w:r>
      <w:r>
        <w:br/>
        <w:t>Ich gebe dir nicht minder!</w:t>
      </w:r>
      <w:r>
        <w:br/>
        <w:t>Denn des die Welt so rühmet sich,</w:t>
      </w:r>
      <w:r>
        <w:br/>
        <w:t>Ist Schatten nur und wesentlich</w:t>
      </w:r>
      <w:r>
        <w:br/>
        <w:t>Allein in mir zu finden.</w:t>
      </w:r>
    </w:p>
    <w:p w14:paraId="75341312" w14:textId="77777777" w:rsidR="00A408F5" w:rsidRDefault="00A408F5" w:rsidP="00A408F5">
      <w:pPr>
        <w:pStyle w:val="StandardWeb"/>
      </w:pPr>
      <w:r>
        <w:t>13.) Die Lüste, die ich tropfweis gieß</w:t>
      </w:r>
      <w:r>
        <w:br/>
        <w:t>Schon jetzt in keusche Herzen</w:t>
      </w:r>
      <w:r>
        <w:br/>
        <w:t>Zart, kräftig, innig, übersüß,</w:t>
      </w:r>
      <w:r>
        <w:br/>
        <w:t>Geist, Seel und Leib ergötzen.</w:t>
      </w:r>
      <w:r>
        <w:br/>
        <w:t>Schmeckt hier so meine Freundlichkeit,</w:t>
      </w:r>
      <w:r>
        <w:br/>
        <w:t>Was wird’s denn sein, in Ewigkeit</w:t>
      </w:r>
      <w:r>
        <w:br/>
        <w:t xml:space="preserve">Aus </w:t>
      </w:r>
      <w:proofErr w:type="spellStart"/>
      <w:r>
        <w:t>Wollustströmen</w:t>
      </w:r>
      <w:proofErr w:type="spellEnd"/>
      <w:r>
        <w:t xml:space="preserve"> trinken!</w:t>
      </w:r>
    </w:p>
    <w:p w14:paraId="69CC88CE" w14:textId="77777777" w:rsidR="00A408F5" w:rsidRDefault="00A408F5" w:rsidP="00A408F5">
      <w:pPr>
        <w:pStyle w:val="StandardWeb"/>
      </w:pPr>
      <w:r>
        <w:t>14.) Bei mir ist Ehre unverrückt,</w:t>
      </w:r>
      <w:r>
        <w:br/>
        <w:t>Ich liebe, die mich lieben,</w:t>
      </w:r>
      <w:r>
        <w:br/>
        <w:t xml:space="preserve">Auch </w:t>
      </w:r>
      <w:proofErr w:type="spellStart"/>
      <w:r>
        <w:t>ew’ge</w:t>
      </w:r>
      <w:proofErr w:type="spellEnd"/>
      <w:r>
        <w:t xml:space="preserve"> Gnade man erblickt</w:t>
      </w:r>
      <w:r>
        <w:br/>
        <w:t>Nach wenigem Betrüben.</w:t>
      </w:r>
      <w:r>
        <w:br/>
        <w:t>Ich steh in Not und Tod dir bei,</w:t>
      </w:r>
      <w:r>
        <w:br/>
        <w:t>Ich bleibe ewig dir getreu:</w:t>
      </w:r>
      <w:r>
        <w:br/>
        <w:t>Das hat gar viel zu sagen.</w:t>
      </w:r>
    </w:p>
    <w:p w14:paraId="66A93CFF" w14:textId="77777777" w:rsidR="00A408F5" w:rsidRDefault="00A408F5" w:rsidP="00A408F5">
      <w:pPr>
        <w:pStyle w:val="StandardWeb"/>
      </w:pPr>
      <w:r>
        <w:t>15.) Ich will die Seel mit Heiligkeit</w:t>
      </w:r>
      <w:r>
        <w:br/>
        <w:t>Und Tugendschmuck umhangen,</w:t>
      </w:r>
      <w:r>
        <w:br/>
        <w:t xml:space="preserve">Drin sie </w:t>
      </w:r>
      <w:proofErr w:type="spellStart"/>
      <w:r>
        <w:t>auf’m</w:t>
      </w:r>
      <w:proofErr w:type="spellEnd"/>
      <w:r>
        <w:t xml:space="preserve"> Thron in Herrlichkeit</w:t>
      </w:r>
      <w:r>
        <w:br/>
        <w:t>Als Königin wird prangen.</w:t>
      </w:r>
      <w:r>
        <w:br/>
        <w:t>Der Leib auf der Posaunen Hall</w:t>
      </w:r>
      <w:r>
        <w:br/>
        <w:t xml:space="preserve">Wird </w:t>
      </w:r>
      <w:proofErr w:type="spellStart"/>
      <w:r>
        <w:t>aufstehn</w:t>
      </w:r>
      <w:proofErr w:type="spellEnd"/>
      <w:r>
        <w:t xml:space="preserve"> glänzend wie Kristall,</w:t>
      </w:r>
      <w:r>
        <w:br/>
        <w:t>Durch meinen Geist verkläret.</w:t>
      </w:r>
    </w:p>
    <w:p w14:paraId="0595EDA3" w14:textId="77777777" w:rsidR="00A408F5" w:rsidRDefault="00A408F5" w:rsidP="00A408F5">
      <w:pPr>
        <w:pStyle w:val="StandardWeb"/>
      </w:pPr>
      <w:r>
        <w:t>16.) Bei mir ist wahre Freud die Füll,</w:t>
      </w:r>
      <w:r>
        <w:br/>
        <w:t>Die Welt noch Feind kann rühren.</w:t>
      </w:r>
      <w:r>
        <w:br/>
        <w:t>Die macht im Kreuz und Leiden still,</w:t>
      </w:r>
      <w:r>
        <w:br/>
        <w:t>Im Tod wohl jubilieren.</w:t>
      </w:r>
      <w:r>
        <w:br/>
        <w:t>Flieh, eitle Schönheit, die nur Wust,</w:t>
      </w:r>
      <w:r>
        <w:br/>
        <w:t xml:space="preserve">So </w:t>
      </w:r>
      <w:proofErr w:type="spellStart"/>
      <w:r>
        <w:t>werd</w:t>
      </w:r>
      <w:proofErr w:type="spellEnd"/>
      <w:r>
        <w:t xml:space="preserve"> ich ewig meine Lust</w:t>
      </w:r>
      <w:r>
        <w:br/>
        <w:t>An deiner Schönheit haben!</w:t>
      </w:r>
    </w:p>
    <w:p w14:paraId="63CA4860" w14:textId="77777777" w:rsidR="00A408F5" w:rsidRDefault="00A408F5" w:rsidP="00A408F5">
      <w:pPr>
        <w:pStyle w:val="StandardWeb"/>
      </w:pPr>
      <w:r>
        <w:t xml:space="preserve">17.) Ich bin </w:t>
      </w:r>
      <w:proofErr w:type="spellStart"/>
      <w:r>
        <w:t>dein’s</w:t>
      </w:r>
      <w:proofErr w:type="spellEnd"/>
      <w:r>
        <w:t xml:space="preserve"> Geistes Ruhestell‘,</w:t>
      </w:r>
      <w:r>
        <w:br/>
        <w:t>Ich kann ihn nur vergnügen.</w:t>
      </w:r>
      <w:r>
        <w:br/>
        <w:t>Es kann kein Sturmwind, Furcht noch Höll‘</w:t>
      </w:r>
      <w:r>
        <w:br/>
        <w:t>Auf meinem Schoß ihn rügen.</w:t>
      </w:r>
      <w:r>
        <w:br/>
        <w:t>Komm her zu mir, ich rufe noch,</w:t>
      </w:r>
      <w:r>
        <w:br/>
        <w:t>Mein Kind, nimm auf mein sanftes Joch,</w:t>
      </w:r>
      <w:r>
        <w:br/>
      </w:r>
      <w:proofErr w:type="spellStart"/>
      <w:r>
        <w:t>So</w:t>
      </w:r>
      <w:proofErr w:type="spellEnd"/>
      <w:r>
        <w:t xml:space="preserve"> wirst du Ruhe finden!</w:t>
      </w:r>
    </w:p>
    <w:p w14:paraId="6247739F" w14:textId="77777777" w:rsidR="00A408F5" w:rsidRDefault="00A408F5" w:rsidP="00A408F5">
      <w:pPr>
        <w:pStyle w:val="StandardWeb"/>
      </w:pPr>
      <w:r>
        <w:lastRenderedPageBreak/>
        <w:t xml:space="preserve">18.) Mein Reichtum ist </w:t>
      </w:r>
      <w:proofErr w:type="spellStart"/>
      <w:r>
        <w:t>beständig’s</w:t>
      </w:r>
      <w:proofErr w:type="spellEnd"/>
      <w:r>
        <w:t xml:space="preserve"> Gut,</w:t>
      </w:r>
      <w:r>
        <w:br/>
        <w:t>Den ich umsonst will schenken,</w:t>
      </w:r>
      <w:r>
        <w:br/>
        <w:t xml:space="preserve">Kein Rost, kein Dieb, kein </w:t>
      </w:r>
      <w:proofErr w:type="spellStart"/>
      <w:r>
        <w:t>Feu’r</w:t>
      </w:r>
      <w:proofErr w:type="spellEnd"/>
      <w:r>
        <w:t xml:space="preserve"> noch Flut</w:t>
      </w:r>
      <w:r>
        <w:br/>
        <w:t>Kann solchen ewig kränken.</w:t>
      </w:r>
      <w:r>
        <w:br/>
        <w:t>Ich hab‘ ein ganzes Himmelreich,</w:t>
      </w:r>
      <w:r>
        <w:br/>
        <w:t>Viel‘ Königsschätze drin zugleich,</w:t>
      </w:r>
      <w:r>
        <w:br/>
        <w:t>Die wirst du all‘ ererben.</w:t>
      </w:r>
    </w:p>
    <w:p w14:paraId="6A2B986A" w14:textId="77777777" w:rsidR="00A408F5" w:rsidRDefault="00A408F5" w:rsidP="00A408F5">
      <w:pPr>
        <w:pStyle w:val="StandardWeb"/>
      </w:pPr>
      <w:r>
        <w:t>19.) Sieh da, mein Kind, was Jesus sei,</w:t>
      </w:r>
      <w:r>
        <w:br/>
      </w:r>
      <w:proofErr w:type="spellStart"/>
      <w:r>
        <w:t>Wo</w:t>
      </w:r>
      <w:proofErr w:type="spellEnd"/>
      <w:r>
        <w:t xml:space="preserve"> du nicht ganz ein Blinder.</w:t>
      </w:r>
      <w:r>
        <w:br/>
        <w:t xml:space="preserve">Folg meiner </w:t>
      </w:r>
      <w:proofErr w:type="spellStart"/>
      <w:r>
        <w:t>Stimm</w:t>
      </w:r>
      <w:proofErr w:type="spellEnd"/>
      <w:r>
        <w:t>‘, weil ich noch schrei:</w:t>
      </w:r>
      <w:r>
        <w:br/>
        <w:t>‚Kommt her zu mir ihr Kinder!‘</w:t>
      </w:r>
      <w:r>
        <w:br/>
        <w:t>Folgst du nun jetzt dem Rufen nach,</w:t>
      </w:r>
      <w:r>
        <w:br/>
      </w:r>
      <w:proofErr w:type="spellStart"/>
      <w:r>
        <w:t>So</w:t>
      </w:r>
      <w:proofErr w:type="spellEnd"/>
      <w:r>
        <w:t xml:space="preserve"> sollst du auch an jenem Tag</w:t>
      </w:r>
      <w:r>
        <w:br/>
        <w:t>‚Komm her zu mir!‘ dann hören.</w:t>
      </w:r>
    </w:p>
    <w:p w14:paraId="25830BCD" w14:textId="77777777" w:rsidR="00A408F5" w:rsidRDefault="00A408F5" w:rsidP="00A408F5">
      <w:pPr>
        <w:pStyle w:val="StandardWeb"/>
      </w:pPr>
      <w:r>
        <w:t>20.) Wenn dann die Welt samt Lust und Pracht</w:t>
      </w:r>
      <w:r>
        <w:br/>
        <w:t>Im Feuer wird vergehen,</w:t>
      </w:r>
      <w:r>
        <w:br/>
        <w:t>Dann wirst du werden zu mir bracht</w:t>
      </w:r>
      <w:r>
        <w:br/>
        <w:t>Und freudig mit mir gehen.</w:t>
      </w:r>
      <w:r>
        <w:br/>
        <w:t>Zu meinem Reiche, da wirst du</w:t>
      </w:r>
      <w:r>
        <w:br/>
        <w:t>Auf meinen Armen finden Ruh‘,</w:t>
      </w:r>
      <w:r>
        <w:br/>
        <w:t>Und ich dich ewig herzen.</w:t>
      </w:r>
    </w:p>
    <w:p w14:paraId="2F688387" w14:textId="77777777" w:rsidR="00A408F5" w:rsidRDefault="00A408F5" w:rsidP="00A408F5">
      <w:pPr>
        <w:pStyle w:val="StandardWeb"/>
      </w:pPr>
      <w:r>
        <w:t>21.) In meiner Liebe, Furcht und Ehr‘</w:t>
      </w:r>
      <w:r>
        <w:br/>
        <w:t>Die schönen Jugendjahren</w:t>
      </w:r>
      <w:r>
        <w:br/>
        <w:t xml:space="preserve">Und zarte </w:t>
      </w:r>
      <w:proofErr w:type="spellStart"/>
      <w:r>
        <w:t>Blüt</w:t>
      </w:r>
      <w:proofErr w:type="spellEnd"/>
      <w:r>
        <w:t>‘ der Kraft verzehr,</w:t>
      </w:r>
      <w:r>
        <w:br/>
        <w:t>Lass Schein und Schatten fahren,</w:t>
      </w:r>
      <w:r>
        <w:br/>
        <w:t>Kein’n Augenblick verschieb es nicht,</w:t>
      </w:r>
      <w:r>
        <w:br/>
        <w:t>Eh dir der Lebensfaden bricht.</w:t>
      </w:r>
      <w:r>
        <w:br/>
        <w:t>Gib mir, mein Kind, dein Herze!</w:t>
      </w:r>
    </w:p>
    <w:p w14:paraId="578A9387" w14:textId="77777777" w:rsidR="00A408F5" w:rsidRDefault="00A408F5" w:rsidP="00A408F5">
      <w:pPr>
        <w:pStyle w:val="StandardWeb"/>
      </w:pPr>
      <w:r>
        <w:t xml:space="preserve">22.) Der Frommen kleines </w:t>
      </w:r>
      <w:proofErr w:type="spellStart"/>
      <w:r>
        <w:t>Häufelein</w:t>
      </w:r>
      <w:proofErr w:type="spellEnd"/>
      <w:r>
        <w:br/>
        <w:t>Sei deine Lust auf Erden,</w:t>
      </w:r>
      <w:r>
        <w:br/>
      </w:r>
      <w:proofErr w:type="spellStart"/>
      <w:r>
        <w:t>So</w:t>
      </w:r>
      <w:proofErr w:type="spellEnd"/>
      <w:r>
        <w:t xml:space="preserve"> wirst auch du ein Engelein</w:t>
      </w:r>
      <w:r>
        <w:br/>
        <w:t>Mit ihnen nachmals werden.</w:t>
      </w:r>
      <w:r>
        <w:br/>
        <w:t>Mein‘ Engel hier bewahren dich,</w:t>
      </w:r>
      <w:r>
        <w:br/>
        <w:t>Mit welchen du wirst ewiglich</w:t>
      </w:r>
      <w:r>
        <w:br/>
        <w:t>im Paradies spazieren.</w:t>
      </w:r>
    </w:p>
    <w:p w14:paraId="57B4D3C9" w14:textId="4F2DA6E7" w:rsidR="00A408F5" w:rsidRDefault="00A408F5" w:rsidP="00A408F5">
      <w:pPr>
        <w:pStyle w:val="berschrift1"/>
      </w:pPr>
      <w:r>
        <w:t>Zwei Dinge sind mir immer klar</w:t>
      </w:r>
    </w:p>
    <w:p w14:paraId="4C222039" w14:textId="72523B2B" w:rsidR="00CB7F0B" w:rsidRDefault="00CB7F0B" w:rsidP="00CB7F0B">
      <w:pPr>
        <w:pStyle w:val="StandardWeb"/>
      </w:pPr>
      <w:r>
        <w:t>1.) Zwei Dinge sind mir immer klar</w:t>
      </w:r>
      <w:r>
        <w:br/>
        <w:t>Prüf ich mein Tun und mein Gemüte</w:t>
      </w:r>
      <w:r>
        <w:br/>
        <w:t>Und will gerecht ich sein und wahr:</w:t>
      </w:r>
      <w:r>
        <w:br/>
        <w:t>Ich bin ein Sünder, Gott ist Güte.</w:t>
      </w:r>
      <w:r>
        <w:br/>
        <w:t>Nur ihm, nicht mir gebühret Ruhm.</w:t>
      </w:r>
      <w:r>
        <w:br/>
        <w:t>Das fühlen, das ist Christentum.</w:t>
      </w:r>
    </w:p>
    <w:p w14:paraId="543B1614" w14:textId="77777777" w:rsidR="00CB7F0B" w:rsidRDefault="00CB7F0B" w:rsidP="00CB7F0B">
      <w:pPr>
        <w:pStyle w:val="StandardWeb"/>
      </w:pPr>
      <w:r>
        <w:t>2.) Von eigenem Verdienste bloß</w:t>
      </w:r>
      <w:r>
        <w:br/>
        <w:t>Und fern von eignem Licht und Leben,</w:t>
      </w:r>
      <w:r>
        <w:br/>
      </w:r>
      <w:r>
        <w:lastRenderedPageBreak/>
        <w:t>Sag ich: Gott, deine Huld ist groß,</w:t>
      </w:r>
      <w:r>
        <w:br/>
        <w:t>Du kannst und willst mir alles geben.</w:t>
      </w:r>
      <w:r>
        <w:br/>
        <w:t>Mein Ruhm verschwinde ganz und gar,</w:t>
      </w:r>
      <w:r>
        <w:br/>
        <w:t>Sei du in mir nur offenbar.</w:t>
      </w:r>
    </w:p>
    <w:p w14:paraId="79CAE244" w14:textId="77777777" w:rsidR="00CB7F0B" w:rsidRDefault="00CB7F0B" w:rsidP="00CB7F0B">
      <w:pPr>
        <w:pStyle w:val="StandardWeb"/>
      </w:pPr>
      <w:r>
        <w:t>3.) Weg, weg mit aller Frömmigkeit,</w:t>
      </w:r>
      <w:r>
        <w:br/>
        <w:t>Wobei man nur sich sieht und liebet.</w:t>
      </w:r>
      <w:r>
        <w:br/>
        <w:t>Das ist der Tugend Lauterkeit,</w:t>
      </w:r>
      <w:r>
        <w:br/>
        <w:t xml:space="preserve">Wenn man nur Gott die Ehre </w:t>
      </w:r>
      <w:proofErr w:type="spellStart"/>
      <w:r>
        <w:t>gibet</w:t>
      </w:r>
      <w:proofErr w:type="spellEnd"/>
      <w:r>
        <w:t>.</w:t>
      </w:r>
      <w:r>
        <w:br/>
        <w:t>Du führst die Demut wohl im Mund.</w:t>
      </w:r>
      <w:r>
        <w:br/>
        <w:t>Doch wohnt sie auch im Herzensgrund?</w:t>
      </w:r>
    </w:p>
    <w:p w14:paraId="77574535" w14:textId="77777777" w:rsidR="00CB7F0B" w:rsidRDefault="00CB7F0B" w:rsidP="00CB7F0B">
      <w:pPr>
        <w:pStyle w:val="StandardWeb"/>
      </w:pPr>
      <w:r>
        <w:t>4.) Man nennet sich oft arm und schwach,</w:t>
      </w:r>
      <w:r>
        <w:br/>
        <w:t>Wer glaubt es aber wohl von Herzen?</w:t>
      </w:r>
      <w:r>
        <w:br/>
        <w:t>Und glaubst du es, hält’s dich nicht wach</w:t>
      </w:r>
      <w:r>
        <w:br/>
      </w:r>
      <w:proofErr w:type="spellStart"/>
      <w:r>
        <w:t>Vor</w:t>
      </w:r>
      <w:proofErr w:type="spellEnd"/>
      <w:r>
        <w:t xml:space="preserve"> Unruh und vor großen Schmerzen?</w:t>
      </w:r>
      <w:r>
        <w:br/>
        <w:t>Der Demut bringt es keine Pein.</w:t>
      </w:r>
      <w:r>
        <w:br/>
        <w:t>In Gott ist sie mit Frieden klein.</w:t>
      </w:r>
    </w:p>
    <w:p w14:paraId="6A0701DB" w14:textId="77777777" w:rsidR="00CB7F0B" w:rsidRDefault="00CB7F0B" w:rsidP="00CB7F0B">
      <w:pPr>
        <w:pStyle w:val="StandardWeb"/>
      </w:pPr>
      <w:r>
        <w:t>5.) Ein Tugendbild will ich wohl sein.</w:t>
      </w:r>
      <w:r>
        <w:br/>
        <w:t>Doch nur, dass ich dir Gott, gefalle.</w:t>
      </w:r>
      <w:r>
        <w:br/>
        <w:t>Vor Menschen such ich keinen Schein.</w:t>
      </w:r>
      <w:r>
        <w:br/>
        <w:t>Willst du’s, vergessen mein nur alle!</w:t>
      </w:r>
      <w:r>
        <w:br/>
        <w:t>Sei du nur, Gott, nur du geehrt:</w:t>
      </w:r>
      <w:r>
        <w:br/>
        <w:t>Dann ist der Demut Wunsch gewährt.</w:t>
      </w:r>
    </w:p>
    <w:p w14:paraId="01EE71AD" w14:textId="74808BD0" w:rsidR="00CB7F0B" w:rsidRPr="00CB7F0B" w:rsidRDefault="00CB7F0B" w:rsidP="000E4349">
      <w:pPr>
        <w:pStyle w:val="StandardWeb"/>
      </w:pPr>
      <w:r>
        <w:t>6.) Führ‘ mich zu deiner Heiligkeit.</w:t>
      </w:r>
      <w:r>
        <w:br/>
        <w:t>Doch soll’s die Eitelkeit nicht wissen.</w:t>
      </w:r>
      <w:r>
        <w:br/>
        <w:t>Gib mir des Himmels Herrlichkeit,</w:t>
      </w:r>
      <w:r>
        <w:br/>
        <w:t>Ich lege sie zu deinen Füßen.</w:t>
      </w:r>
      <w:r>
        <w:br/>
        <w:t xml:space="preserve">Getrost, mein Gott, </w:t>
      </w:r>
      <w:proofErr w:type="spellStart"/>
      <w:r>
        <w:t>entsterb</w:t>
      </w:r>
      <w:proofErr w:type="spellEnd"/>
      <w:r>
        <w:t>‘ ich mir.</w:t>
      </w:r>
      <w:r>
        <w:br/>
        <w:t>Entzückt geb‘ ich, Gott, alles dir!</w:t>
      </w:r>
    </w:p>
    <w:p w14:paraId="5E32668E" w14:textId="77777777" w:rsidR="00BD71A4" w:rsidRDefault="00BD71A4" w:rsidP="00CB7F0B">
      <w:pPr>
        <w:spacing w:after="0" w:line="240" w:lineRule="auto"/>
        <w:rPr>
          <w:rFonts w:eastAsia="Times New Roman"/>
          <w:b/>
          <w:bCs/>
          <w:color w:val="000000"/>
          <w:kern w:val="36"/>
          <w:sz w:val="36"/>
          <w:szCs w:val="48"/>
          <w:lang w:eastAsia="de-DE"/>
        </w:rPr>
      </w:pPr>
      <w:r>
        <w:br w:type="page"/>
      </w:r>
    </w:p>
    <w:p w14:paraId="4E95490D" w14:textId="77777777" w:rsidR="00D5498D" w:rsidRPr="00D5498D" w:rsidRDefault="00D5498D" w:rsidP="00CB7F0B">
      <w:pPr>
        <w:pStyle w:val="berschrift1"/>
      </w:pPr>
      <w:r w:rsidRPr="00D5498D">
        <w:lastRenderedPageBreak/>
        <w:t>Quellen:</w:t>
      </w:r>
    </w:p>
    <w:p w14:paraId="50204E0A" w14:textId="77777777" w:rsidR="00BD71A4" w:rsidRDefault="00D5498D" w:rsidP="00CB7F0B">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Sämtliche Texte sind der </w:t>
      </w:r>
      <w:hyperlink r:id="rId8" w:history="1">
        <w:r w:rsidRPr="00D5498D">
          <w:rPr>
            <w:rFonts w:eastAsia="Times New Roman"/>
            <w:color w:val="0000FF"/>
            <w:szCs w:val="24"/>
            <w:u w:val="single"/>
            <w:lang w:eastAsia="de-DE"/>
          </w:rPr>
          <w:t>Glaubensstimme</w:t>
        </w:r>
      </w:hyperlink>
      <w:r w:rsidR="00BD71A4">
        <w:rPr>
          <w:rFonts w:eastAsia="Times New Roman"/>
          <w:color w:val="000000"/>
          <w:szCs w:val="24"/>
          <w:lang w:eastAsia="de-DE"/>
        </w:rPr>
        <w:t xml:space="preserve">, Stand: </w:t>
      </w:r>
      <w:r w:rsidR="00D05DFD">
        <w:rPr>
          <w:rFonts w:eastAsia="Times New Roman"/>
          <w:color w:val="000000"/>
          <w:szCs w:val="24"/>
          <w:lang w:eastAsia="de-DE"/>
        </w:rPr>
        <w:t>Dezember</w:t>
      </w:r>
      <w:r w:rsidR="006F3B13">
        <w:rPr>
          <w:rFonts w:eastAsia="Times New Roman"/>
          <w:color w:val="000000"/>
          <w:szCs w:val="24"/>
          <w:lang w:eastAsia="de-DE"/>
        </w:rPr>
        <w:t xml:space="preserve"> 202</w:t>
      </w:r>
      <w:r w:rsidR="00EC2611">
        <w:rPr>
          <w:rFonts w:eastAsia="Times New Roman"/>
          <w:color w:val="000000"/>
          <w:szCs w:val="24"/>
          <w:lang w:eastAsia="de-DE"/>
        </w:rPr>
        <w:t>5</w:t>
      </w:r>
      <w:r w:rsidR="00BD71A4">
        <w:rPr>
          <w:rFonts w:eastAsia="Times New Roman"/>
          <w:color w:val="000000"/>
          <w:szCs w:val="24"/>
          <w:lang w:eastAsia="de-DE"/>
        </w:rPr>
        <w:t xml:space="preserve">, und den dazugehörigen Seiten entnommen. Diese Seiten sind: </w:t>
      </w:r>
    </w:p>
    <w:p w14:paraId="025EB911" w14:textId="77777777" w:rsidR="00BD71A4" w:rsidRDefault="00D941AF" w:rsidP="00CB7F0B">
      <w:pPr>
        <w:spacing w:before="100" w:beforeAutospacing="1" w:after="119" w:line="240" w:lineRule="auto"/>
        <w:rPr>
          <w:rFonts w:eastAsia="Times New Roman"/>
          <w:color w:val="0000FF"/>
          <w:szCs w:val="24"/>
          <w:u w:val="single"/>
          <w:lang w:eastAsia="de-DE"/>
        </w:rPr>
      </w:pPr>
      <w:hyperlink r:id="rId9" w:history="1">
        <w:r w:rsidR="00BD71A4">
          <w:rPr>
            <w:rFonts w:eastAsia="Times New Roman"/>
            <w:color w:val="0000FF"/>
            <w:szCs w:val="24"/>
            <w:u w:val="single"/>
            <w:lang w:eastAsia="de-DE"/>
          </w:rPr>
          <w:t>A</w:t>
        </w:r>
        <w:r w:rsidR="00BD71A4" w:rsidRPr="00D5498D">
          <w:rPr>
            <w:rFonts w:eastAsia="Times New Roman"/>
            <w:color w:val="0000FF"/>
            <w:szCs w:val="24"/>
            <w:u w:val="single"/>
            <w:lang w:eastAsia="de-DE"/>
          </w:rPr>
          <w:t>l</w:t>
        </w:r>
        <w:r w:rsidR="00BD71A4">
          <w:rPr>
            <w:rFonts w:eastAsia="Times New Roman"/>
            <w:color w:val="0000FF"/>
            <w:szCs w:val="24"/>
            <w:u w:val="single"/>
            <w:lang w:eastAsia="de-DE"/>
          </w:rPr>
          <w:t>te Lieder</w:t>
        </w:r>
      </w:hyperlink>
    </w:p>
    <w:p w14:paraId="06EE7614" w14:textId="77777777" w:rsidR="00BD71A4" w:rsidRDefault="00D941AF" w:rsidP="00CB7F0B">
      <w:pPr>
        <w:spacing w:before="100" w:beforeAutospacing="1" w:after="119" w:line="240" w:lineRule="auto"/>
        <w:rPr>
          <w:rFonts w:eastAsia="Times New Roman"/>
          <w:color w:val="000000"/>
          <w:szCs w:val="24"/>
          <w:lang w:eastAsia="de-DE"/>
        </w:rPr>
      </w:pPr>
      <w:hyperlink r:id="rId10" w:history="1">
        <w:r w:rsidR="00BD71A4">
          <w:rPr>
            <w:rFonts w:eastAsia="Times New Roman"/>
            <w:color w:val="0000FF"/>
            <w:szCs w:val="24"/>
            <w:u w:val="single"/>
            <w:lang w:eastAsia="de-DE"/>
          </w:rPr>
          <w:t>Briefe der Reformationszeit</w:t>
        </w:r>
      </w:hyperlink>
    </w:p>
    <w:p w14:paraId="053499E4" w14:textId="77777777" w:rsidR="00BD71A4" w:rsidRDefault="00D941AF" w:rsidP="00CB7F0B">
      <w:pPr>
        <w:spacing w:before="100" w:beforeAutospacing="1" w:after="119" w:line="240" w:lineRule="auto"/>
        <w:rPr>
          <w:rFonts w:eastAsia="Times New Roman"/>
          <w:color w:val="0000FF"/>
          <w:szCs w:val="24"/>
          <w:u w:val="single"/>
          <w:lang w:eastAsia="de-DE"/>
        </w:rPr>
      </w:pPr>
      <w:hyperlink r:id="rId11" w:history="1">
        <w:r w:rsidR="00BD71A4">
          <w:rPr>
            <w:rFonts w:eastAsia="Times New Roman"/>
            <w:color w:val="0000FF"/>
            <w:szCs w:val="24"/>
            <w:u w:val="single"/>
            <w:lang w:eastAsia="de-DE"/>
          </w:rPr>
          <w:t>Gebete</w:t>
        </w:r>
      </w:hyperlink>
    </w:p>
    <w:p w14:paraId="4E0061E9" w14:textId="77777777" w:rsidR="00BD71A4" w:rsidRDefault="00D941AF" w:rsidP="00CB7F0B">
      <w:pPr>
        <w:spacing w:before="100" w:beforeAutospacing="1" w:after="119" w:line="240" w:lineRule="auto"/>
        <w:rPr>
          <w:rFonts w:eastAsia="Times New Roman"/>
          <w:color w:val="0000FF"/>
          <w:szCs w:val="24"/>
          <w:u w:val="single"/>
          <w:lang w:eastAsia="de-DE"/>
        </w:rPr>
      </w:pPr>
      <w:hyperlink r:id="rId12" w:history="1">
        <w:r w:rsidR="00BD71A4">
          <w:rPr>
            <w:rFonts w:eastAsia="Times New Roman"/>
            <w:color w:val="0000FF"/>
            <w:szCs w:val="24"/>
            <w:u w:val="single"/>
            <w:lang w:eastAsia="de-DE"/>
          </w:rPr>
          <w:t>Zeugen Christi</w:t>
        </w:r>
      </w:hyperlink>
    </w:p>
    <w:p w14:paraId="7FB90B06" w14:textId="77777777" w:rsidR="00D5498D" w:rsidRPr="00D5498D" w:rsidRDefault="00BD71A4" w:rsidP="00CB7F0B">
      <w:pPr>
        <w:spacing w:before="100" w:beforeAutospacing="1" w:after="119" w:line="240" w:lineRule="auto"/>
        <w:rPr>
          <w:rFonts w:eastAsia="Times New Roman"/>
          <w:color w:val="000000"/>
          <w:szCs w:val="24"/>
          <w:lang w:eastAsia="de-DE"/>
        </w:rPr>
      </w:pPr>
      <w:r>
        <w:rPr>
          <w:rFonts w:eastAsia="Times New Roman"/>
          <w:color w:val="000000"/>
          <w:szCs w:val="24"/>
          <w:lang w:eastAsia="de-DE"/>
        </w:rPr>
        <w:t>Bei vielen, aber nicht bei allen Texten sind auch die Quellen angegeben</w:t>
      </w:r>
      <w:r w:rsidR="00D5498D" w:rsidRPr="00D5498D">
        <w:rPr>
          <w:rFonts w:eastAsia="Times New Roman"/>
          <w:color w:val="000000"/>
          <w:szCs w:val="24"/>
          <w:lang w:eastAsia="de-DE"/>
        </w:rPr>
        <w:t>.</w:t>
      </w:r>
    </w:p>
    <w:p w14:paraId="78E8E741" w14:textId="77777777" w:rsidR="00D5498D" w:rsidRPr="00D5498D" w:rsidRDefault="00D5498D" w:rsidP="00CB7F0B">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____----____----____----____----____----____----____----</w:t>
      </w:r>
    </w:p>
    <w:p w14:paraId="19FC8F0B" w14:textId="77777777" w:rsidR="008E63BE" w:rsidRDefault="00D05DFD" w:rsidP="00CB7F0B">
      <w:pPr>
        <w:spacing w:before="100" w:beforeAutospacing="1" w:after="119" w:line="240" w:lineRule="auto"/>
        <w:rPr>
          <w:rFonts w:eastAsia="Times New Roman"/>
          <w:color w:val="000000"/>
          <w:szCs w:val="24"/>
          <w:lang w:eastAsia="de-DE"/>
        </w:rPr>
      </w:pPr>
      <w:r w:rsidRPr="00D5498D">
        <w:rPr>
          <w:rFonts w:eastAsia="Times New Roman"/>
          <w:color w:val="000000"/>
          <w:szCs w:val="24"/>
          <w:lang w:eastAsia="de-DE"/>
        </w:rPr>
        <w:t xml:space="preserve">Die Bücher der Glaubensstimme werden kostenlos herausgegeben und dürfen </w:t>
      </w:r>
      <w:r>
        <w:rPr>
          <w:rFonts w:eastAsia="Times New Roman"/>
          <w:color w:val="000000"/>
          <w:szCs w:val="24"/>
          <w:lang w:eastAsia="de-DE"/>
        </w:rPr>
        <w:t>in jeder Art und Weise</w:t>
      </w:r>
      <w:r w:rsidRPr="00D5498D">
        <w:rPr>
          <w:rFonts w:eastAsia="Times New Roman"/>
          <w:color w:val="000000"/>
          <w:szCs w:val="24"/>
          <w:lang w:eastAsia="de-DE"/>
        </w:rPr>
        <w:t xml:space="preserve"> </w:t>
      </w:r>
      <w:r>
        <w:rPr>
          <w:rFonts w:eastAsia="Times New Roman"/>
          <w:color w:val="000000"/>
          <w:szCs w:val="24"/>
          <w:lang w:eastAsia="de-DE"/>
        </w:rPr>
        <w:t xml:space="preserve">- entgeltlich oder kostenlos - </w:t>
      </w:r>
      <w:r w:rsidRPr="00D5498D">
        <w:rPr>
          <w:rFonts w:eastAsia="Times New Roman"/>
          <w:color w:val="000000"/>
          <w:szCs w:val="24"/>
          <w:lang w:eastAsia="de-DE"/>
        </w:rPr>
        <w:t>weitergegeben werden.</w:t>
      </w:r>
    </w:p>
    <w:sectPr w:rsidR="008E63BE">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020BE" w14:textId="77777777" w:rsidR="00D941AF" w:rsidRDefault="00D941AF" w:rsidP="00CA68D9">
      <w:pPr>
        <w:spacing w:after="0" w:line="240" w:lineRule="auto"/>
      </w:pPr>
      <w:r>
        <w:separator/>
      </w:r>
    </w:p>
  </w:endnote>
  <w:endnote w:type="continuationSeparator" w:id="0">
    <w:p w14:paraId="13A15371" w14:textId="77777777" w:rsidR="00D941AF" w:rsidRDefault="00D941AF" w:rsidP="00CA68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ED1DC" w14:textId="77777777" w:rsidR="00D941AF" w:rsidRDefault="00D941AF" w:rsidP="00CA68D9">
      <w:pPr>
        <w:spacing w:after="0" w:line="240" w:lineRule="auto"/>
      </w:pPr>
      <w:r>
        <w:separator/>
      </w:r>
    </w:p>
  </w:footnote>
  <w:footnote w:type="continuationSeparator" w:id="0">
    <w:p w14:paraId="18326B9E" w14:textId="77777777" w:rsidR="00D941AF" w:rsidRDefault="00D941AF" w:rsidP="00CA68D9">
      <w:pPr>
        <w:spacing w:after="0" w:line="240" w:lineRule="auto"/>
      </w:pPr>
      <w:r>
        <w:continuationSeparator/>
      </w:r>
    </w:p>
  </w:footnote>
  <w:footnote w:id="1">
    <w:p w14:paraId="66D2E2AB" w14:textId="77777777" w:rsidR="007D3EC3" w:rsidRDefault="007D3EC3" w:rsidP="007D3EC3">
      <w:pPr>
        <w:pStyle w:val="Funotentext"/>
      </w:pPr>
      <w:r>
        <w:rPr>
          <w:rStyle w:val="Funotenzeichen"/>
        </w:rPr>
        <w:footnoteRef/>
      </w:r>
      <w:r>
        <w:t xml:space="preserve"> Farbe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oofState w:spelling="clean" w:grammar="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705A"/>
    <w:rsid w:val="00031AA5"/>
    <w:rsid w:val="000700B0"/>
    <w:rsid w:val="00082307"/>
    <w:rsid w:val="000C66E5"/>
    <w:rsid w:val="000D088F"/>
    <w:rsid w:val="000E4349"/>
    <w:rsid w:val="00122BD9"/>
    <w:rsid w:val="00196055"/>
    <w:rsid w:val="001D4F1D"/>
    <w:rsid w:val="001F060B"/>
    <w:rsid w:val="001F54C4"/>
    <w:rsid w:val="001F558F"/>
    <w:rsid w:val="0022039F"/>
    <w:rsid w:val="00272484"/>
    <w:rsid w:val="00297F83"/>
    <w:rsid w:val="002B7BD9"/>
    <w:rsid w:val="002E6D11"/>
    <w:rsid w:val="003533C5"/>
    <w:rsid w:val="00363750"/>
    <w:rsid w:val="00377AA1"/>
    <w:rsid w:val="00381C0C"/>
    <w:rsid w:val="0038705A"/>
    <w:rsid w:val="00396532"/>
    <w:rsid w:val="003C50EA"/>
    <w:rsid w:val="003E100C"/>
    <w:rsid w:val="003F151C"/>
    <w:rsid w:val="003F7978"/>
    <w:rsid w:val="00426D7D"/>
    <w:rsid w:val="00493B65"/>
    <w:rsid w:val="0050276E"/>
    <w:rsid w:val="00537F59"/>
    <w:rsid w:val="0055492C"/>
    <w:rsid w:val="0057404E"/>
    <w:rsid w:val="00600F14"/>
    <w:rsid w:val="00636F93"/>
    <w:rsid w:val="00642C46"/>
    <w:rsid w:val="006E21BD"/>
    <w:rsid w:val="006E6CAE"/>
    <w:rsid w:val="006F3B13"/>
    <w:rsid w:val="007106F4"/>
    <w:rsid w:val="007166CE"/>
    <w:rsid w:val="007252EF"/>
    <w:rsid w:val="00737EF6"/>
    <w:rsid w:val="00760119"/>
    <w:rsid w:val="007B1E32"/>
    <w:rsid w:val="007D3EC3"/>
    <w:rsid w:val="007E0101"/>
    <w:rsid w:val="007E1779"/>
    <w:rsid w:val="0083667B"/>
    <w:rsid w:val="0084312C"/>
    <w:rsid w:val="00883D4B"/>
    <w:rsid w:val="008D657F"/>
    <w:rsid w:val="008D7463"/>
    <w:rsid w:val="008E2C7C"/>
    <w:rsid w:val="008E417E"/>
    <w:rsid w:val="008E63BE"/>
    <w:rsid w:val="009A19EB"/>
    <w:rsid w:val="009B322A"/>
    <w:rsid w:val="009F720B"/>
    <w:rsid w:val="00A408F5"/>
    <w:rsid w:val="00A8716C"/>
    <w:rsid w:val="00AF0916"/>
    <w:rsid w:val="00B365E5"/>
    <w:rsid w:val="00B928DD"/>
    <w:rsid w:val="00BD0640"/>
    <w:rsid w:val="00BD71A4"/>
    <w:rsid w:val="00C35859"/>
    <w:rsid w:val="00C722B7"/>
    <w:rsid w:val="00CA68D9"/>
    <w:rsid w:val="00CB7F0B"/>
    <w:rsid w:val="00CC4EAC"/>
    <w:rsid w:val="00CE1BC3"/>
    <w:rsid w:val="00CE56D9"/>
    <w:rsid w:val="00D05DFD"/>
    <w:rsid w:val="00D14D4F"/>
    <w:rsid w:val="00D458F6"/>
    <w:rsid w:val="00D5498D"/>
    <w:rsid w:val="00D56329"/>
    <w:rsid w:val="00D941AF"/>
    <w:rsid w:val="00DC3900"/>
    <w:rsid w:val="00DF61FA"/>
    <w:rsid w:val="00E111EA"/>
    <w:rsid w:val="00E66E2E"/>
    <w:rsid w:val="00EC2611"/>
    <w:rsid w:val="00EC6818"/>
    <w:rsid w:val="00EE077C"/>
    <w:rsid w:val="00F541F5"/>
    <w:rsid w:val="00F62EE2"/>
    <w:rsid w:val="00F71B94"/>
    <w:rsid w:val="00FE25FD"/>
    <w:rsid w:val="00FE5F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3D76D"/>
  <w15:chartTrackingRefBased/>
  <w15:docId w15:val="{18E95D61-E4CD-4177-A305-D35160F5E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4EAC"/>
    <w:pPr>
      <w:spacing w:after="160" w:line="259" w:lineRule="auto"/>
    </w:pPr>
    <w:rPr>
      <w:rFonts w:ascii="Times New Roman" w:hAnsi="Times New Roman"/>
      <w:sz w:val="24"/>
      <w:szCs w:val="22"/>
      <w:lang w:eastAsia="en-US"/>
    </w:rPr>
  </w:style>
  <w:style w:type="paragraph" w:styleId="berschrift1">
    <w:name w:val="heading 1"/>
    <w:basedOn w:val="Standard"/>
    <w:next w:val="Standard"/>
    <w:link w:val="berschrift1Zchn"/>
    <w:uiPriority w:val="9"/>
    <w:qFormat/>
    <w:rsid w:val="002E6D11"/>
    <w:pPr>
      <w:spacing w:before="100" w:beforeAutospacing="1" w:after="62" w:line="240" w:lineRule="auto"/>
      <w:outlineLvl w:val="0"/>
    </w:pPr>
    <w:rPr>
      <w:rFonts w:eastAsia="Times New Roman"/>
      <w:b/>
      <w:bCs/>
      <w:color w:val="000000"/>
      <w:kern w:val="36"/>
      <w:sz w:val="36"/>
      <w:szCs w:val="48"/>
      <w:lang w:eastAsia="de-DE"/>
    </w:rPr>
  </w:style>
  <w:style w:type="paragraph" w:styleId="berschrift2">
    <w:name w:val="heading 2"/>
    <w:basedOn w:val="Standard"/>
    <w:next w:val="Standard"/>
    <w:link w:val="berschrift2Zchn"/>
    <w:uiPriority w:val="9"/>
    <w:unhideWhenUsed/>
    <w:qFormat/>
    <w:rsid w:val="00537F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DC3900"/>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5">
    <w:name w:val="heading 5"/>
    <w:basedOn w:val="Standard"/>
    <w:next w:val="Standard"/>
    <w:link w:val="berschrift5Zchn"/>
    <w:uiPriority w:val="9"/>
    <w:semiHidden/>
    <w:unhideWhenUsed/>
    <w:qFormat/>
    <w:rsid w:val="00DC39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2E6D11"/>
    <w:rPr>
      <w:rFonts w:ascii="Times New Roman" w:eastAsia="Times New Roman" w:hAnsi="Times New Roman"/>
      <w:b/>
      <w:bCs/>
      <w:color w:val="000000"/>
      <w:kern w:val="36"/>
      <w:sz w:val="36"/>
      <w:szCs w:val="48"/>
    </w:rPr>
  </w:style>
  <w:style w:type="character" w:styleId="Hyperlink">
    <w:name w:val="Hyperlink"/>
    <w:uiPriority w:val="99"/>
    <w:unhideWhenUsed/>
    <w:rsid w:val="00D5498D"/>
    <w:rPr>
      <w:color w:val="0000FF"/>
      <w:u w:val="single"/>
    </w:rPr>
  </w:style>
  <w:style w:type="paragraph" w:customStyle="1" w:styleId="western">
    <w:name w:val="western"/>
    <w:basedOn w:val="Standard"/>
    <w:rsid w:val="00D5498D"/>
    <w:pPr>
      <w:spacing w:before="100" w:beforeAutospacing="1" w:after="119" w:line="240" w:lineRule="auto"/>
    </w:pPr>
    <w:rPr>
      <w:rFonts w:eastAsia="Times New Roman"/>
      <w:color w:val="000000"/>
      <w:szCs w:val="24"/>
      <w:lang w:eastAsia="de-DE"/>
    </w:rPr>
  </w:style>
  <w:style w:type="character" w:customStyle="1" w:styleId="berschrift2Zchn">
    <w:name w:val="Überschrift 2 Zchn"/>
    <w:basedOn w:val="Absatz-Standardschriftart"/>
    <w:link w:val="berschrift2"/>
    <w:uiPriority w:val="9"/>
    <w:rsid w:val="00537F59"/>
    <w:rPr>
      <w:rFonts w:asciiTheme="majorHAnsi" w:eastAsiaTheme="majorEastAsia" w:hAnsiTheme="majorHAnsi" w:cstheme="majorBidi"/>
      <w:color w:val="2E74B5" w:themeColor="accent1" w:themeShade="BF"/>
      <w:sz w:val="26"/>
      <w:szCs w:val="26"/>
      <w:lang w:eastAsia="en-US"/>
    </w:rPr>
  </w:style>
  <w:style w:type="character" w:styleId="Fett">
    <w:name w:val="Strong"/>
    <w:basedOn w:val="Absatz-Standardschriftart"/>
    <w:uiPriority w:val="22"/>
    <w:qFormat/>
    <w:rsid w:val="008E63BE"/>
    <w:rPr>
      <w:b/>
      <w:bCs/>
    </w:rPr>
  </w:style>
  <w:style w:type="character" w:styleId="NichtaufgelsteErwhnung">
    <w:name w:val="Unresolved Mention"/>
    <w:basedOn w:val="Absatz-Standardschriftart"/>
    <w:uiPriority w:val="99"/>
    <w:semiHidden/>
    <w:unhideWhenUsed/>
    <w:rsid w:val="00381C0C"/>
    <w:rPr>
      <w:color w:val="605E5C"/>
      <w:shd w:val="clear" w:color="auto" w:fill="E1DFDD"/>
    </w:rPr>
  </w:style>
  <w:style w:type="character" w:customStyle="1" w:styleId="berschrift3Zchn">
    <w:name w:val="Überschrift 3 Zchn"/>
    <w:basedOn w:val="Absatz-Standardschriftart"/>
    <w:link w:val="berschrift3"/>
    <w:uiPriority w:val="9"/>
    <w:semiHidden/>
    <w:rsid w:val="00DC3900"/>
    <w:rPr>
      <w:rFonts w:asciiTheme="majorHAnsi" w:eastAsiaTheme="majorEastAsia" w:hAnsiTheme="majorHAnsi" w:cstheme="majorBidi"/>
      <w:color w:val="1F4D78" w:themeColor="accent1" w:themeShade="7F"/>
      <w:sz w:val="24"/>
      <w:szCs w:val="24"/>
      <w:lang w:eastAsia="en-US"/>
    </w:rPr>
  </w:style>
  <w:style w:type="character" w:customStyle="1" w:styleId="berschrift5Zchn">
    <w:name w:val="Überschrift 5 Zchn"/>
    <w:basedOn w:val="Absatz-Standardschriftart"/>
    <w:link w:val="berschrift5"/>
    <w:uiPriority w:val="9"/>
    <w:semiHidden/>
    <w:rsid w:val="00DC3900"/>
    <w:rPr>
      <w:rFonts w:asciiTheme="majorHAnsi" w:eastAsiaTheme="majorEastAsia" w:hAnsiTheme="majorHAnsi" w:cstheme="majorBidi"/>
      <w:color w:val="2E74B5" w:themeColor="accent1" w:themeShade="BF"/>
      <w:sz w:val="24"/>
      <w:szCs w:val="22"/>
      <w:lang w:eastAsia="en-US"/>
    </w:rPr>
  </w:style>
  <w:style w:type="character" w:customStyle="1" w:styleId="author">
    <w:name w:val="author"/>
    <w:basedOn w:val="Absatz-Standardschriftart"/>
    <w:rsid w:val="00DC3900"/>
  </w:style>
  <w:style w:type="paragraph" w:styleId="StandardWeb">
    <w:name w:val="Normal (Web)"/>
    <w:basedOn w:val="Standard"/>
    <w:uiPriority w:val="99"/>
    <w:unhideWhenUsed/>
    <w:rsid w:val="00DC3900"/>
    <w:pPr>
      <w:spacing w:before="100" w:beforeAutospacing="1" w:after="100" w:afterAutospacing="1" w:line="240" w:lineRule="auto"/>
    </w:pPr>
    <w:rPr>
      <w:rFonts w:eastAsia="Times New Roman"/>
      <w:szCs w:val="24"/>
      <w:lang w:eastAsia="de-DE"/>
    </w:rPr>
  </w:style>
  <w:style w:type="paragraph" w:styleId="Funotentext">
    <w:name w:val="footnote text"/>
    <w:basedOn w:val="Standard"/>
    <w:link w:val="FunotentextZchn"/>
    <w:uiPriority w:val="99"/>
    <w:unhideWhenUsed/>
    <w:rsid w:val="00CA68D9"/>
    <w:pPr>
      <w:spacing w:after="0" w:line="240" w:lineRule="auto"/>
    </w:pPr>
    <w:rPr>
      <w:sz w:val="20"/>
      <w:szCs w:val="20"/>
    </w:rPr>
  </w:style>
  <w:style w:type="character" w:customStyle="1" w:styleId="FunotentextZchn">
    <w:name w:val="Fußnotentext Zchn"/>
    <w:basedOn w:val="Absatz-Standardschriftart"/>
    <w:link w:val="Funotentext"/>
    <w:uiPriority w:val="99"/>
    <w:rsid w:val="00CA68D9"/>
    <w:rPr>
      <w:rFonts w:ascii="Times New Roman" w:hAnsi="Times New Roman"/>
      <w:lang w:eastAsia="en-US"/>
    </w:rPr>
  </w:style>
  <w:style w:type="character" w:styleId="Funotenzeichen">
    <w:name w:val="footnote reference"/>
    <w:basedOn w:val="Absatz-Standardschriftart"/>
    <w:uiPriority w:val="99"/>
    <w:semiHidden/>
    <w:unhideWhenUsed/>
    <w:rsid w:val="00CA68D9"/>
    <w:rPr>
      <w:vertAlign w:val="superscript"/>
    </w:rPr>
  </w:style>
  <w:style w:type="character" w:customStyle="1" w:styleId="posted-on">
    <w:name w:val="posted-on"/>
    <w:basedOn w:val="Absatz-Standardschriftart"/>
    <w:rsid w:val="00CB7F0B"/>
  </w:style>
  <w:style w:type="character" w:customStyle="1" w:styleId="cat-links">
    <w:name w:val="cat-links"/>
    <w:basedOn w:val="Absatz-Standardschriftart"/>
    <w:rsid w:val="00CB7F0B"/>
  </w:style>
  <w:style w:type="character" w:customStyle="1" w:styleId="tags-links">
    <w:name w:val="tags-links"/>
    <w:basedOn w:val="Absatz-Standardschriftart"/>
    <w:rsid w:val="00CB7F0B"/>
  </w:style>
  <w:style w:type="character" w:styleId="Hervorhebung">
    <w:name w:val="Emphasis"/>
    <w:basedOn w:val="Absatz-Standardschriftart"/>
    <w:uiPriority w:val="20"/>
    <w:qFormat/>
    <w:rsid w:val="00CB7F0B"/>
    <w:rPr>
      <w:i/>
      <w:iCs/>
    </w:rPr>
  </w:style>
  <w:style w:type="character" w:customStyle="1" w:styleId="comments-link">
    <w:name w:val="comments-link"/>
    <w:basedOn w:val="Absatz-Standardschriftart"/>
    <w:rsid w:val="00CB7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3089">
      <w:bodyDiv w:val="1"/>
      <w:marLeft w:val="0"/>
      <w:marRight w:val="0"/>
      <w:marTop w:val="0"/>
      <w:marBottom w:val="0"/>
      <w:divBdr>
        <w:top w:val="none" w:sz="0" w:space="0" w:color="auto"/>
        <w:left w:val="none" w:sz="0" w:space="0" w:color="auto"/>
        <w:bottom w:val="none" w:sz="0" w:space="0" w:color="auto"/>
        <w:right w:val="none" w:sz="0" w:space="0" w:color="auto"/>
      </w:divBdr>
      <w:divsChild>
        <w:div w:id="1914197388">
          <w:marLeft w:val="0"/>
          <w:marRight w:val="0"/>
          <w:marTop w:val="0"/>
          <w:marBottom w:val="0"/>
          <w:divBdr>
            <w:top w:val="none" w:sz="0" w:space="0" w:color="auto"/>
            <w:left w:val="none" w:sz="0" w:space="0" w:color="auto"/>
            <w:bottom w:val="none" w:sz="0" w:space="0" w:color="auto"/>
            <w:right w:val="none" w:sz="0" w:space="0" w:color="auto"/>
          </w:divBdr>
        </w:div>
        <w:div w:id="1928492593">
          <w:marLeft w:val="0"/>
          <w:marRight w:val="0"/>
          <w:marTop w:val="0"/>
          <w:marBottom w:val="0"/>
          <w:divBdr>
            <w:top w:val="none" w:sz="0" w:space="0" w:color="auto"/>
            <w:left w:val="none" w:sz="0" w:space="0" w:color="auto"/>
            <w:bottom w:val="none" w:sz="0" w:space="0" w:color="auto"/>
            <w:right w:val="none" w:sz="0" w:space="0" w:color="auto"/>
          </w:divBdr>
        </w:div>
        <w:div w:id="1654598144">
          <w:marLeft w:val="0"/>
          <w:marRight w:val="0"/>
          <w:marTop w:val="0"/>
          <w:marBottom w:val="0"/>
          <w:divBdr>
            <w:top w:val="none" w:sz="0" w:space="0" w:color="auto"/>
            <w:left w:val="none" w:sz="0" w:space="0" w:color="auto"/>
            <w:bottom w:val="none" w:sz="0" w:space="0" w:color="auto"/>
            <w:right w:val="none" w:sz="0" w:space="0" w:color="auto"/>
          </w:divBdr>
        </w:div>
        <w:div w:id="1604416972">
          <w:marLeft w:val="0"/>
          <w:marRight w:val="0"/>
          <w:marTop w:val="0"/>
          <w:marBottom w:val="0"/>
          <w:divBdr>
            <w:top w:val="none" w:sz="0" w:space="0" w:color="auto"/>
            <w:left w:val="none" w:sz="0" w:space="0" w:color="auto"/>
            <w:bottom w:val="none" w:sz="0" w:space="0" w:color="auto"/>
            <w:right w:val="none" w:sz="0" w:space="0" w:color="auto"/>
          </w:divBdr>
        </w:div>
        <w:div w:id="1157191032">
          <w:marLeft w:val="0"/>
          <w:marRight w:val="0"/>
          <w:marTop w:val="0"/>
          <w:marBottom w:val="0"/>
          <w:divBdr>
            <w:top w:val="none" w:sz="0" w:space="0" w:color="auto"/>
            <w:left w:val="none" w:sz="0" w:space="0" w:color="auto"/>
            <w:bottom w:val="none" w:sz="0" w:space="0" w:color="auto"/>
            <w:right w:val="none" w:sz="0" w:space="0" w:color="auto"/>
          </w:divBdr>
        </w:div>
        <w:div w:id="1844708344">
          <w:marLeft w:val="0"/>
          <w:marRight w:val="0"/>
          <w:marTop w:val="0"/>
          <w:marBottom w:val="0"/>
          <w:divBdr>
            <w:top w:val="none" w:sz="0" w:space="0" w:color="auto"/>
            <w:left w:val="none" w:sz="0" w:space="0" w:color="auto"/>
            <w:bottom w:val="none" w:sz="0" w:space="0" w:color="auto"/>
            <w:right w:val="none" w:sz="0" w:space="0" w:color="auto"/>
          </w:divBdr>
        </w:div>
        <w:div w:id="957298568">
          <w:marLeft w:val="0"/>
          <w:marRight w:val="0"/>
          <w:marTop w:val="0"/>
          <w:marBottom w:val="0"/>
          <w:divBdr>
            <w:top w:val="none" w:sz="0" w:space="0" w:color="auto"/>
            <w:left w:val="none" w:sz="0" w:space="0" w:color="auto"/>
            <w:bottom w:val="none" w:sz="0" w:space="0" w:color="auto"/>
            <w:right w:val="none" w:sz="0" w:space="0" w:color="auto"/>
          </w:divBdr>
        </w:div>
        <w:div w:id="1651322490">
          <w:marLeft w:val="0"/>
          <w:marRight w:val="0"/>
          <w:marTop w:val="0"/>
          <w:marBottom w:val="0"/>
          <w:divBdr>
            <w:top w:val="none" w:sz="0" w:space="0" w:color="auto"/>
            <w:left w:val="none" w:sz="0" w:space="0" w:color="auto"/>
            <w:bottom w:val="none" w:sz="0" w:space="0" w:color="auto"/>
            <w:right w:val="none" w:sz="0" w:space="0" w:color="auto"/>
          </w:divBdr>
        </w:div>
        <w:div w:id="592781466">
          <w:marLeft w:val="0"/>
          <w:marRight w:val="0"/>
          <w:marTop w:val="0"/>
          <w:marBottom w:val="0"/>
          <w:divBdr>
            <w:top w:val="none" w:sz="0" w:space="0" w:color="auto"/>
            <w:left w:val="none" w:sz="0" w:space="0" w:color="auto"/>
            <w:bottom w:val="none" w:sz="0" w:space="0" w:color="auto"/>
            <w:right w:val="none" w:sz="0" w:space="0" w:color="auto"/>
          </w:divBdr>
        </w:div>
        <w:div w:id="1183520193">
          <w:marLeft w:val="0"/>
          <w:marRight w:val="0"/>
          <w:marTop w:val="0"/>
          <w:marBottom w:val="0"/>
          <w:divBdr>
            <w:top w:val="none" w:sz="0" w:space="0" w:color="auto"/>
            <w:left w:val="none" w:sz="0" w:space="0" w:color="auto"/>
            <w:bottom w:val="none" w:sz="0" w:space="0" w:color="auto"/>
            <w:right w:val="none" w:sz="0" w:space="0" w:color="auto"/>
          </w:divBdr>
        </w:div>
        <w:div w:id="762605376">
          <w:marLeft w:val="0"/>
          <w:marRight w:val="0"/>
          <w:marTop w:val="0"/>
          <w:marBottom w:val="0"/>
          <w:divBdr>
            <w:top w:val="none" w:sz="0" w:space="0" w:color="auto"/>
            <w:left w:val="none" w:sz="0" w:space="0" w:color="auto"/>
            <w:bottom w:val="none" w:sz="0" w:space="0" w:color="auto"/>
            <w:right w:val="none" w:sz="0" w:space="0" w:color="auto"/>
          </w:divBdr>
        </w:div>
        <w:div w:id="241986679">
          <w:marLeft w:val="0"/>
          <w:marRight w:val="0"/>
          <w:marTop w:val="0"/>
          <w:marBottom w:val="0"/>
          <w:divBdr>
            <w:top w:val="none" w:sz="0" w:space="0" w:color="auto"/>
            <w:left w:val="none" w:sz="0" w:space="0" w:color="auto"/>
            <w:bottom w:val="none" w:sz="0" w:space="0" w:color="auto"/>
            <w:right w:val="none" w:sz="0" w:space="0" w:color="auto"/>
          </w:divBdr>
        </w:div>
        <w:div w:id="978463174">
          <w:marLeft w:val="0"/>
          <w:marRight w:val="0"/>
          <w:marTop w:val="0"/>
          <w:marBottom w:val="0"/>
          <w:divBdr>
            <w:top w:val="none" w:sz="0" w:space="0" w:color="auto"/>
            <w:left w:val="none" w:sz="0" w:space="0" w:color="auto"/>
            <w:bottom w:val="none" w:sz="0" w:space="0" w:color="auto"/>
            <w:right w:val="none" w:sz="0" w:space="0" w:color="auto"/>
          </w:divBdr>
        </w:div>
        <w:div w:id="557546666">
          <w:marLeft w:val="0"/>
          <w:marRight w:val="0"/>
          <w:marTop w:val="0"/>
          <w:marBottom w:val="0"/>
          <w:divBdr>
            <w:top w:val="none" w:sz="0" w:space="0" w:color="auto"/>
            <w:left w:val="none" w:sz="0" w:space="0" w:color="auto"/>
            <w:bottom w:val="none" w:sz="0" w:space="0" w:color="auto"/>
            <w:right w:val="none" w:sz="0" w:space="0" w:color="auto"/>
          </w:divBdr>
        </w:div>
        <w:div w:id="604465664">
          <w:marLeft w:val="0"/>
          <w:marRight w:val="0"/>
          <w:marTop w:val="0"/>
          <w:marBottom w:val="0"/>
          <w:divBdr>
            <w:top w:val="none" w:sz="0" w:space="0" w:color="auto"/>
            <w:left w:val="none" w:sz="0" w:space="0" w:color="auto"/>
            <w:bottom w:val="none" w:sz="0" w:space="0" w:color="auto"/>
            <w:right w:val="none" w:sz="0" w:space="0" w:color="auto"/>
          </w:divBdr>
        </w:div>
        <w:div w:id="603147947">
          <w:marLeft w:val="0"/>
          <w:marRight w:val="0"/>
          <w:marTop w:val="0"/>
          <w:marBottom w:val="0"/>
          <w:divBdr>
            <w:top w:val="none" w:sz="0" w:space="0" w:color="auto"/>
            <w:left w:val="none" w:sz="0" w:space="0" w:color="auto"/>
            <w:bottom w:val="none" w:sz="0" w:space="0" w:color="auto"/>
            <w:right w:val="none" w:sz="0" w:space="0" w:color="auto"/>
          </w:divBdr>
        </w:div>
        <w:div w:id="484392225">
          <w:marLeft w:val="0"/>
          <w:marRight w:val="0"/>
          <w:marTop w:val="0"/>
          <w:marBottom w:val="0"/>
          <w:divBdr>
            <w:top w:val="none" w:sz="0" w:space="0" w:color="auto"/>
            <w:left w:val="none" w:sz="0" w:space="0" w:color="auto"/>
            <w:bottom w:val="none" w:sz="0" w:space="0" w:color="auto"/>
            <w:right w:val="none" w:sz="0" w:space="0" w:color="auto"/>
          </w:divBdr>
        </w:div>
        <w:div w:id="992834563">
          <w:marLeft w:val="0"/>
          <w:marRight w:val="0"/>
          <w:marTop w:val="0"/>
          <w:marBottom w:val="0"/>
          <w:divBdr>
            <w:top w:val="none" w:sz="0" w:space="0" w:color="auto"/>
            <w:left w:val="none" w:sz="0" w:space="0" w:color="auto"/>
            <w:bottom w:val="none" w:sz="0" w:space="0" w:color="auto"/>
            <w:right w:val="none" w:sz="0" w:space="0" w:color="auto"/>
          </w:divBdr>
        </w:div>
        <w:div w:id="900289672">
          <w:marLeft w:val="0"/>
          <w:marRight w:val="0"/>
          <w:marTop w:val="0"/>
          <w:marBottom w:val="0"/>
          <w:divBdr>
            <w:top w:val="none" w:sz="0" w:space="0" w:color="auto"/>
            <w:left w:val="none" w:sz="0" w:space="0" w:color="auto"/>
            <w:bottom w:val="none" w:sz="0" w:space="0" w:color="auto"/>
            <w:right w:val="none" w:sz="0" w:space="0" w:color="auto"/>
          </w:divBdr>
        </w:div>
        <w:div w:id="1960453413">
          <w:marLeft w:val="0"/>
          <w:marRight w:val="0"/>
          <w:marTop w:val="0"/>
          <w:marBottom w:val="0"/>
          <w:divBdr>
            <w:top w:val="none" w:sz="0" w:space="0" w:color="auto"/>
            <w:left w:val="none" w:sz="0" w:space="0" w:color="auto"/>
            <w:bottom w:val="none" w:sz="0" w:space="0" w:color="auto"/>
            <w:right w:val="none" w:sz="0" w:space="0" w:color="auto"/>
          </w:divBdr>
        </w:div>
      </w:divsChild>
    </w:div>
    <w:div w:id="119883373">
      <w:bodyDiv w:val="1"/>
      <w:marLeft w:val="0"/>
      <w:marRight w:val="0"/>
      <w:marTop w:val="0"/>
      <w:marBottom w:val="0"/>
      <w:divBdr>
        <w:top w:val="none" w:sz="0" w:space="0" w:color="auto"/>
        <w:left w:val="none" w:sz="0" w:space="0" w:color="auto"/>
        <w:bottom w:val="none" w:sz="0" w:space="0" w:color="auto"/>
        <w:right w:val="none" w:sz="0" w:space="0" w:color="auto"/>
      </w:divBdr>
    </w:div>
    <w:div w:id="180050591">
      <w:bodyDiv w:val="1"/>
      <w:marLeft w:val="0"/>
      <w:marRight w:val="0"/>
      <w:marTop w:val="0"/>
      <w:marBottom w:val="0"/>
      <w:divBdr>
        <w:top w:val="none" w:sz="0" w:space="0" w:color="auto"/>
        <w:left w:val="none" w:sz="0" w:space="0" w:color="auto"/>
        <w:bottom w:val="none" w:sz="0" w:space="0" w:color="auto"/>
        <w:right w:val="none" w:sz="0" w:space="0" w:color="auto"/>
      </w:divBdr>
      <w:divsChild>
        <w:div w:id="1249540448">
          <w:marLeft w:val="0"/>
          <w:marRight w:val="0"/>
          <w:marTop w:val="0"/>
          <w:marBottom w:val="0"/>
          <w:divBdr>
            <w:top w:val="none" w:sz="0" w:space="0" w:color="auto"/>
            <w:left w:val="none" w:sz="0" w:space="0" w:color="auto"/>
            <w:bottom w:val="none" w:sz="0" w:space="0" w:color="auto"/>
            <w:right w:val="none" w:sz="0" w:space="0" w:color="auto"/>
          </w:divBdr>
        </w:div>
      </w:divsChild>
    </w:div>
    <w:div w:id="210657345">
      <w:bodyDiv w:val="1"/>
      <w:marLeft w:val="0"/>
      <w:marRight w:val="0"/>
      <w:marTop w:val="0"/>
      <w:marBottom w:val="0"/>
      <w:divBdr>
        <w:top w:val="none" w:sz="0" w:space="0" w:color="auto"/>
        <w:left w:val="none" w:sz="0" w:space="0" w:color="auto"/>
        <w:bottom w:val="none" w:sz="0" w:space="0" w:color="auto"/>
        <w:right w:val="none" w:sz="0" w:space="0" w:color="auto"/>
      </w:divBdr>
      <w:divsChild>
        <w:div w:id="1829129706">
          <w:marLeft w:val="0"/>
          <w:marRight w:val="0"/>
          <w:marTop w:val="0"/>
          <w:marBottom w:val="0"/>
          <w:divBdr>
            <w:top w:val="none" w:sz="0" w:space="0" w:color="auto"/>
            <w:left w:val="none" w:sz="0" w:space="0" w:color="auto"/>
            <w:bottom w:val="none" w:sz="0" w:space="0" w:color="auto"/>
            <w:right w:val="none" w:sz="0" w:space="0" w:color="auto"/>
          </w:divBdr>
        </w:div>
        <w:div w:id="805469499">
          <w:marLeft w:val="0"/>
          <w:marRight w:val="0"/>
          <w:marTop w:val="0"/>
          <w:marBottom w:val="0"/>
          <w:divBdr>
            <w:top w:val="none" w:sz="0" w:space="0" w:color="auto"/>
            <w:left w:val="none" w:sz="0" w:space="0" w:color="auto"/>
            <w:bottom w:val="none" w:sz="0" w:space="0" w:color="auto"/>
            <w:right w:val="none" w:sz="0" w:space="0" w:color="auto"/>
          </w:divBdr>
        </w:div>
        <w:div w:id="7028747">
          <w:marLeft w:val="0"/>
          <w:marRight w:val="0"/>
          <w:marTop w:val="0"/>
          <w:marBottom w:val="0"/>
          <w:divBdr>
            <w:top w:val="none" w:sz="0" w:space="0" w:color="auto"/>
            <w:left w:val="none" w:sz="0" w:space="0" w:color="auto"/>
            <w:bottom w:val="none" w:sz="0" w:space="0" w:color="auto"/>
            <w:right w:val="none" w:sz="0" w:space="0" w:color="auto"/>
          </w:divBdr>
        </w:div>
        <w:div w:id="2044136233">
          <w:marLeft w:val="0"/>
          <w:marRight w:val="0"/>
          <w:marTop w:val="0"/>
          <w:marBottom w:val="0"/>
          <w:divBdr>
            <w:top w:val="none" w:sz="0" w:space="0" w:color="auto"/>
            <w:left w:val="none" w:sz="0" w:space="0" w:color="auto"/>
            <w:bottom w:val="none" w:sz="0" w:space="0" w:color="auto"/>
            <w:right w:val="none" w:sz="0" w:space="0" w:color="auto"/>
          </w:divBdr>
        </w:div>
        <w:div w:id="1042822079">
          <w:marLeft w:val="0"/>
          <w:marRight w:val="0"/>
          <w:marTop w:val="0"/>
          <w:marBottom w:val="0"/>
          <w:divBdr>
            <w:top w:val="none" w:sz="0" w:space="0" w:color="auto"/>
            <w:left w:val="none" w:sz="0" w:space="0" w:color="auto"/>
            <w:bottom w:val="none" w:sz="0" w:space="0" w:color="auto"/>
            <w:right w:val="none" w:sz="0" w:space="0" w:color="auto"/>
          </w:divBdr>
        </w:div>
        <w:div w:id="1327396002">
          <w:marLeft w:val="0"/>
          <w:marRight w:val="0"/>
          <w:marTop w:val="0"/>
          <w:marBottom w:val="0"/>
          <w:divBdr>
            <w:top w:val="none" w:sz="0" w:space="0" w:color="auto"/>
            <w:left w:val="none" w:sz="0" w:space="0" w:color="auto"/>
            <w:bottom w:val="none" w:sz="0" w:space="0" w:color="auto"/>
            <w:right w:val="none" w:sz="0" w:space="0" w:color="auto"/>
          </w:divBdr>
        </w:div>
        <w:div w:id="190338995">
          <w:marLeft w:val="0"/>
          <w:marRight w:val="0"/>
          <w:marTop w:val="0"/>
          <w:marBottom w:val="0"/>
          <w:divBdr>
            <w:top w:val="none" w:sz="0" w:space="0" w:color="auto"/>
            <w:left w:val="none" w:sz="0" w:space="0" w:color="auto"/>
            <w:bottom w:val="none" w:sz="0" w:space="0" w:color="auto"/>
            <w:right w:val="none" w:sz="0" w:space="0" w:color="auto"/>
          </w:divBdr>
        </w:div>
        <w:div w:id="272134202">
          <w:marLeft w:val="0"/>
          <w:marRight w:val="0"/>
          <w:marTop w:val="0"/>
          <w:marBottom w:val="0"/>
          <w:divBdr>
            <w:top w:val="none" w:sz="0" w:space="0" w:color="auto"/>
            <w:left w:val="none" w:sz="0" w:space="0" w:color="auto"/>
            <w:bottom w:val="none" w:sz="0" w:space="0" w:color="auto"/>
            <w:right w:val="none" w:sz="0" w:space="0" w:color="auto"/>
          </w:divBdr>
        </w:div>
        <w:div w:id="347634708">
          <w:marLeft w:val="0"/>
          <w:marRight w:val="0"/>
          <w:marTop w:val="0"/>
          <w:marBottom w:val="0"/>
          <w:divBdr>
            <w:top w:val="none" w:sz="0" w:space="0" w:color="auto"/>
            <w:left w:val="none" w:sz="0" w:space="0" w:color="auto"/>
            <w:bottom w:val="none" w:sz="0" w:space="0" w:color="auto"/>
            <w:right w:val="none" w:sz="0" w:space="0" w:color="auto"/>
          </w:divBdr>
        </w:div>
        <w:div w:id="1245914898">
          <w:marLeft w:val="0"/>
          <w:marRight w:val="0"/>
          <w:marTop w:val="0"/>
          <w:marBottom w:val="0"/>
          <w:divBdr>
            <w:top w:val="none" w:sz="0" w:space="0" w:color="auto"/>
            <w:left w:val="none" w:sz="0" w:space="0" w:color="auto"/>
            <w:bottom w:val="none" w:sz="0" w:space="0" w:color="auto"/>
            <w:right w:val="none" w:sz="0" w:space="0" w:color="auto"/>
          </w:divBdr>
        </w:div>
        <w:div w:id="1832792190">
          <w:marLeft w:val="0"/>
          <w:marRight w:val="0"/>
          <w:marTop w:val="0"/>
          <w:marBottom w:val="0"/>
          <w:divBdr>
            <w:top w:val="none" w:sz="0" w:space="0" w:color="auto"/>
            <w:left w:val="none" w:sz="0" w:space="0" w:color="auto"/>
            <w:bottom w:val="none" w:sz="0" w:space="0" w:color="auto"/>
            <w:right w:val="none" w:sz="0" w:space="0" w:color="auto"/>
          </w:divBdr>
        </w:div>
        <w:div w:id="1831166022">
          <w:marLeft w:val="0"/>
          <w:marRight w:val="0"/>
          <w:marTop w:val="0"/>
          <w:marBottom w:val="0"/>
          <w:divBdr>
            <w:top w:val="none" w:sz="0" w:space="0" w:color="auto"/>
            <w:left w:val="none" w:sz="0" w:space="0" w:color="auto"/>
            <w:bottom w:val="none" w:sz="0" w:space="0" w:color="auto"/>
            <w:right w:val="none" w:sz="0" w:space="0" w:color="auto"/>
          </w:divBdr>
        </w:div>
        <w:div w:id="1928879239">
          <w:marLeft w:val="0"/>
          <w:marRight w:val="0"/>
          <w:marTop w:val="0"/>
          <w:marBottom w:val="0"/>
          <w:divBdr>
            <w:top w:val="none" w:sz="0" w:space="0" w:color="auto"/>
            <w:left w:val="none" w:sz="0" w:space="0" w:color="auto"/>
            <w:bottom w:val="none" w:sz="0" w:space="0" w:color="auto"/>
            <w:right w:val="none" w:sz="0" w:space="0" w:color="auto"/>
          </w:divBdr>
        </w:div>
        <w:div w:id="1076973082">
          <w:marLeft w:val="0"/>
          <w:marRight w:val="0"/>
          <w:marTop w:val="0"/>
          <w:marBottom w:val="0"/>
          <w:divBdr>
            <w:top w:val="none" w:sz="0" w:space="0" w:color="auto"/>
            <w:left w:val="none" w:sz="0" w:space="0" w:color="auto"/>
            <w:bottom w:val="none" w:sz="0" w:space="0" w:color="auto"/>
            <w:right w:val="none" w:sz="0" w:space="0" w:color="auto"/>
          </w:divBdr>
        </w:div>
        <w:div w:id="1738477680">
          <w:marLeft w:val="0"/>
          <w:marRight w:val="0"/>
          <w:marTop w:val="0"/>
          <w:marBottom w:val="0"/>
          <w:divBdr>
            <w:top w:val="none" w:sz="0" w:space="0" w:color="auto"/>
            <w:left w:val="none" w:sz="0" w:space="0" w:color="auto"/>
            <w:bottom w:val="none" w:sz="0" w:space="0" w:color="auto"/>
            <w:right w:val="none" w:sz="0" w:space="0" w:color="auto"/>
          </w:divBdr>
        </w:div>
        <w:div w:id="637493478">
          <w:marLeft w:val="0"/>
          <w:marRight w:val="0"/>
          <w:marTop w:val="0"/>
          <w:marBottom w:val="0"/>
          <w:divBdr>
            <w:top w:val="none" w:sz="0" w:space="0" w:color="auto"/>
            <w:left w:val="none" w:sz="0" w:space="0" w:color="auto"/>
            <w:bottom w:val="none" w:sz="0" w:space="0" w:color="auto"/>
            <w:right w:val="none" w:sz="0" w:space="0" w:color="auto"/>
          </w:divBdr>
        </w:div>
        <w:div w:id="2119063776">
          <w:marLeft w:val="0"/>
          <w:marRight w:val="0"/>
          <w:marTop w:val="0"/>
          <w:marBottom w:val="0"/>
          <w:divBdr>
            <w:top w:val="none" w:sz="0" w:space="0" w:color="auto"/>
            <w:left w:val="none" w:sz="0" w:space="0" w:color="auto"/>
            <w:bottom w:val="none" w:sz="0" w:space="0" w:color="auto"/>
            <w:right w:val="none" w:sz="0" w:space="0" w:color="auto"/>
          </w:divBdr>
        </w:div>
        <w:div w:id="476341824">
          <w:marLeft w:val="0"/>
          <w:marRight w:val="0"/>
          <w:marTop w:val="0"/>
          <w:marBottom w:val="0"/>
          <w:divBdr>
            <w:top w:val="none" w:sz="0" w:space="0" w:color="auto"/>
            <w:left w:val="none" w:sz="0" w:space="0" w:color="auto"/>
            <w:bottom w:val="none" w:sz="0" w:space="0" w:color="auto"/>
            <w:right w:val="none" w:sz="0" w:space="0" w:color="auto"/>
          </w:divBdr>
        </w:div>
        <w:div w:id="1024940487">
          <w:marLeft w:val="0"/>
          <w:marRight w:val="0"/>
          <w:marTop w:val="0"/>
          <w:marBottom w:val="0"/>
          <w:divBdr>
            <w:top w:val="none" w:sz="0" w:space="0" w:color="auto"/>
            <w:left w:val="none" w:sz="0" w:space="0" w:color="auto"/>
            <w:bottom w:val="none" w:sz="0" w:space="0" w:color="auto"/>
            <w:right w:val="none" w:sz="0" w:space="0" w:color="auto"/>
          </w:divBdr>
        </w:div>
        <w:div w:id="1138566333">
          <w:marLeft w:val="0"/>
          <w:marRight w:val="0"/>
          <w:marTop w:val="0"/>
          <w:marBottom w:val="0"/>
          <w:divBdr>
            <w:top w:val="none" w:sz="0" w:space="0" w:color="auto"/>
            <w:left w:val="none" w:sz="0" w:space="0" w:color="auto"/>
            <w:bottom w:val="none" w:sz="0" w:space="0" w:color="auto"/>
            <w:right w:val="none" w:sz="0" w:space="0" w:color="auto"/>
          </w:divBdr>
        </w:div>
      </w:divsChild>
    </w:div>
    <w:div w:id="215970354">
      <w:bodyDiv w:val="1"/>
      <w:marLeft w:val="0"/>
      <w:marRight w:val="0"/>
      <w:marTop w:val="0"/>
      <w:marBottom w:val="0"/>
      <w:divBdr>
        <w:top w:val="none" w:sz="0" w:space="0" w:color="auto"/>
        <w:left w:val="none" w:sz="0" w:space="0" w:color="auto"/>
        <w:bottom w:val="none" w:sz="0" w:space="0" w:color="auto"/>
        <w:right w:val="none" w:sz="0" w:space="0" w:color="auto"/>
      </w:divBdr>
      <w:divsChild>
        <w:div w:id="1978604422">
          <w:marLeft w:val="0"/>
          <w:marRight w:val="0"/>
          <w:marTop w:val="0"/>
          <w:marBottom w:val="0"/>
          <w:divBdr>
            <w:top w:val="none" w:sz="0" w:space="0" w:color="auto"/>
            <w:left w:val="none" w:sz="0" w:space="0" w:color="auto"/>
            <w:bottom w:val="none" w:sz="0" w:space="0" w:color="auto"/>
            <w:right w:val="none" w:sz="0" w:space="0" w:color="auto"/>
          </w:divBdr>
        </w:div>
        <w:div w:id="2018995988">
          <w:marLeft w:val="0"/>
          <w:marRight w:val="0"/>
          <w:marTop w:val="0"/>
          <w:marBottom w:val="0"/>
          <w:divBdr>
            <w:top w:val="none" w:sz="0" w:space="0" w:color="auto"/>
            <w:left w:val="none" w:sz="0" w:space="0" w:color="auto"/>
            <w:bottom w:val="none" w:sz="0" w:space="0" w:color="auto"/>
            <w:right w:val="none" w:sz="0" w:space="0" w:color="auto"/>
          </w:divBdr>
        </w:div>
      </w:divsChild>
    </w:div>
    <w:div w:id="225147680">
      <w:bodyDiv w:val="1"/>
      <w:marLeft w:val="0"/>
      <w:marRight w:val="0"/>
      <w:marTop w:val="0"/>
      <w:marBottom w:val="0"/>
      <w:divBdr>
        <w:top w:val="none" w:sz="0" w:space="0" w:color="auto"/>
        <w:left w:val="none" w:sz="0" w:space="0" w:color="auto"/>
        <w:bottom w:val="none" w:sz="0" w:space="0" w:color="auto"/>
        <w:right w:val="none" w:sz="0" w:space="0" w:color="auto"/>
      </w:divBdr>
      <w:divsChild>
        <w:div w:id="895966782">
          <w:marLeft w:val="0"/>
          <w:marRight w:val="0"/>
          <w:marTop w:val="0"/>
          <w:marBottom w:val="0"/>
          <w:divBdr>
            <w:top w:val="none" w:sz="0" w:space="0" w:color="auto"/>
            <w:left w:val="none" w:sz="0" w:space="0" w:color="auto"/>
            <w:bottom w:val="none" w:sz="0" w:space="0" w:color="auto"/>
            <w:right w:val="none" w:sz="0" w:space="0" w:color="auto"/>
          </w:divBdr>
        </w:div>
        <w:div w:id="157118369">
          <w:marLeft w:val="0"/>
          <w:marRight w:val="0"/>
          <w:marTop w:val="0"/>
          <w:marBottom w:val="0"/>
          <w:divBdr>
            <w:top w:val="none" w:sz="0" w:space="0" w:color="auto"/>
            <w:left w:val="none" w:sz="0" w:space="0" w:color="auto"/>
            <w:bottom w:val="none" w:sz="0" w:space="0" w:color="auto"/>
            <w:right w:val="none" w:sz="0" w:space="0" w:color="auto"/>
          </w:divBdr>
        </w:div>
      </w:divsChild>
    </w:div>
    <w:div w:id="324091698">
      <w:bodyDiv w:val="1"/>
      <w:marLeft w:val="0"/>
      <w:marRight w:val="0"/>
      <w:marTop w:val="0"/>
      <w:marBottom w:val="0"/>
      <w:divBdr>
        <w:top w:val="none" w:sz="0" w:space="0" w:color="auto"/>
        <w:left w:val="none" w:sz="0" w:space="0" w:color="auto"/>
        <w:bottom w:val="none" w:sz="0" w:space="0" w:color="auto"/>
        <w:right w:val="none" w:sz="0" w:space="0" w:color="auto"/>
      </w:divBdr>
      <w:divsChild>
        <w:div w:id="1707752029">
          <w:marLeft w:val="0"/>
          <w:marRight w:val="0"/>
          <w:marTop w:val="0"/>
          <w:marBottom w:val="0"/>
          <w:divBdr>
            <w:top w:val="none" w:sz="0" w:space="0" w:color="auto"/>
            <w:left w:val="none" w:sz="0" w:space="0" w:color="auto"/>
            <w:bottom w:val="none" w:sz="0" w:space="0" w:color="auto"/>
            <w:right w:val="none" w:sz="0" w:space="0" w:color="auto"/>
          </w:divBdr>
        </w:div>
        <w:div w:id="749809020">
          <w:marLeft w:val="0"/>
          <w:marRight w:val="0"/>
          <w:marTop w:val="0"/>
          <w:marBottom w:val="0"/>
          <w:divBdr>
            <w:top w:val="none" w:sz="0" w:space="0" w:color="auto"/>
            <w:left w:val="none" w:sz="0" w:space="0" w:color="auto"/>
            <w:bottom w:val="none" w:sz="0" w:space="0" w:color="auto"/>
            <w:right w:val="none" w:sz="0" w:space="0" w:color="auto"/>
          </w:divBdr>
        </w:div>
        <w:div w:id="279453262">
          <w:marLeft w:val="0"/>
          <w:marRight w:val="0"/>
          <w:marTop w:val="0"/>
          <w:marBottom w:val="0"/>
          <w:divBdr>
            <w:top w:val="none" w:sz="0" w:space="0" w:color="auto"/>
            <w:left w:val="none" w:sz="0" w:space="0" w:color="auto"/>
            <w:bottom w:val="none" w:sz="0" w:space="0" w:color="auto"/>
            <w:right w:val="none" w:sz="0" w:space="0" w:color="auto"/>
          </w:divBdr>
        </w:div>
        <w:div w:id="446899572">
          <w:marLeft w:val="0"/>
          <w:marRight w:val="0"/>
          <w:marTop w:val="0"/>
          <w:marBottom w:val="0"/>
          <w:divBdr>
            <w:top w:val="none" w:sz="0" w:space="0" w:color="auto"/>
            <w:left w:val="none" w:sz="0" w:space="0" w:color="auto"/>
            <w:bottom w:val="none" w:sz="0" w:space="0" w:color="auto"/>
            <w:right w:val="none" w:sz="0" w:space="0" w:color="auto"/>
          </w:divBdr>
        </w:div>
        <w:div w:id="1521436004">
          <w:marLeft w:val="0"/>
          <w:marRight w:val="0"/>
          <w:marTop w:val="0"/>
          <w:marBottom w:val="0"/>
          <w:divBdr>
            <w:top w:val="none" w:sz="0" w:space="0" w:color="auto"/>
            <w:left w:val="none" w:sz="0" w:space="0" w:color="auto"/>
            <w:bottom w:val="none" w:sz="0" w:space="0" w:color="auto"/>
            <w:right w:val="none" w:sz="0" w:space="0" w:color="auto"/>
          </w:divBdr>
        </w:div>
        <w:div w:id="538788175">
          <w:marLeft w:val="0"/>
          <w:marRight w:val="0"/>
          <w:marTop w:val="0"/>
          <w:marBottom w:val="0"/>
          <w:divBdr>
            <w:top w:val="none" w:sz="0" w:space="0" w:color="auto"/>
            <w:left w:val="none" w:sz="0" w:space="0" w:color="auto"/>
            <w:bottom w:val="none" w:sz="0" w:space="0" w:color="auto"/>
            <w:right w:val="none" w:sz="0" w:space="0" w:color="auto"/>
          </w:divBdr>
        </w:div>
        <w:div w:id="174654477">
          <w:marLeft w:val="0"/>
          <w:marRight w:val="0"/>
          <w:marTop w:val="0"/>
          <w:marBottom w:val="0"/>
          <w:divBdr>
            <w:top w:val="none" w:sz="0" w:space="0" w:color="auto"/>
            <w:left w:val="none" w:sz="0" w:space="0" w:color="auto"/>
            <w:bottom w:val="none" w:sz="0" w:space="0" w:color="auto"/>
            <w:right w:val="none" w:sz="0" w:space="0" w:color="auto"/>
          </w:divBdr>
        </w:div>
        <w:div w:id="1907035413">
          <w:marLeft w:val="0"/>
          <w:marRight w:val="0"/>
          <w:marTop w:val="0"/>
          <w:marBottom w:val="0"/>
          <w:divBdr>
            <w:top w:val="none" w:sz="0" w:space="0" w:color="auto"/>
            <w:left w:val="none" w:sz="0" w:space="0" w:color="auto"/>
            <w:bottom w:val="none" w:sz="0" w:space="0" w:color="auto"/>
            <w:right w:val="none" w:sz="0" w:space="0" w:color="auto"/>
          </w:divBdr>
        </w:div>
        <w:div w:id="1665739847">
          <w:marLeft w:val="0"/>
          <w:marRight w:val="0"/>
          <w:marTop w:val="0"/>
          <w:marBottom w:val="0"/>
          <w:divBdr>
            <w:top w:val="none" w:sz="0" w:space="0" w:color="auto"/>
            <w:left w:val="none" w:sz="0" w:space="0" w:color="auto"/>
            <w:bottom w:val="none" w:sz="0" w:space="0" w:color="auto"/>
            <w:right w:val="none" w:sz="0" w:space="0" w:color="auto"/>
          </w:divBdr>
        </w:div>
        <w:div w:id="1062869684">
          <w:marLeft w:val="0"/>
          <w:marRight w:val="0"/>
          <w:marTop w:val="0"/>
          <w:marBottom w:val="0"/>
          <w:divBdr>
            <w:top w:val="none" w:sz="0" w:space="0" w:color="auto"/>
            <w:left w:val="none" w:sz="0" w:space="0" w:color="auto"/>
            <w:bottom w:val="none" w:sz="0" w:space="0" w:color="auto"/>
            <w:right w:val="none" w:sz="0" w:space="0" w:color="auto"/>
          </w:divBdr>
        </w:div>
        <w:div w:id="1854294535">
          <w:marLeft w:val="0"/>
          <w:marRight w:val="0"/>
          <w:marTop w:val="0"/>
          <w:marBottom w:val="0"/>
          <w:divBdr>
            <w:top w:val="none" w:sz="0" w:space="0" w:color="auto"/>
            <w:left w:val="none" w:sz="0" w:space="0" w:color="auto"/>
            <w:bottom w:val="none" w:sz="0" w:space="0" w:color="auto"/>
            <w:right w:val="none" w:sz="0" w:space="0" w:color="auto"/>
          </w:divBdr>
        </w:div>
        <w:div w:id="160396781">
          <w:marLeft w:val="0"/>
          <w:marRight w:val="0"/>
          <w:marTop w:val="0"/>
          <w:marBottom w:val="0"/>
          <w:divBdr>
            <w:top w:val="none" w:sz="0" w:space="0" w:color="auto"/>
            <w:left w:val="none" w:sz="0" w:space="0" w:color="auto"/>
            <w:bottom w:val="none" w:sz="0" w:space="0" w:color="auto"/>
            <w:right w:val="none" w:sz="0" w:space="0" w:color="auto"/>
          </w:divBdr>
        </w:div>
        <w:div w:id="1086652946">
          <w:marLeft w:val="0"/>
          <w:marRight w:val="0"/>
          <w:marTop w:val="0"/>
          <w:marBottom w:val="0"/>
          <w:divBdr>
            <w:top w:val="none" w:sz="0" w:space="0" w:color="auto"/>
            <w:left w:val="none" w:sz="0" w:space="0" w:color="auto"/>
            <w:bottom w:val="none" w:sz="0" w:space="0" w:color="auto"/>
            <w:right w:val="none" w:sz="0" w:space="0" w:color="auto"/>
          </w:divBdr>
        </w:div>
        <w:div w:id="1998804269">
          <w:marLeft w:val="0"/>
          <w:marRight w:val="0"/>
          <w:marTop w:val="0"/>
          <w:marBottom w:val="0"/>
          <w:divBdr>
            <w:top w:val="none" w:sz="0" w:space="0" w:color="auto"/>
            <w:left w:val="none" w:sz="0" w:space="0" w:color="auto"/>
            <w:bottom w:val="none" w:sz="0" w:space="0" w:color="auto"/>
            <w:right w:val="none" w:sz="0" w:space="0" w:color="auto"/>
          </w:divBdr>
        </w:div>
        <w:div w:id="968322629">
          <w:marLeft w:val="0"/>
          <w:marRight w:val="0"/>
          <w:marTop w:val="0"/>
          <w:marBottom w:val="0"/>
          <w:divBdr>
            <w:top w:val="none" w:sz="0" w:space="0" w:color="auto"/>
            <w:left w:val="none" w:sz="0" w:space="0" w:color="auto"/>
            <w:bottom w:val="none" w:sz="0" w:space="0" w:color="auto"/>
            <w:right w:val="none" w:sz="0" w:space="0" w:color="auto"/>
          </w:divBdr>
        </w:div>
        <w:div w:id="1858887708">
          <w:marLeft w:val="0"/>
          <w:marRight w:val="0"/>
          <w:marTop w:val="0"/>
          <w:marBottom w:val="0"/>
          <w:divBdr>
            <w:top w:val="none" w:sz="0" w:space="0" w:color="auto"/>
            <w:left w:val="none" w:sz="0" w:space="0" w:color="auto"/>
            <w:bottom w:val="none" w:sz="0" w:space="0" w:color="auto"/>
            <w:right w:val="none" w:sz="0" w:space="0" w:color="auto"/>
          </w:divBdr>
        </w:div>
        <w:div w:id="706567626">
          <w:marLeft w:val="0"/>
          <w:marRight w:val="0"/>
          <w:marTop w:val="0"/>
          <w:marBottom w:val="0"/>
          <w:divBdr>
            <w:top w:val="none" w:sz="0" w:space="0" w:color="auto"/>
            <w:left w:val="none" w:sz="0" w:space="0" w:color="auto"/>
            <w:bottom w:val="none" w:sz="0" w:space="0" w:color="auto"/>
            <w:right w:val="none" w:sz="0" w:space="0" w:color="auto"/>
          </w:divBdr>
        </w:div>
        <w:div w:id="821502015">
          <w:marLeft w:val="0"/>
          <w:marRight w:val="0"/>
          <w:marTop w:val="0"/>
          <w:marBottom w:val="0"/>
          <w:divBdr>
            <w:top w:val="none" w:sz="0" w:space="0" w:color="auto"/>
            <w:left w:val="none" w:sz="0" w:space="0" w:color="auto"/>
            <w:bottom w:val="none" w:sz="0" w:space="0" w:color="auto"/>
            <w:right w:val="none" w:sz="0" w:space="0" w:color="auto"/>
          </w:divBdr>
        </w:div>
      </w:divsChild>
    </w:div>
    <w:div w:id="359362233">
      <w:bodyDiv w:val="1"/>
      <w:marLeft w:val="0"/>
      <w:marRight w:val="0"/>
      <w:marTop w:val="0"/>
      <w:marBottom w:val="0"/>
      <w:divBdr>
        <w:top w:val="none" w:sz="0" w:space="0" w:color="auto"/>
        <w:left w:val="none" w:sz="0" w:space="0" w:color="auto"/>
        <w:bottom w:val="none" w:sz="0" w:space="0" w:color="auto"/>
        <w:right w:val="none" w:sz="0" w:space="0" w:color="auto"/>
      </w:divBdr>
    </w:div>
    <w:div w:id="388191436">
      <w:bodyDiv w:val="1"/>
      <w:marLeft w:val="0"/>
      <w:marRight w:val="0"/>
      <w:marTop w:val="0"/>
      <w:marBottom w:val="0"/>
      <w:divBdr>
        <w:top w:val="none" w:sz="0" w:space="0" w:color="auto"/>
        <w:left w:val="none" w:sz="0" w:space="0" w:color="auto"/>
        <w:bottom w:val="none" w:sz="0" w:space="0" w:color="auto"/>
        <w:right w:val="none" w:sz="0" w:space="0" w:color="auto"/>
      </w:divBdr>
      <w:divsChild>
        <w:div w:id="1398356274">
          <w:marLeft w:val="0"/>
          <w:marRight w:val="0"/>
          <w:marTop w:val="0"/>
          <w:marBottom w:val="0"/>
          <w:divBdr>
            <w:top w:val="none" w:sz="0" w:space="0" w:color="auto"/>
            <w:left w:val="none" w:sz="0" w:space="0" w:color="auto"/>
            <w:bottom w:val="none" w:sz="0" w:space="0" w:color="auto"/>
            <w:right w:val="none" w:sz="0" w:space="0" w:color="auto"/>
          </w:divBdr>
        </w:div>
        <w:div w:id="976225774">
          <w:marLeft w:val="0"/>
          <w:marRight w:val="0"/>
          <w:marTop w:val="0"/>
          <w:marBottom w:val="0"/>
          <w:divBdr>
            <w:top w:val="none" w:sz="0" w:space="0" w:color="auto"/>
            <w:left w:val="none" w:sz="0" w:space="0" w:color="auto"/>
            <w:bottom w:val="none" w:sz="0" w:space="0" w:color="auto"/>
            <w:right w:val="none" w:sz="0" w:space="0" w:color="auto"/>
          </w:divBdr>
        </w:div>
      </w:divsChild>
    </w:div>
    <w:div w:id="455834794">
      <w:bodyDiv w:val="1"/>
      <w:marLeft w:val="0"/>
      <w:marRight w:val="0"/>
      <w:marTop w:val="0"/>
      <w:marBottom w:val="0"/>
      <w:divBdr>
        <w:top w:val="none" w:sz="0" w:space="0" w:color="auto"/>
        <w:left w:val="none" w:sz="0" w:space="0" w:color="auto"/>
        <w:bottom w:val="none" w:sz="0" w:space="0" w:color="auto"/>
        <w:right w:val="none" w:sz="0" w:space="0" w:color="auto"/>
      </w:divBdr>
      <w:divsChild>
        <w:div w:id="1122073190">
          <w:marLeft w:val="0"/>
          <w:marRight w:val="0"/>
          <w:marTop w:val="0"/>
          <w:marBottom w:val="0"/>
          <w:divBdr>
            <w:top w:val="none" w:sz="0" w:space="0" w:color="auto"/>
            <w:left w:val="none" w:sz="0" w:space="0" w:color="auto"/>
            <w:bottom w:val="none" w:sz="0" w:space="0" w:color="auto"/>
            <w:right w:val="none" w:sz="0" w:space="0" w:color="auto"/>
          </w:divBdr>
        </w:div>
        <w:div w:id="1294091169">
          <w:marLeft w:val="0"/>
          <w:marRight w:val="0"/>
          <w:marTop w:val="0"/>
          <w:marBottom w:val="0"/>
          <w:divBdr>
            <w:top w:val="none" w:sz="0" w:space="0" w:color="auto"/>
            <w:left w:val="none" w:sz="0" w:space="0" w:color="auto"/>
            <w:bottom w:val="none" w:sz="0" w:space="0" w:color="auto"/>
            <w:right w:val="none" w:sz="0" w:space="0" w:color="auto"/>
          </w:divBdr>
        </w:div>
        <w:div w:id="440034415">
          <w:marLeft w:val="0"/>
          <w:marRight w:val="0"/>
          <w:marTop w:val="0"/>
          <w:marBottom w:val="0"/>
          <w:divBdr>
            <w:top w:val="none" w:sz="0" w:space="0" w:color="auto"/>
            <w:left w:val="none" w:sz="0" w:space="0" w:color="auto"/>
            <w:bottom w:val="none" w:sz="0" w:space="0" w:color="auto"/>
            <w:right w:val="none" w:sz="0" w:space="0" w:color="auto"/>
          </w:divBdr>
        </w:div>
      </w:divsChild>
    </w:div>
    <w:div w:id="515965629">
      <w:bodyDiv w:val="1"/>
      <w:marLeft w:val="0"/>
      <w:marRight w:val="0"/>
      <w:marTop w:val="0"/>
      <w:marBottom w:val="0"/>
      <w:divBdr>
        <w:top w:val="none" w:sz="0" w:space="0" w:color="auto"/>
        <w:left w:val="none" w:sz="0" w:space="0" w:color="auto"/>
        <w:bottom w:val="none" w:sz="0" w:space="0" w:color="auto"/>
        <w:right w:val="none" w:sz="0" w:space="0" w:color="auto"/>
      </w:divBdr>
      <w:divsChild>
        <w:div w:id="131949373">
          <w:marLeft w:val="0"/>
          <w:marRight w:val="0"/>
          <w:marTop w:val="0"/>
          <w:marBottom w:val="0"/>
          <w:divBdr>
            <w:top w:val="none" w:sz="0" w:space="0" w:color="auto"/>
            <w:left w:val="none" w:sz="0" w:space="0" w:color="auto"/>
            <w:bottom w:val="none" w:sz="0" w:space="0" w:color="auto"/>
            <w:right w:val="none" w:sz="0" w:space="0" w:color="auto"/>
          </w:divBdr>
        </w:div>
        <w:div w:id="1249540412">
          <w:marLeft w:val="0"/>
          <w:marRight w:val="0"/>
          <w:marTop w:val="0"/>
          <w:marBottom w:val="0"/>
          <w:divBdr>
            <w:top w:val="none" w:sz="0" w:space="0" w:color="auto"/>
            <w:left w:val="none" w:sz="0" w:space="0" w:color="auto"/>
            <w:bottom w:val="none" w:sz="0" w:space="0" w:color="auto"/>
            <w:right w:val="none" w:sz="0" w:space="0" w:color="auto"/>
          </w:divBdr>
        </w:div>
      </w:divsChild>
    </w:div>
    <w:div w:id="527647122">
      <w:bodyDiv w:val="1"/>
      <w:marLeft w:val="0"/>
      <w:marRight w:val="0"/>
      <w:marTop w:val="0"/>
      <w:marBottom w:val="0"/>
      <w:divBdr>
        <w:top w:val="none" w:sz="0" w:space="0" w:color="auto"/>
        <w:left w:val="none" w:sz="0" w:space="0" w:color="auto"/>
        <w:bottom w:val="none" w:sz="0" w:space="0" w:color="auto"/>
        <w:right w:val="none" w:sz="0" w:space="0" w:color="auto"/>
      </w:divBdr>
      <w:divsChild>
        <w:div w:id="617688973">
          <w:marLeft w:val="0"/>
          <w:marRight w:val="0"/>
          <w:marTop w:val="0"/>
          <w:marBottom w:val="0"/>
          <w:divBdr>
            <w:top w:val="none" w:sz="0" w:space="0" w:color="auto"/>
            <w:left w:val="none" w:sz="0" w:space="0" w:color="auto"/>
            <w:bottom w:val="none" w:sz="0" w:space="0" w:color="auto"/>
            <w:right w:val="none" w:sz="0" w:space="0" w:color="auto"/>
          </w:divBdr>
        </w:div>
        <w:div w:id="1209878380">
          <w:marLeft w:val="0"/>
          <w:marRight w:val="0"/>
          <w:marTop w:val="0"/>
          <w:marBottom w:val="0"/>
          <w:divBdr>
            <w:top w:val="none" w:sz="0" w:space="0" w:color="auto"/>
            <w:left w:val="none" w:sz="0" w:space="0" w:color="auto"/>
            <w:bottom w:val="none" w:sz="0" w:space="0" w:color="auto"/>
            <w:right w:val="none" w:sz="0" w:space="0" w:color="auto"/>
          </w:divBdr>
        </w:div>
      </w:divsChild>
    </w:div>
    <w:div w:id="579487772">
      <w:bodyDiv w:val="1"/>
      <w:marLeft w:val="0"/>
      <w:marRight w:val="0"/>
      <w:marTop w:val="0"/>
      <w:marBottom w:val="0"/>
      <w:divBdr>
        <w:top w:val="none" w:sz="0" w:space="0" w:color="auto"/>
        <w:left w:val="none" w:sz="0" w:space="0" w:color="auto"/>
        <w:bottom w:val="none" w:sz="0" w:space="0" w:color="auto"/>
        <w:right w:val="none" w:sz="0" w:space="0" w:color="auto"/>
      </w:divBdr>
      <w:divsChild>
        <w:div w:id="1407023931">
          <w:marLeft w:val="0"/>
          <w:marRight w:val="0"/>
          <w:marTop w:val="0"/>
          <w:marBottom w:val="0"/>
          <w:divBdr>
            <w:top w:val="none" w:sz="0" w:space="0" w:color="auto"/>
            <w:left w:val="none" w:sz="0" w:space="0" w:color="auto"/>
            <w:bottom w:val="none" w:sz="0" w:space="0" w:color="auto"/>
            <w:right w:val="none" w:sz="0" w:space="0" w:color="auto"/>
          </w:divBdr>
        </w:div>
      </w:divsChild>
    </w:div>
    <w:div w:id="626548984">
      <w:bodyDiv w:val="1"/>
      <w:marLeft w:val="0"/>
      <w:marRight w:val="0"/>
      <w:marTop w:val="0"/>
      <w:marBottom w:val="0"/>
      <w:divBdr>
        <w:top w:val="none" w:sz="0" w:space="0" w:color="auto"/>
        <w:left w:val="none" w:sz="0" w:space="0" w:color="auto"/>
        <w:bottom w:val="none" w:sz="0" w:space="0" w:color="auto"/>
        <w:right w:val="none" w:sz="0" w:space="0" w:color="auto"/>
      </w:divBdr>
      <w:divsChild>
        <w:div w:id="1093480397">
          <w:marLeft w:val="0"/>
          <w:marRight w:val="0"/>
          <w:marTop w:val="0"/>
          <w:marBottom w:val="0"/>
          <w:divBdr>
            <w:top w:val="none" w:sz="0" w:space="0" w:color="auto"/>
            <w:left w:val="none" w:sz="0" w:space="0" w:color="auto"/>
            <w:bottom w:val="none" w:sz="0" w:space="0" w:color="auto"/>
            <w:right w:val="none" w:sz="0" w:space="0" w:color="auto"/>
          </w:divBdr>
        </w:div>
        <w:div w:id="1345593535">
          <w:marLeft w:val="0"/>
          <w:marRight w:val="0"/>
          <w:marTop w:val="0"/>
          <w:marBottom w:val="0"/>
          <w:divBdr>
            <w:top w:val="none" w:sz="0" w:space="0" w:color="auto"/>
            <w:left w:val="none" w:sz="0" w:space="0" w:color="auto"/>
            <w:bottom w:val="none" w:sz="0" w:space="0" w:color="auto"/>
            <w:right w:val="none" w:sz="0" w:space="0" w:color="auto"/>
          </w:divBdr>
        </w:div>
        <w:div w:id="1291521592">
          <w:marLeft w:val="0"/>
          <w:marRight w:val="0"/>
          <w:marTop w:val="0"/>
          <w:marBottom w:val="0"/>
          <w:divBdr>
            <w:top w:val="none" w:sz="0" w:space="0" w:color="auto"/>
            <w:left w:val="none" w:sz="0" w:space="0" w:color="auto"/>
            <w:bottom w:val="none" w:sz="0" w:space="0" w:color="auto"/>
            <w:right w:val="none" w:sz="0" w:space="0" w:color="auto"/>
          </w:divBdr>
        </w:div>
        <w:div w:id="2141456381">
          <w:marLeft w:val="0"/>
          <w:marRight w:val="0"/>
          <w:marTop w:val="0"/>
          <w:marBottom w:val="0"/>
          <w:divBdr>
            <w:top w:val="none" w:sz="0" w:space="0" w:color="auto"/>
            <w:left w:val="none" w:sz="0" w:space="0" w:color="auto"/>
            <w:bottom w:val="none" w:sz="0" w:space="0" w:color="auto"/>
            <w:right w:val="none" w:sz="0" w:space="0" w:color="auto"/>
          </w:divBdr>
        </w:div>
        <w:div w:id="2003459983">
          <w:marLeft w:val="0"/>
          <w:marRight w:val="0"/>
          <w:marTop w:val="0"/>
          <w:marBottom w:val="0"/>
          <w:divBdr>
            <w:top w:val="none" w:sz="0" w:space="0" w:color="auto"/>
            <w:left w:val="none" w:sz="0" w:space="0" w:color="auto"/>
            <w:bottom w:val="none" w:sz="0" w:space="0" w:color="auto"/>
            <w:right w:val="none" w:sz="0" w:space="0" w:color="auto"/>
          </w:divBdr>
        </w:div>
        <w:div w:id="48723268">
          <w:marLeft w:val="0"/>
          <w:marRight w:val="0"/>
          <w:marTop w:val="0"/>
          <w:marBottom w:val="0"/>
          <w:divBdr>
            <w:top w:val="none" w:sz="0" w:space="0" w:color="auto"/>
            <w:left w:val="none" w:sz="0" w:space="0" w:color="auto"/>
            <w:bottom w:val="none" w:sz="0" w:space="0" w:color="auto"/>
            <w:right w:val="none" w:sz="0" w:space="0" w:color="auto"/>
          </w:divBdr>
        </w:div>
        <w:div w:id="1836337966">
          <w:marLeft w:val="0"/>
          <w:marRight w:val="0"/>
          <w:marTop w:val="0"/>
          <w:marBottom w:val="0"/>
          <w:divBdr>
            <w:top w:val="none" w:sz="0" w:space="0" w:color="auto"/>
            <w:left w:val="none" w:sz="0" w:space="0" w:color="auto"/>
            <w:bottom w:val="none" w:sz="0" w:space="0" w:color="auto"/>
            <w:right w:val="none" w:sz="0" w:space="0" w:color="auto"/>
          </w:divBdr>
        </w:div>
        <w:div w:id="1221483714">
          <w:marLeft w:val="0"/>
          <w:marRight w:val="0"/>
          <w:marTop w:val="0"/>
          <w:marBottom w:val="0"/>
          <w:divBdr>
            <w:top w:val="none" w:sz="0" w:space="0" w:color="auto"/>
            <w:left w:val="none" w:sz="0" w:space="0" w:color="auto"/>
            <w:bottom w:val="none" w:sz="0" w:space="0" w:color="auto"/>
            <w:right w:val="none" w:sz="0" w:space="0" w:color="auto"/>
          </w:divBdr>
        </w:div>
        <w:div w:id="705106105">
          <w:marLeft w:val="0"/>
          <w:marRight w:val="0"/>
          <w:marTop w:val="0"/>
          <w:marBottom w:val="0"/>
          <w:divBdr>
            <w:top w:val="none" w:sz="0" w:space="0" w:color="auto"/>
            <w:left w:val="none" w:sz="0" w:space="0" w:color="auto"/>
            <w:bottom w:val="none" w:sz="0" w:space="0" w:color="auto"/>
            <w:right w:val="none" w:sz="0" w:space="0" w:color="auto"/>
          </w:divBdr>
        </w:div>
        <w:div w:id="607157039">
          <w:marLeft w:val="0"/>
          <w:marRight w:val="0"/>
          <w:marTop w:val="0"/>
          <w:marBottom w:val="0"/>
          <w:divBdr>
            <w:top w:val="none" w:sz="0" w:space="0" w:color="auto"/>
            <w:left w:val="none" w:sz="0" w:space="0" w:color="auto"/>
            <w:bottom w:val="none" w:sz="0" w:space="0" w:color="auto"/>
            <w:right w:val="none" w:sz="0" w:space="0" w:color="auto"/>
          </w:divBdr>
        </w:div>
        <w:div w:id="1415053745">
          <w:marLeft w:val="0"/>
          <w:marRight w:val="0"/>
          <w:marTop w:val="0"/>
          <w:marBottom w:val="0"/>
          <w:divBdr>
            <w:top w:val="none" w:sz="0" w:space="0" w:color="auto"/>
            <w:left w:val="none" w:sz="0" w:space="0" w:color="auto"/>
            <w:bottom w:val="none" w:sz="0" w:space="0" w:color="auto"/>
            <w:right w:val="none" w:sz="0" w:space="0" w:color="auto"/>
          </w:divBdr>
        </w:div>
        <w:div w:id="1979796134">
          <w:marLeft w:val="0"/>
          <w:marRight w:val="0"/>
          <w:marTop w:val="0"/>
          <w:marBottom w:val="0"/>
          <w:divBdr>
            <w:top w:val="none" w:sz="0" w:space="0" w:color="auto"/>
            <w:left w:val="none" w:sz="0" w:space="0" w:color="auto"/>
            <w:bottom w:val="none" w:sz="0" w:space="0" w:color="auto"/>
            <w:right w:val="none" w:sz="0" w:space="0" w:color="auto"/>
          </w:divBdr>
        </w:div>
        <w:div w:id="1884555569">
          <w:marLeft w:val="0"/>
          <w:marRight w:val="0"/>
          <w:marTop w:val="0"/>
          <w:marBottom w:val="0"/>
          <w:divBdr>
            <w:top w:val="none" w:sz="0" w:space="0" w:color="auto"/>
            <w:left w:val="none" w:sz="0" w:space="0" w:color="auto"/>
            <w:bottom w:val="none" w:sz="0" w:space="0" w:color="auto"/>
            <w:right w:val="none" w:sz="0" w:space="0" w:color="auto"/>
          </w:divBdr>
        </w:div>
        <w:div w:id="564336664">
          <w:marLeft w:val="0"/>
          <w:marRight w:val="0"/>
          <w:marTop w:val="0"/>
          <w:marBottom w:val="0"/>
          <w:divBdr>
            <w:top w:val="none" w:sz="0" w:space="0" w:color="auto"/>
            <w:left w:val="none" w:sz="0" w:space="0" w:color="auto"/>
            <w:bottom w:val="none" w:sz="0" w:space="0" w:color="auto"/>
            <w:right w:val="none" w:sz="0" w:space="0" w:color="auto"/>
          </w:divBdr>
        </w:div>
        <w:div w:id="1808741999">
          <w:marLeft w:val="0"/>
          <w:marRight w:val="0"/>
          <w:marTop w:val="0"/>
          <w:marBottom w:val="0"/>
          <w:divBdr>
            <w:top w:val="none" w:sz="0" w:space="0" w:color="auto"/>
            <w:left w:val="none" w:sz="0" w:space="0" w:color="auto"/>
            <w:bottom w:val="none" w:sz="0" w:space="0" w:color="auto"/>
            <w:right w:val="none" w:sz="0" w:space="0" w:color="auto"/>
          </w:divBdr>
        </w:div>
        <w:div w:id="1610311461">
          <w:marLeft w:val="0"/>
          <w:marRight w:val="0"/>
          <w:marTop w:val="0"/>
          <w:marBottom w:val="0"/>
          <w:divBdr>
            <w:top w:val="none" w:sz="0" w:space="0" w:color="auto"/>
            <w:left w:val="none" w:sz="0" w:space="0" w:color="auto"/>
            <w:bottom w:val="none" w:sz="0" w:space="0" w:color="auto"/>
            <w:right w:val="none" w:sz="0" w:space="0" w:color="auto"/>
          </w:divBdr>
        </w:div>
        <w:div w:id="736710724">
          <w:marLeft w:val="0"/>
          <w:marRight w:val="0"/>
          <w:marTop w:val="0"/>
          <w:marBottom w:val="0"/>
          <w:divBdr>
            <w:top w:val="none" w:sz="0" w:space="0" w:color="auto"/>
            <w:left w:val="none" w:sz="0" w:space="0" w:color="auto"/>
            <w:bottom w:val="none" w:sz="0" w:space="0" w:color="auto"/>
            <w:right w:val="none" w:sz="0" w:space="0" w:color="auto"/>
          </w:divBdr>
        </w:div>
        <w:div w:id="1858692351">
          <w:marLeft w:val="0"/>
          <w:marRight w:val="0"/>
          <w:marTop w:val="0"/>
          <w:marBottom w:val="0"/>
          <w:divBdr>
            <w:top w:val="none" w:sz="0" w:space="0" w:color="auto"/>
            <w:left w:val="none" w:sz="0" w:space="0" w:color="auto"/>
            <w:bottom w:val="none" w:sz="0" w:space="0" w:color="auto"/>
            <w:right w:val="none" w:sz="0" w:space="0" w:color="auto"/>
          </w:divBdr>
        </w:div>
        <w:div w:id="1071465631">
          <w:marLeft w:val="0"/>
          <w:marRight w:val="0"/>
          <w:marTop w:val="0"/>
          <w:marBottom w:val="0"/>
          <w:divBdr>
            <w:top w:val="none" w:sz="0" w:space="0" w:color="auto"/>
            <w:left w:val="none" w:sz="0" w:space="0" w:color="auto"/>
            <w:bottom w:val="none" w:sz="0" w:space="0" w:color="auto"/>
            <w:right w:val="none" w:sz="0" w:space="0" w:color="auto"/>
          </w:divBdr>
        </w:div>
        <w:div w:id="523373226">
          <w:marLeft w:val="0"/>
          <w:marRight w:val="0"/>
          <w:marTop w:val="0"/>
          <w:marBottom w:val="0"/>
          <w:divBdr>
            <w:top w:val="none" w:sz="0" w:space="0" w:color="auto"/>
            <w:left w:val="none" w:sz="0" w:space="0" w:color="auto"/>
            <w:bottom w:val="none" w:sz="0" w:space="0" w:color="auto"/>
            <w:right w:val="none" w:sz="0" w:space="0" w:color="auto"/>
          </w:divBdr>
        </w:div>
      </w:divsChild>
    </w:div>
    <w:div w:id="628632895">
      <w:bodyDiv w:val="1"/>
      <w:marLeft w:val="0"/>
      <w:marRight w:val="0"/>
      <w:marTop w:val="0"/>
      <w:marBottom w:val="0"/>
      <w:divBdr>
        <w:top w:val="none" w:sz="0" w:space="0" w:color="auto"/>
        <w:left w:val="none" w:sz="0" w:space="0" w:color="auto"/>
        <w:bottom w:val="none" w:sz="0" w:space="0" w:color="auto"/>
        <w:right w:val="none" w:sz="0" w:space="0" w:color="auto"/>
      </w:divBdr>
      <w:divsChild>
        <w:div w:id="1817066208">
          <w:marLeft w:val="0"/>
          <w:marRight w:val="0"/>
          <w:marTop w:val="0"/>
          <w:marBottom w:val="0"/>
          <w:divBdr>
            <w:top w:val="none" w:sz="0" w:space="0" w:color="auto"/>
            <w:left w:val="none" w:sz="0" w:space="0" w:color="auto"/>
            <w:bottom w:val="none" w:sz="0" w:space="0" w:color="auto"/>
            <w:right w:val="none" w:sz="0" w:space="0" w:color="auto"/>
          </w:divBdr>
        </w:div>
        <w:div w:id="1160388905">
          <w:marLeft w:val="0"/>
          <w:marRight w:val="0"/>
          <w:marTop w:val="0"/>
          <w:marBottom w:val="0"/>
          <w:divBdr>
            <w:top w:val="none" w:sz="0" w:space="0" w:color="auto"/>
            <w:left w:val="none" w:sz="0" w:space="0" w:color="auto"/>
            <w:bottom w:val="none" w:sz="0" w:space="0" w:color="auto"/>
            <w:right w:val="none" w:sz="0" w:space="0" w:color="auto"/>
          </w:divBdr>
        </w:div>
      </w:divsChild>
    </w:div>
    <w:div w:id="673610895">
      <w:bodyDiv w:val="1"/>
      <w:marLeft w:val="0"/>
      <w:marRight w:val="0"/>
      <w:marTop w:val="0"/>
      <w:marBottom w:val="0"/>
      <w:divBdr>
        <w:top w:val="none" w:sz="0" w:space="0" w:color="auto"/>
        <w:left w:val="none" w:sz="0" w:space="0" w:color="auto"/>
        <w:bottom w:val="none" w:sz="0" w:space="0" w:color="auto"/>
        <w:right w:val="none" w:sz="0" w:space="0" w:color="auto"/>
      </w:divBdr>
      <w:divsChild>
        <w:div w:id="1539783145">
          <w:marLeft w:val="0"/>
          <w:marRight w:val="0"/>
          <w:marTop w:val="0"/>
          <w:marBottom w:val="0"/>
          <w:divBdr>
            <w:top w:val="none" w:sz="0" w:space="0" w:color="auto"/>
            <w:left w:val="none" w:sz="0" w:space="0" w:color="auto"/>
            <w:bottom w:val="none" w:sz="0" w:space="0" w:color="auto"/>
            <w:right w:val="none" w:sz="0" w:space="0" w:color="auto"/>
          </w:divBdr>
        </w:div>
      </w:divsChild>
    </w:div>
    <w:div w:id="712386128">
      <w:bodyDiv w:val="1"/>
      <w:marLeft w:val="0"/>
      <w:marRight w:val="0"/>
      <w:marTop w:val="0"/>
      <w:marBottom w:val="0"/>
      <w:divBdr>
        <w:top w:val="none" w:sz="0" w:space="0" w:color="auto"/>
        <w:left w:val="none" w:sz="0" w:space="0" w:color="auto"/>
        <w:bottom w:val="none" w:sz="0" w:space="0" w:color="auto"/>
        <w:right w:val="none" w:sz="0" w:space="0" w:color="auto"/>
      </w:divBdr>
      <w:divsChild>
        <w:div w:id="708526883">
          <w:marLeft w:val="0"/>
          <w:marRight w:val="0"/>
          <w:marTop w:val="0"/>
          <w:marBottom w:val="0"/>
          <w:divBdr>
            <w:top w:val="none" w:sz="0" w:space="0" w:color="auto"/>
            <w:left w:val="none" w:sz="0" w:space="0" w:color="auto"/>
            <w:bottom w:val="none" w:sz="0" w:space="0" w:color="auto"/>
            <w:right w:val="none" w:sz="0" w:space="0" w:color="auto"/>
          </w:divBdr>
        </w:div>
      </w:divsChild>
    </w:div>
    <w:div w:id="768890597">
      <w:bodyDiv w:val="1"/>
      <w:marLeft w:val="0"/>
      <w:marRight w:val="0"/>
      <w:marTop w:val="0"/>
      <w:marBottom w:val="0"/>
      <w:divBdr>
        <w:top w:val="none" w:sz="0" w:space="0" w:color="auto"/>
        <w:left w:val="none" w:sz="0" w:space="0" w:color="auto"/>
        <w:bottom w:val="none" w:sz="0" w:space="0" w:color="auto"/>
        <w:right w:val="none" w:sz="0" w:space="0" w:color="auto"/>
      </w:divBdr>
      <w:divsChild>
        <w:div w:id="534513079">
          <w:marLeft w:val="0"/>
          <w:marRight w:val="0"/>
          <w:marTop w:val="0"/>
          <w:marBottom w:val="0"/>
          <w:divBdr>
            <w:top w:val="none" w:sz="0" w:space="0" w:color="auto"/>
            <w:left w:val="none" w:sz="0" w:space="0" w:color="auto"/>
            <w:bottom w:val="none" w:sz="0" w:space="0" w:color="auto"/>
            <w:right w:val="none" w:sz="0" w:space="0" w:color="auto"/>
          </w:divBdr>
        </w:div>
        <w:div w:id="899825022">
          <w:marLeft w:val="0"/>
          <w:marRight w:val="0"/>
          <w:marTop w:val="0"/>
          <w:marBottom w:val="0"/>
          <w:divBdr>
            <w:top w:val="none" w:sz="0" w:space="0" w:color="auto"/>
            <w:left w:val="none" w:sz="0" w:space="0" w:color="auto"/>
            <w:bottom w:val="none" w:sz="0" w:space="0" w:color="auto"/>
            <w:right w:val="none" w:sz="0" w:space="0" w:color="auto"/>
          </w:divBdr>
        </w:div>
      </w:divsChild>
    </w:div>
    <w:div w:id="791173331">
      <w:bodyDiv w:val="1"/>
      <w:marLeft w:val="0"/>
      <w:marRight w:val="0"/>
      <w:marTop w:val="0"/>
      <w:marBottom w:val="0"/>
      <w:divBdr>
        <w:top w:val="none" w:sz="0" w:space="0" w:color="auto"/>
        <w:left w:val="none" w:sz="0" w:space="0" w:color="auto"/>
        <w:bottom w:val="none" w:sz="0" w:space="0" w:color="auto"/>
        <w:right w:val="none" w:sz="0" w:space="0" w:color="auto"/>
      </w:divBdr>
      <w:divsChild>
        <w:div w:id="1524126276">
          <w:marLeft w:val="0"/>
          <w:marRight w:val="0"/>
          <w:marTop w:val="0"/>
          <w:marBottom w:val="0"/>
          <w:divBdr>
            <w:top w:val="none" w:sz="0" w:space="0" w:color="auto"/>
            <w:left w:val="none" w:sz="0" w:space="0" w:color="auto"/>
            <w:bottom w:val="none" w:sz="0" w:space="0" w:color="auto"/>
            <w:right w:val="none" w:sz="0" w:space="0" w:color="auto"/>
          </w:divBdr>
        </w:div>
        <w:div w:id="661011466">
          <w:marLeft w:val="0"/>
          <w:marRight w:val="0"/>
          <w:marTop w:val="0"/>
          <w:marBottom w:val="0"/>
          <w:divBdr>
            <w:top w:val="none" w:sz="0" w:space="0" w:color="auto"/>
            <w:left w:val="none" w:sz="0" w:space="0" w:color="auto"/>
            <w:bottom w:val="none" w:sz="0" w:space="0" w:color="auto"/>
            <w:right w:val="none" w:sz="0" w:space="0" w:color="auto"/>
          </w:divBdr>
        </w:div>
        <w:div w:id="1977174376">
          <w:marLeft w:val="0"/>
          <w:marRight w:val="0"/>
          <w:marTop w:val="0"/>
          <w:marBottom w:val="0"/>
          <w:divBdr>
            <w:top w:val="none" w:sz="0" w:space="0" w:color="auto"/>
            <w:left w:val="none" w:sz="0" w:space="0" w:color="auto"/>
            <w:bottom w:val="none" w:sz="0" w:space="0" w:color="auto"/>
            <w:right w:val="none" w:sz="0" w:space="0" w:color="auto"/>
          </w:divBdr>
        </w:div>
        <w:div w:id="1128930650">
          <w:marLeft w:val="0"/>
          <w:marRight w:val="0"/>
          <w:marTop w:val="0"/>
          <w:marBottom w:val="0"/>
          <w:divBdr>
            <w:top w:val="none" w:sz="0" w:space="0" w:color="auto"/>
            <w:left w:val="none" w:sz="0" w:space="0" w:color="auto"/>
            <w:bottom w:val="none" w:sz="0" w:space="0" w:color="auto"/>
            <w:right w:val="none" w:sz="0" w:space="0" w:color="auto"/>
          </w:divBdr>
        </w:div>
        <w:div w:id="639727254">
          <w:marLeft w:val="0"/>
          <w:marRight w:val="0"/>
          <w:marTop w:val="0"/>
          <w:marBottom w:val="0"/>
          <w:divBdr>
            <w:top w:val="none" w:sz="0" w:space="0" w:color="auto"/>
            <w:left w:val="none" w:sz="0" w:space="0" w:color="auto"/>
            <w:bottom w:val="none" w:sz="0" w:space="0" w:color="auto"/>
            <w:right w:val="none" w:sz="0" w:space="0" w:color="auto"/>
          </w:divBdr>
        </w:div>
        <w:div w:id="2068410639">
          <w:marLeft w:val="0"/>
          <w:marRight w:val="0"/>
          <w:marTop w:val="0"/>
          <w:marBottom w:val="0"/>
          <w:divBdr>
            <w:top w:val="none" w:sz="0" w:space="0" w:color="auto"/>
            <w:left w:val="none" w:sz="0" w:space="0" w:color="auto"/>
            <w:bottom w:val="none" w:sz="0" w:space="0" w:color="auto"/>
            <w:right w:val="none" w:sz="0" w:space="0" w:color="auto"/>
          </w:divBdr>
        </w:div>
        <w:div w:id="1890149170">
          <w:marLeft w:val="0"/>
          <w:marRight w:val="0"/>
          <w:marTop w:val="0"/>
          <w:marBottom w:val="0"/>
          <w:divBdr>
            <w:top w:val="none" w:sz="0" w:space="0" w:color="auto"/>
            <w:left w:val="none" w:sz="0" w:space="0" w:color="auto"/>
            <w:bottom w:val="none" w:sz="0" w:space="0" w:color="auto"/>
            <w:right w:val="none" w:sz="0" w:space="0" w:color="auto"/>
          </w:divBdr>
        </w:div>
        <w:div w:id="311328625">
          <w:marLeft w:val="0"/>
          <w:marRight w:val="0"/>
          <w:marTop w:val="0"/>
          <w:marBottom w:val="0"/>
          <w:divBdr>
            <w:top w:val="none" w:sz="0" w:space="0" w:color="auto"/>
            <w:left w:val="none" w:sz="0" w:space="0" w:color="auto"/>
            <w:bottom w:val="none" w:sz="0" w:space="0" w:color="auto"/>
            <w:right w:val="none" w:sz="0" w:space="0" w:color="auto"/>
          </w:divBdr>
        </w:div>
        <w:div w:id="1333021951">
          <w:marLeft w:val="0"/>
          <w:marRight w:val="0"/>
          <w:marTop w:val="0"/>
          <w:marBottom w:val="0"/>
          <w:divBdr>
            <w:top w:val="none" w:sz="0" w:space="0" w:color="auto"/>
            <w:left w:val="none" w:sz="0" w:space="0" w:color="auto"/>
            <w:bottom w:val="none" w:sz="0" w:space="0" w:color="auto"/>
            <w:right w:val="none" w:sz="0" w:space="0" w:color="auto"/>
          </w:divBdr>
        </w:div>
        <w:div w:id="1624263464">
          <w:marLeft w:val="0"/>
          <w:marRight w:val="0"/>
          <w:marTop w:val="0"/>
          <w:marBottom w:val="0"/>
          <w:divBdr>
            <w:top w:val="none" w:sz="0" w:space="0" w:color="auto"/>
            <w:left w:val="none" w:sz="0" w:space="0" w:color="auto"/>
            <w:bottom w:val="none" w:sz="0" w:space="0" w:color="auto"/>
            <w:right w:val="none" w:sz="0" w:space="0" w:color="auto"/>
          </w:divBdr>
        </w:div>
        <w:div w:id="1308708151">
          <w:marLeft w:val="0"/>
          <w:marRight w:val="0"/>
          <w:marTop w:val="0"/>
          <w:marBottom w:val="0"/>
          <w:divBdr>
            <w:top w:val="none" w:sz="0" w:space="0" w:color="auto"/>
            <w:left w:val="none" w:sz="0" w:space="0" w:color="auto"/>
            <w:bottom w:val="none" w:sz="0" w:space="0" w:color="auto"/>
            <w:right w:val="none" w:sz="0" w:space="0" w:color="auto"/>
          </w:divBdr>
        </w:div>
        <w:div w:id="1255633080">
          <w:marLeft w:val="0"/>
          <w:marRight w:val="0"/>
          <w:marTop w:val="0"/>
          <w:marBottom w:val="0"/>
          <w:divBdr>
            <w:top w:val="none" w:sz="0" w:space="0" w:color="auto"/>
            <w:left w:val="none" w:sz="0" w:space="0" w:color="auto"/>
            <w:bottom w:val="none" w:sz="0" w:space="0" w:color="auto"/>
            <w:right w:val="none" w:sz="0" w:space="0" w:color="auto"/>
          </w:divBdr>
        </w:div>
        <w:div w:id="2132166928">
          <w:marLeft w:val="0"/>
          <w:marRight w:val="0"/>
          <w:marTop w:val="0"/>
          <w:marBottom w:val="0"/>
          <w:divBdr>
            <w:top w:val="none" w:sz="0" w:space="0" w:color="auto"/>
            <w:left w:val="none" w:sz="0" w:space="0" w:color="auto"/>
            <w:bottom w:val="none" w:sz="0" w:space="0" w:color="auto"/>
            <w:right w:val="none" w:sz="0" w:space="0" w:color="auto"/>
          </w:divBdr>
        </w:div>
        <w:div w:id="176164588">
          <w:marLeft w:val="0"/>
          <w:marRight w:val="0"/>
          <w:marTop w:val="0"/>
          <w:marBottom w:val="0"/>
          <w:divBdr>
            <w:top w:val="none" w:sz="0" w:space="0" w:color="auto"/>
            <w:left w:val="none" w:sz="0" w:space="0" w:color="auto"/>
            <w:bottom w:val="none" w:sz="0" w:space="0" w:color="auto"/>
            <w:right w:val="none" w:sz="0" w:space="0" w:color="auto"/>
          </w:divBdr>
        </w:div>
        <w:div w:id="96870859">
          <w:marLeft w:val="0"/>
          <w:marRight w:val="0"/>
          <w:marTop w:val="0"/>
          <w:marBottom w:val="0"/>
          <w:divBdr>
            <w:top w:val="none" w:sz="0" w:space="0" w:color="auto"/>
            <w:left w:val="none" w:sz="0" w:space="0" w:color="auto"/>
            <w:bottom w:val="none" w:sz="0" w:space="0" w:color="auto"/>
            <w:right w:val="none" w:sz="0" w:space="0" w:color="auto"/>
          </w:divBdr>
        </w:div>
        <w:div w:id="1755929889">
          <w:marLeft w:val="0"/>
          <w:marRight w:val="0"/>
          <w:marTop w:val="0"/>
          <w:marBottom w:val="0"/>
          <w:divBdr>
            <w:top w:val="none" w:sz="0" w:space="0" w:color="auto"/>
            <w:left w:val="none" w:sz="0" w:space="0" w:color="auto"/>
            <w:bottom w:val="none" w:sz="0" w:space="0" w:color="auto"/>
            <w:right w:val="none" w:sz="0" w:space="0" w:color="auto"/>
          </w:divBdr>
        </w:div>
        <w:div w:id="1676374763">
          <w:marLeft w:val="0"/>
          <w:marRight w:val="0"/>
          <w:marTop w:val="0"/>
          <w:marBottom w:val="0"/>
          <w:divBdr>
            <w:top w:val="none" w:sz="0" w:space="0" w:color="auto"/>
            <w:left w:val="none" w:sz="0" w:space="0" w:color="auto"/>
            <w:bottom w:val="none" w:sz="0" w:space="0" w:color="auto"/>
            <w:right w:val="none" w:sz="0" w:space="0" w:color="auto"/>
          </w:divBdr>
        </w:div>
        <w:div w:id="1035959685">
          <w:marLeft w:val="0"/>
          <w:marRight w:val="0"/>
          <w:marTop w:val="0"/>
          <w:marBottom w:val="0"/>
          <w:divBdr>
            <w:top w:val="none" w:sz="0" w:space="0" w:color="auto"/>
            <w:left w:val="none" w:sz="0" w:space="0" w:color="auto"/>
            <w:bottom w:val="none" w:sz="0" w:space="0" w:color="auto"/>
            <w:right w:val="none" w:sz="0" w:space="0" w:color="auto"/>
          </w:divBdr>
        </w:div>
        <w:div w:id="303660938">
          <w:marLeft w:val="0"/>
          <w:marRight w:val="0"/>
          <w:marTop w:val="0"/>
          <w:marBottom w:val="0"/>
          <w:divBdr>
            <w:top w:val="none" w:sz="0" w:space="0" w:color="auto"/>
            <w:left w:val="none" w:sz="0" w:space="0" w:color="auto"/>
            <w:bottom w:val="none" w:sz="0" w:space="0" w:color="auto"/>
            <w:right w:val="none" w:sz="0" w:space="0" w:color="auto"/>
          </w:divBdr>
        </w:div>
        <w:div w:id="147283629">
          <w:marLeft w:val="0"/>
          <w:marRight w:val="0"/>
          <w:marTop w:val="0"/>
          <w:marBottom w:val="0"/>
          <w:divBdr>
            <w:top w:val="none" w:sz="0" w:space="0" w:color="auto"/>
            <w:left w:val="none" w:sz="0" w:space="0" w:color="auto"/>
            <w:bottom w:val="none" w:sz="0" w:space="0" w:color="auto"/>
            <w:right w:val="none" w:sz="0" w:space="0" w:color="auto"/>
          </w:divBdr>
        </w:div>
      </w:divsChild>
    </w:div>
    <w:div w:id="810292266">
      <w:bodyDiv w:val="1"/>
      <w:marLeft w:val="0"/>
      <w:marRight w:val="0"/>
      <w:marTop w:val="0"/>
      <w:marBottom w:val="0"/>
      <w:divBdr>
        <w:top w:val="none" w:sz="0" w:space="0" w:color="auto"/>
        <w:left w:val="none" w:sz="0" w:space="0" w:color="auto"/>
        <w:bottom w:val="none" w:sz="0" w:space="0" w:color="auto"/>
        <w:right w:val="none" w:sz="0" w:space="0" w:color="auto"/>
      </w:divBdr>
      <w:divsChild>
        <w:div w:id="796486088">
          <w:marLeft w:val="0"/>
          <w:marRight w:val="0"/>
          <w:marTop w:val="0"/>
          <w:marBottom w:val="0"/>
          <w:divBdr>
            <w:top w:val="none" w:sz="0" w:space="0" w:color="auto"/>
            <w:left w:val="none" w:sz="0" w:space="0" w:color="auto"/>
            <w:bottom w:val="none" w:sz="0" w:space="0" w:color="auto"/>
            <w:right w:val="none" w:sz="0" w:space="0" w:color="auto"/>
          </w:divBdr>
        </w:div>
        <w:div w:id="1339886626">
          <w:marLeft w:val="0"/>
          <w:marRight w:val="0"/>
          <w:marTop w:val="0"/>
          <w:marBottom w:val="0"/>
          <w:divBdr>
            <w:top w:val="none" w:sz="0" w:space="0" w:color="auto"/>
            <w:left w:val="none" w:sz="0" w:space="0" w:color="auto"/>
            <w:bottom w:val="none" w:sz="0" w:space="0" w:color="auto"/>
            <w:right w:val="none" w:sz="0" w:space="0" w:color="auto"/>
          </w:divBdr>
        </w:div>
        <w:div w:id="246883312">
          <w:marLeft w:val="0"/>
          <w:marRight w:val="0"/>
          <w:marTop w:val="0"/>
          <w:marBottom w:val="0"/>
          <w:divBdr>
            <w:top w:val="none" w:sz="0" w:space="0" w:color="auto"/>
            <w:left w:val="none" w:sz="0" w:space="0" w:color="auto"/>
            <w:bottom w:val="none" w:sz="0" w:space="0" w:color="auto"/>
            <w:right w:val="none" w:sz="0" w:space="0" w:color="auto"/>
          </w:divBdr>
        </w:div>
      </w:divsChild>
    </w:div>
    <w:div w:id="819545003">
      <w:bodyDiv w:val="1"/>
      <w:marLeft w:val="0"/>
      <w:marRight w:val="0"/>
      <w:marTop w:val="0"/>
      <w:marBottom w:val="0"/>
      <w:divBdr>
        <w:top w:val="none" w:sz="0" w:space="0" w:color="auto"/>
        <w:left w:val="none" w:sz="0" w:space="0" w:color="auto"/>
        <w:bottom w:val="none" w:sz="0" w:space="0" w:color="auto"/>
        <w:right w:val="none" w:sz="0" w:space="0" w:color="auto"/>
      </w:divBdr>
      <w:divsChild>
        <w:div w:id="739331406">
          <w:marLeft w:val="0"/>
          <w:marRight w:val="0"/>
          <w:marTop w:val="0"/>
          <w:marBottom w:val="0"/>
          <w:divBdr>
            <w:top w:val="none" w:sz="0" w:space="0" w:color="auto"/>
            <w:left w:val="none" w:sz="0" w:space="0" w:color="auto"/>
            <w:bottom w:val="none" w:sz="0" w:space="0" w:color="auto"/>
            <w:right w:val="none" w:sz="0" w:space="0" w:color="auto"/>
          </w:divBdr>
        </w:div>
        <w:div w:id="912734607">
          <w:marLeft w:val="0"/>
          <w:marRight w:val="0"/>
          <w:marTop w:val="0"/>
          <w:marBottom w:val="0"/>
          <w:divBdr>
            <w:top w:val="none" w:sz="0" w:space="0" w:color="auto"/>
            <w:left w:val="none" w:sz="0" w:space="0" w:color="auto"/>
            <w:bottom w:val="none" w:sz="0" w:space="0" w:color="auto"/>
            <w:right w:val="none" w:sz="0" w:space="0" w:color="auto"/>
          </w:divBdr>
        </w:div>
      </w:divsChild>
    </w:div>
    <w:div w:id="882329999">
      <w:bodyDiv w:val="1"/>
      <w:marLeft w:val="0"/>
      <w:marRight w:val="0"/>
      <w:marTop w:val="0"/>
      <w:marBottom w:val="0"/>
      <w:divBdr>
        <w:top w:val="none" w:sz="0" w:space="0" w:color="auto"/>
        <w:left w:val="none" w:sz="0" w:space="0" w:color="auto"/>
        <w:bottom w:val="none" w:sz="0" w:space="0" w:color="auto"/>
        <w:right w:val="none" w:sz="0" w:space="0" w:color="auto"/>
      </w:divBdr>
      <w:divsChild>
        <w:div w:id="1495074699">
          <w:marLeft w:val="0"/>
          <w:marRight w:val="0"/>
          <w:marTop w:val="0"/>
          <w:marBottom w:val="0"/>
          <w:divBdr>
            <w:top w:val="none" w:sz="0" w:space="0" w:color="auto"/>
            <w:left w:val="none" w:sz="0" w:space="0" w:color="auto"/>
            <w:bottom w:val="none" w:sz="0" w:space="0" w:color="auto"/>
            <w:right w:val="none" w:sz="0" w:space="0" w:color="auto"/>
          </w:divBdr>
        </w:div>
        <w:div w:id="2039696828">
          <w:marLeft w:val="0"/>
          <w:marRight w:val="0"/>
          <w:marTop w:val="0"/>
          <w:marBottom w:val="0"/>
          <w:divBdr>
            <w:top w:val="none" w:sz="0" w:space="0" w:color="auto"/>
            <w:left w:val="none" w:sz="0" w:space="0" w:color="auto"/>
            <w:bottom w:val="none" w:sz="0" w:space="0" w:color="auto"/>
            <w:right w:val="none" w:sz="0" w:space="0" w:color="auto"/>
          </w:divBdr>
        </w:div>
      </w:divsChild>
    </w:div>
    <w:div w:id="907498309">
      <w:bodyDiv w:val="1"/>
      <w:marLeft w:val="0"/>
      <w:marRight w:val="0"/>
      <w:marTop w:val="0"/>
      <w:marBottom w:val="0"/>
      <w:divBdr>
        <w:top w:val="none" w:sz="0" w:space="0" w:color="auto"/>
        <w:left w:val="none" w:sz="0" w:space="0" w:color="auto"/>
        <w:bottom w:val="none" w:sz="0" w:space="0" w:color="auto"/>
        <w:right w:val="none" w:sz="0" w:space="0" w:color="auto"/>
      </w:divBdr>
      <w:divsChild>
        <w:div w:id="185993388">
          <w:marLeft w:val="0"/>
          <w:marRight w:val="0"/>
          <w:marTop w:val="0"/>
          <w:marBottom w:val="0"/>
          <w:divBdr>
            <w:top w:val="none" w:sz="0" w:space="0" w:color="auto"/>
            <w:left w:val="none" w:sz="0" w:space="0" w:color="auto"/>
            <w:bottom w:val="none" w:sz="0" w:space="0" w:color="auto"/>
            <w:right w:val="none" w:sz="0" w:space="0" w:color="auto"/>
          </w:divBdr>
        </w:div>
      </w:divsChild>
    </w:div>
    <w:div w:id="1117064562">
      <w:bodyDiv w:val="1"/>
      <w:marLeft w:val="0"/>
      <w:marRight w:val="0"/>
      <w:marTop w:val="0"/>
      <w:marBottom w:val="0"/>
      <w:divBdr>
        <w:top w:val="none" w:sz="0" w:space="0" w:color="auto"/>
        <w:left w:val="none" w:sz="0" w:space="0" w:color="auto"/>
        <w:bottom w:val="none" w:sz="0" w:space="0" w:color="auto"/>
        <w:right w:val="none" w:sz="0" w:space="0" w:color="auto"/>
      </w:divBdr>
    </w:div>
    <w:div w:id="1301497186">
      <w:bodyDiv w:val="1"/>
      <w:marLeft w:val="0"/>
      <w:marRight w:val="0"/>
      <w:marTop w:val="0"/>
      <w:marBottom w:val="0"/>
      <w:divBdr>
        <w:top w:val="none" w:sz="0" w:space="0" w:color="auto"/>
        <w:left w:val="none" w:sz="0" w:space="0" w:color="auto"/>
        <w:bottom w:val="none" w:sz="0" w:space="0" w:color="auto"/>
        <w:right w:val="none" w:sz="0" w:space="0" w:color="auto"/>
      </w:divBdr>
      <w:divsChild>
        <w:div w:id="2009482964">
          <w:marLeft w:val="0"/>
          <w:marRight w:val="0"/>
          <w:marTop w:val="0"/>
          <w:marBottom w:val="0"/>
          <w:divBdr>
            <w:top w:val="none" w:sz="0" w:space="0" w:color="auto"/>
            <w:left w:val="none" w:sz="0" w:space="0" w:color="auto"/>
            <w:bottom w:val="none" w:sz="0" w:space="0" w:color="auto"/>
            <w:right w:val="none" w:sz="0" w:space="0" w:color="auto"/>
          </w:divBdr>
        </w:div>
      </w:divsChild>
    </w:div>
    <w:div w:id="1310943146">
      <w:bodyDiv w:val="1"/>
      <w:marLeft w:val="0"/>
      <w:marRight w:val="0"/>
      <w:marTop w:val="0"/>
      <w:marBottom w:val="0"/>
      <w:divBdr>
        <w:top w:val="none" w:sz="0" w:space="0" w:color="auto"/>
        <w:left w:val="none" w:sz="0" w:space="0" w:color="auto"/>
        <w:bottom w:val="none" w:sz="0" w:space="0" w:color="auto"/>
        <w:right w:val="none" w:sz="0" w:space="0" w:color="auto"/>
      </w:divBdr>
      <w:divsChild>
        <w:div w:id="1221745065">
          <w:marLeft w:val="0"/>
          <w:marRight w:val="0"/>
          <w:marTop w:val="0"/>
          <w:marBottom w:val="0"/>
          <w:divBdr>
            <w:top w:val="none" w:sz="0" w:space="0" w:color="auto"/>
            <w:left w:val="none" w:sz="0" w:space="0" w:color="auto"/>
            <w:bottom w:val="none" w:sz="0" w:space="0" w:color="auto"/>
            <w:right w:val="none" w:sz="0" w:space="0" w:color="auto"/>
          </w:divBdr>
        </w:div>
        <w:div w:id="1395546806">
          <w:marLeft w:val="0"/>
          <w:marRight w:val="0"/>
          <w:marTop w:val="0"/>
          <w:marBottom w:val="0"/>
          <w:divBdr>
            <w:top w:val="none" w:sz="0" w:space="0" w:color="auto"/>
            <w:left w:val="none" w:sz="0" w:space="0" w:color="auto"/>
            <w:bottom w:val="none" w:sz="0" w:space="0" w:color="auto"/>
            <w:right w:val="none" w:sz="0" w:space="0" w:color="auto"/>
          </w:divBdr>
        </w:div>
        <w:div w:id="139153958">
          <w:marLeft w:val="0"/>
          <w:marRight w:val="0"/>
          <w:marTop w:val="0"/>
          <w:marBottom w:val="0"/>
          <w:divBdr>
            <w:top w:val="none" w:sz="0" w:space="0" w:color="auto"/>
            <w:left w:val="none" w:sz="0" w:space="0" w:color="auto"/>
            <w:bottom w:val="none" w:sz="0" w:space="0" w:color="auto"/>
            <w:right w:val="none" w:sz="0" w:space="0" w:color="auto"/>
          </w:divBdr>
        </w:div>
        <w:div w:id="692732290">
          <w:marLeft w:val="0"/>
          <w:marRight w:val="0"/>
          <w:marTop w:val="0"/>
          <w:marBottom w:val="0"/>
          <w:divBdr>
            <w:top w:val="none" w:sz="0" w:space="0" w:color="auto"/>
            <w:left w:val="none" w:sz="0" w:space="0" w:color="auto"/>
            <w:bottom w:val="none" w:sz="0" w:space="0" w:color="auto"/>
            <w:right w:val="none" w:sz="0" w:space="0" w:color="auto"/>
          </w:divBdr>
        </w:div>
        <w:div w:id="844516120">
          <w:marLeft w:val="0"/>
          <w:marRight w:val="0"/>
          <w:marTop w:val="0"/>
          <w:marBottom w:val="0"/>
          <w:divBdr>
            <w:top w:val="none" w:sz="0" w:space="0" w:color="auto"/>
            <w:left w:val="none" w:sz="0" w:space="0" w:color="auto"/>
            <w:bottom w:val="none" w:sz="0" w:space="0" w:color="auto"/>
            <w:right w:val="none" w:sz="0" w:space="0" w:color="auto"/>
          </w:divBdr>
        </w:div>
        <w:div w:id="1933198834">
          <w:marLeft w:val="0"/>
          <w:marRight w:val="0"/>
          <w:marTop w:val="0"/>
          <w:marBottom w:val="0"/>
          <w:divBdr>
            <w:top w:val="none" w:sz="0" w:space="0" w:color="auto"/>
            <w:left w:val="none" w:sz="0" w:space="0" w:color="auto"/>
            <w:bottom w:val="none" w:sz="0" w:space="0" w:color="auto"/>
            <w:right w:val="none" w:sz="0" w:space="0" w:color="auto"/>
          </w:divBdr>
        </w:div>
        <w:div w:id="1965118528">
          <w:marLeft w:val="0"/>
          <w:marRight w:val="0"/>
          <w:marTop w:val="0"/>
          <w:marBottom w:val="0"/>
          <w:divBdr>
            <w:top w:val="none" w:sz="0" w:space="0" w:color="auto"/>
            <w:left w:val="none" w:sz="0" w:space="0" w:color="auto"/>
            <w:bottom w:val="none" w:sz="0" w:space="0" w:color="auto"/>
            <w:right w:val="none" w:sz="0" w:space="0" w:color="auto"/>
          </w:divBdr>
        </w:div>
        <w:div w:id="1032077493">
          <w:marLeft w:val="0"/>
          <w:marRight w:val="0"/>
          <w:marTop w:val="0"/>
          <w:marBottom w:val="0"/>
          <w:divBdr>
            <w:top w:val="none" w:sz="0" w:space="0" w:color="auto"/>
            <w:left w:val="none" w:sz="0" w:space="0" w:color="auto"/>
            <w:bottom w:val="none" w:sz="0" w:space="0" w:color="auto"/>
            <w:right w:val="none" w:sz="0" w:space="0" w:color="auto"/>
          </w:divBdr>
        </w:div>
        <w:div w:id="124126186">
          <w:marLeft w:val="0"/>
          <w:marRight w:val="0"/>
          <w:marTop w:val="0"/>
          <w:marBottom w:val="0"/>
          <w:divBdr>
            <w:top w:val="none" w:sz="0" w:space="0" w:color="auto"/>
            <w:left w:val="none" w:sz="0" w:space="0" w:color="auto"/>
            <w:bottom w:val="none" w:sz="0" w:space="0" w:color="auto"/>
            <w:right w:val="none" w:sz="0" w:space="0" w:color="auto"/>
          </w:divBdr>
        </w:div>
        <w:div w:id="1007752889">
          <w:marLeft w:val="0"/>
          <w:marRight w:val="0"/>
          <w:marTop w:val="0"/>
          <w:marBottom w:val="0"/>
          <w:divBdr>
            <w:top w:val="none" w:sz="0" w:space="0" w:color="auto"/>
            <w:left w:val="none" w:sz="0" w:space="0" w:color="auto"/>
            <w:bottom w:val="none" w:sz="0" w:space="0" w:color="auto"/>
            <w:right w:val="none" w:sz="0" w:space="0" w:color="auto"/>
          </w:divBdr>
        </w:div>
        <w:div w:id="1410544358">
          <w:marLeft w:val="0"/>
          <w:marRight w:val="0"/>
          <w:marTop w:val="0"/>
          <w:marBottom w:val="0"/>
          <w:divBdr>
            <w:top w:val="none" w:sz="0" w:space="0" w:color="auto"/>
            <w:left w:val="none" w:sz="0" w:space="0" w:color="auto"/>
            <w:bottom w:val="none" w:sz="0" w:space="0" w:color="auto"/>
            <w:right w:val="none" w:sz="0" w:space="0" w:color="auto"/>
          </w:divBdr>
        </w:div>
        <w:div w:id="774208980">
          <w:marLeft w:val="0"/>
          <w:marRight w:val="0"/>
          <w:marTop w:val="0"/>
          <w:marBottom w:val="0"/>
          <w:divBdr>
            <w:top w:val="none" w:sz="0" w:space="0" w:color="auto"/>
            <w:left w:val="none" w:sz="0" w:space="0" w:color="auto"/>
            <w:bottom w:val="none" w:sz="0" w:space="0" w:color="auto"/>
            <w:right w:val="none" w:sz="0" w:space="0" w:color="auto"/>
          </w:divBdr>
        </w:div>
        <w:div w:id="1706981140">
          <w:marLeft w:val="0"/>
          <w:marRight w:val="0"/>
          <w:marTop w:val="0"/>
          <w:marBottom w:val="0"/>
          <w:divBdr>
            <w:top w:val="none" w:sz="0" w:space="0" w:color="auto"/>
            <w:left w:val="none" w:sz="0" w:space="0" w:color="auto"/>
            <w:bottom w:val="none" w:sz="0" w:space="0" w:color="auto"/>
            <w:right w:val="none" w:sz="0" w:space="0" w:color="auto"/>
          </w:divBdr>
        </w:div>
        <w:div w:id="1805733880">
          <w:marLeft w:val="0"/>
          <w:marRight w:val="0"/>
          <w:marTop w:val="0"/>
          <w:marBottom w:val="0"/>
          <w:divBdr>
            <w:top w:val="none" w:sz="0" w:space="0" w:color="auto"/>
            <w:left w:val="none" w:sz="0" w:space="0" w:color="auto"/>
            <w:bottom w:val="none" w:sz="0" w:space="0" w:color="auto"/>
            <w:right w:val="none" w:sz="0" w:space="0" w:color="auto"/>
          </w:divBdr>
        </w:div>
        <w:div w:id="2143569841">
          <w:marLeft w:val="0"/>
          <w:marRight w:val="0"/>
          <w:marTop w:val="0"/>
          <w:marBottom w:val="0"/>
          <w:divBdr>
            <w:top w:val="none" w:sz="0" w:space="0" w:color="auto"/>
            <w:left w:val="none" w:sz="0" w:space="0" w:color="auto"/>
            <w:bottom w:val="none" w:sz="0" w:space="0" w:color="auto"/>
            <w:right w:val="none" w:sz="0" w:space="0" w:color="auto"/>
          </w:divBdr>
        </w:div>
        <w:div w:id="1680540403">
          <w:marLeft w:val="0"/>
          <w:marRight w:val="0"/>
          <w:marTop w:val="0"/>
          <w:marBottom w:val="0"/>
          <w:divBdr>
            <w:top w:val="none" w:sz="0" w:space="0" w:color="auto"/>
            <w:left w:val="none" w:sz="0" w:space="0" w:color="auto"/>
            <w:bottom w:val="none" w:sz="0" w:space="0" w:color="auto"/>
            <w:right w:val="none" w:sz="0" w:space="0" w:color="auto"/>
          </w:divBdr>
        </w:div>
        <w:div w:id="438834981">
          <w:marLeft w:val="0"/>
          <w:marRight w:val="0"/>
          <w:marTop w:val="0"/>
          <w:marBottom w:val="0"/>
          <w:divBdr>
            <w:top w:val="none" w:sz="0" w:space="0" w:color="auto"/>
            <w:left w:val="none" w:sz="0" w:space="0" w:color="auto"/>
            <w:bottom w:val="none" w:sz="0" w:space="0" w:color="auto"/>
            <w:right w:val="none" w:sz="0" w:space="0" w:color="auto"/>
          </w:divBdr>
        </w:div>
        <w:div w:id="1795440471">
          <w:marLeft w:val="0"/>
          <w:marRight w:val="0"/>
          <w:marTop w:val="0"/>
          <w:marBottom w:val="0"/>
          <w:divBdr>
            <w:top w:val="none" w:sz="0" w:space="0" w:color="auto"/>
            <w:left w:val="none" w:sz="0" w:space="0" w:color="auto"/>
            <w:bottom w:val="none" w:sz="0" w:space="0" w:color="auto"/>
            <w:right w:val="none" w:sz="0" w:space="0" w:color="auto"/>
          </w:divBdr>
        </w:div>
        <w:div w:id="220289311">
          <w:marLeft w:val="0"/>
          <w:marRight w:val="0"/>
          <w:marTop w:val="0"/>
          <w:marBottom w:val="0"/>
          <w:divBdr>
            <w:top w:val="none" w:sz="0" w:space="0" w:color="auto"/>
            <w:left w:val="none" w:sz="0" w:space="0" w:color="auto"/>
            <w:bottom w:val="none" w:sz="0" w:space="0" w:color="auto"/>
            <w:right w:val="none" w:sz="0" w:space="0" w:color="auto"/>
          </w:divBdr>
        </w:div>
        <w:div w:id="605235211">
          <w:marLeft w:val="0"/>
          <w:marRight w:val="0"/>
          <w:marTop w:val="0"/>
          <w:marBottom w:val="0"/>
          <w:divBdr>
            <w:top w:val="none" w:sz="0" w:space="0" w:color="auto"/>
            <w:left w:val="none" w:sz="0" w:space="0" w:color="auto"/>
            <w:bottom w:val="none" w:sz="0" w:space="0" w:color="auto"/>
            <w:right w:val="none" w:sz="0" w:space="0" w:color="auto"/>
          </w:divBdr>
        </w:div>
      </w:divsChild>
    </w:div>
    <w:div w:id="1333140577">
      <w:bodyDiv w:val="1"/>
      <w:marLeft w:val="0"/>
      <w:marRight w:val="0"/>
      <w:marTop w:val="0"/>
      <w:marBottom w:val="0"/>
      <w:divBdr>
        <w:top w:val="none" w:sz="0" w:space="0" w:color="auto"/>
        <w:left w:val="none" w:sz="0" w:space="0" w:color="auto"/>
        <w:bottom w:val="none" w:sz="0" w:space="0" w:color="auto"/>
        <w:right w:val="none" w:sz="0" w:space="0" w:color="auto"/>
      </w:divBdr>
      <w:divsChild>
        <w:div w:id="660624846">
          <w:marLeft w:val="0"/>
          <w:marRight w:val="0"/>
          <w:marTop w:val="0"/>
          <w:marBottom w:val="0"/>
          <w:divBdr>
            <w:top w:val="none" w:sz="0" w:space="0" w:color="auto"/>
            <w:left w:val="none" w:sz="0" w:space="0" w:color="auto"/>
            <w:bottom w:val="none" w:sz="0" w:space="0" w:color="auto"/>
            <w:right w:val="none" w:sz="0" w:space="0" w:color="auto"/>
          </w:divBdr>
        </w:div>
        <w:div w:id="1716613977">
          <w:marLeft w:val="0"/>
          <w:marRight w:val="0"/>
          <w:marTop w:val="0"/>
          <w:marBottom w:val="0"/>
          <w:divBdr>
            <w:top w:val="none" w:sz="0" w:space="0" w:color="auto"/>
            <w:left w:val="none" w:sz="0" w:space="0" w:color="auto"/>
            <w:bottom w:val="none" w:sz="0" w:space="0" w:color="auto"/>
            <w:right w:val="none" w:sz="0" w:space="0" w:color="auto"/>
          </w:divBdr>
        </w:div>
      </w:divsChild>
    </w:div>
    <w:div w:id="1461612799">
      <w:bodyDiv w:val="1"/>
      <w:marLeft w:val="0"/>
      <w:marRight w:val="0"/>
      <w:marTop w:val="0"/>
      <w:marBottom w:val="0"/>
      <w:divBdr>
        <w:top w:val="none" w:sz="0" w:space="0" w:color="auto"/>
        <w:left w:val="none" w:sz="0" w:space="0" w:color="auto"/>
        <w:bottom w:val="none" w:sz="0" w:space="0" w:color="auto"/>
        <w:right w:val="none" w:sz="0" w:space="0" w:color="auto"/>
      </w:divBdr>
      <w:divsChild>
        <w:div w:id="694381858">
          <w:marLeft w:val="0"/>
          <w:marRight w:val="0"/>
          <w:marTop w:val="0"/>
          <w:marBottom w:val="0"/>
          <w:divBdr>
            <w:top w:val="none" w:sz="0" w:space="0" w:color="auto"/>
            <w:left w:val="none" w:sz="0" w:space="0" w:color="auto"/>
            <w:bottom w:val="none" w:sz="0" w:space="0" w:color="auto"/>
            <w:right w:val="none" w:sz="0" w:space="0" w:color="auto"/>
          </w:divBdr>
        </w:div>
      </w:divsChild>
    </w:div>
    <w:div w:id="1495878274">
      <w:bodyDiv w:val="1"/>
      <w:marLeft w:val="0"/>
      <w:marRight w:val="0"/>
      <w:marTop w:val="0"/>
      <w:marBottom w:val="0"/>
      <w:divBdr>
        <w:top w:val="none" w:sz="0" w:space="0" w:color="auto"/>
        <w:left w:val="none" w:sz="0" w:space="0" w:color="auto"/>
        <w:bottom w:val="none" w:sz="0" w:space="0" w:color="auto"/>
        <w:right w:val="none" w:sz="0" w:space="0" w:color="auto"/>
      </w:divBdr>
      <w:divsChild>
        <w:div w:id="679162764">
          <w:marLeft w:val="0"/>
          <w:marRight w:val="0"/>
          <w:marTop w:val="0"/>
          <w:marBottom w:val="0"/>
          <w:divBdr>
            <w:top w:val="none" w:sz="0" w:space="0" w:color="auto"/>
            <w:left w:val="none" w:sz="0" w:space="0" w:color="auto"/>
            <w:bottom w:val="none" w:sz="0" w:space="0" w:color="auto"/>
            <w:right w:val="none" w:sz="0" w:space="0" w:color="auto"/>
          </w:divBdr>
        </w:div>
        <w:div w:id="738208006">
          <w:marLeft w:val="0"/>
          <w:marRight w:val="0"/>
          <w:marTop w:val="0"/>
          <w:marBottom w:val="0"/>
          <w:divBdr>
            <w:top w:val="none" w:sz="0" w:space="0" w:color="auto"/>
            <w:left w:val="none" w:sz="0" w:space="0" w:color="auto"/>
            <w:bottom w:val="none" w:sz="0" w:space="0" w:color="auto"/>
            <w:right w:val="none" w:sz="0" w:space="0" w:color="auto"/>
          </w:divBdr>
        </w:div>
      </w:divsChild>
    </w:div>
    <w:div w:id="1520240477">
      <w:bodyDiv w:val="1"/>
      <w:marLeft w:val="0"/>
      <w:marRight w:val="0"/>
      <w:marTop w:val="0"/>
      <w:marBottom w:val="0"/>
      <w:divBdr>
        <w:top w:val="none" w:sz="0" w:space="0" w:color="auto"/>
        <w:left w:val="none" w:sz="0" w:space="0" w:color="auto"/>
        <w:bottom w:val="none" w:sz="0" w:space="0" w:color="auto"/>
        <w:right w:val="none" w:sz="0" w:space="0" w:color="auto"/>
      </w:divBdr>
      <w:divsChild>
        <w:div w:id="4211132">
          <w:marLeft w:val="0"/>
          <w:marRight w:val="0"/>
          <w:marTop w:val="0"/>
          <w:marBottom w:val="0"/>
          <w:divBdr>
            <w:top w:val="none" w:sz="0" w:space="0" w:color="auto"/>
            <w:left w:val="none" w:sz="0" w:space="0" w:color="auto"/>
            <w:bottom w:val="none" w:sz="0" w:space="0" w:color="auto"/>
            <w:right w:val="none" w:sz="0" w:space="0" w:color="auto"/>
          </w:divBdr>
        </w:div>
        <w:div w:id="1941522159">
          <w:marLeft w:val="0"/>
          <w:marRight w:val="0"/>
          <w:marTop w:val="0"/>
          <w:marBottom w:val="0"/>
          <w:divBdr>
            <w:top w:val="none" w:sz="0" w:space="0" w:color="auto"/>
            <w:left w:val="none" w:sz="0" w:space="0" w:color="auto"/>
            <w:bottom w:val="none" w:sz="0" w:space="0" w:color="auto"/>
            <w:right w:val="none" w:sz="0" w:space="0" w:color="auto"/>
          </w:divBdr>
        </w:div>
        <w:div w:id="1466964806">
          <w:marLeft w:val="0"/>
          <w:marRight w:val="0"/>
          <w:marTop w:val="0"/>
          <w:marBottom w:val="0"/>
          <w:divBdr>
            <w:top w:val="none" w:sz="0" w:space="0" w:color="auto"/>
            <w:left w:val="none" w:sz="0" w:space="0" w:color="auto"/>
            <w:bottom w:val="none" w:sz="0" w:space="0" w:color="auto"/>
            <w:right w:val="none" w:sz="0" w:space="0" w:color="auto"/>
          </w:divBdr>
        </w:div>
        <w:div w:id="1639609607">
          <w:marLeft w:val="0"/>
          <w:marRight w:val="0"/>
          <w:marTop w:val="0"/>
          <w:marBottom w:val="0"/>
          <w:divBdr>
            <w:top w:val="none" w:sz="0" w:space="0" w:color="auto"/>
            <w:left w:val="none" w:sz="0" w:space="0" w:color="auto"/>
            <w:bottom w:val="none" w:sz="0" w:space="0" w:color="auto"/>
            <w:right w:val="none" w:sz="0" w:space="0" w:color="auto"/>
          </w:divBdr>
        </w:div>
        <w:div w:id="997151359">
          <w:marLeft w:val="0"/>
          <w:marRight w:val="0"/>
          <w:marTop w:val="0"/>
          <w:marBottom w:val="0"/>
          <w:divBdr>
            <w:top w:val="none" w:sz="0" w:space="0" w:color="auto"/>
            <w:left w:val="none" w:sz="0" w:space="0" w:color="auto"/>
            <w:bottom w:val="none" w:sz="0" w:space="0" w:color="auto"/>
            <w:right w:val="none" w:sz="0" w:space="0" w:color="auto"/>
          </w:divBdr>
        </w:div>
        <w:div w:id="2103794756">
          <w:marLeft w:val="0"/>
          <w:marRight w:val="0"/>
          <w:marTop w:val="0"/>
          <w:marBottom w:val="0"/>
          <w:divBdr>
            <w:top w:val="none" w:sz="0" w:space="0" w:color="auto"/>
            <w:left w:val="none" w:sz="0" w:space="0" w:color="auto"/>
            <w:bottom w:val="none" w:sz="0" w:space="0" w:color="auto"/>
            <w:right w:val="none" w:sz="0" w:space="0" w:color="auto"/>
          </w:divBdr>
        </w:div>
        <w:div w:id="1048143957">
          <w:marLeft w:val="0"/>
          <w:marRight w:val="0"/>
          <w:marTop w:val="0"/>
          <w:marBottom w:val="0"/>
          <w:divBdr>
            <w:top w:val="none" w:sz="0" w:space="0" w:color="auto"/>
            <w:left w:val="none" w:sz="0" w:space="0" w:color="auto"/>
            <w:bottom w:val="none" w:sz="0" w:space="0" w:color="auto"/>
            <w:right w:val="none" w:sz="0" w:space="0" w:color="auto"/>
          </w:divBdr>
        </w:div>
        <w:div w:id="517432660">
          <w:marLeft w:val="0"/>
          <w:marRight w:val="0"/>
          <w:marTop w:val="0"/>
          <w:marBottom w:val="0"/>
          <w:divBdr>
            <w:top w:val="none" w:sz="0" w:space="0" w:color="auto"/>
            <w:left w:val="none" w:sz="0" w:space="0" w:color="auto"/>
            <w:bottom w:val="none" w:sz="0" w:space="0" w:color="auto"/>
            <w:right w:val="none" w:sz="0" w:space="0" w:color="auto"/>
          </w:divBdr>
        </w:div>
        <w:div w:id="2090105767">
          <w:marLeft w:val="0"/>
          <w:marRight w:val="0"/>
          <w:marTop w:val="0"/>
          <w:marBottom w:val="0"/>
          <w:divBdr>
            <w:top w:val="none" w:sz="0" w:space="0" w:color="auto"/>
            <w:left w:val="none" w:sz="0" w:space="0" w:color="auto"/>
            <w:bottom w:val="none" w:sz="0" w:space="0" w:color="auto"/>
            <w:right w:val="none" w:sz="0" w:space="0" w:color="auto"/>
          </w:divBdr>
        </w:div>
        <w:div w:id="1812866642">
          <w:marLeft w:val="0"/>
          <w:marRight w:val="0"/>
          <w:marTop w:val="0"/>
          <w:marBottom w:val="0"/>
          <w:divBdr>
            <w:top w:val="none" w:sz="0" w:space="0" w:color="auto"/>
            <w:left w:val="none" w:sz="0" w:space="0" w:color="auto"/>
            <w:bottom w:val="none" w:sz="0" w:space="0" w:color="auto"/>
            <w:right w:val="none" w:sz="0" w:space="0" w:color="auto"/>
          </w:divBdr>
        </w:div>
        <w:div w:id="634288881">
          <w:marLeft w:val="0"/>
          <w:marRight w:val="0"/>
          <w:marTop w:val="0"/>
          <w:marBottom w:val="0"/>
          <w:divBdr>
            <w:top w:val="none" w:sz="0" w:space="0" w:color="auto"/>
            <w:left w:val="none" w:sz="0" w:space="0" w:color="auto"/>
            <w:bottom w:val="none" w:sz="0" w:space="0" w:color="auto"/>
            <w:right w:val="none" w:sz="0" w:space="0" w:color="auto"/>
          </w:divBdr>
        </w:div>
        <w:div w:id="523398724">
          <w:marLeft w:val="0"/>
          <w:marRight w:val="0"/>
          <w:marTop w:val="0"/>
          <w:marBottom w:val="0"/>
          <w:divBdr>
            <w:top w:val="none" w:sz="0" w:space="0" w:color="auto"/>
            <w:left w:val="none" w:sz="0" w:space="0" w:color="auto"/>
            <w:bottom w:val="none" w:sz="0" w:space="0" w:color="auto"/>
            <w:right w:val="none" w:sz="0" w:space="0" w:color="auto"/>
          </w:divBdr>
        </w:div>
        <w:div w:id="1169904373">
          <w:marLeft w:val="0"/>
          <w:marRight w:val="0"/>
          <w:marTop w:val="0"/>
          <w:marBottom w:val="0"/>
          <w:divBdr>
            <w:top w:val="none" w:sz="0" w:space="0" w:color="auto"/>
            <w:left w:val="none" w:sz="0" w:space="0" w:color="auto"/>
            <w:bottom w:val="none" w:sz="0" w:space="0" w:color="auto"/>
            <w:right w:val="none" w:sz="0" w:space="0" w:color="auto"/>
          </w:divBdr>
        </w:div>
        <w:div w:id="432822455">
          <w:marLeft w:val="0"/>
          <w:marRight w:val="0"/>
          <w:marTop w:val="0"/>
          <w:marBottom w:val="0"/>
          <w:divBdr>
            <w:top w:val="none" w:sz="0" w:space="0" w:color="auto"/>
            <w:left w:val="none" w:sz="0" w:space="0" w:color="auto"/>
            <w:bottom w:val="none" w:sz="0" w:space="0" w:color="auto"/>
            <w:right w:val="none" w:sz="0" w:space="0" w:color="auto"/>
          </w:divBdr>
        </w:div>
        <w:div w:id="2041976945">
          <w:marLeft w:val="0"/>
          <w:marRight w:val="0"/>
          <w:marTop w:val="0"/>
          <w:marBottom w:val="0"/>
          <w:divBdr>
            <w:top w:val="none" w:sz="0" w:space="0" w:color="auto"/>
            <w:left w:val="none" w:sz="0" w:space="0" w:color="auto"/>
            <w:bottom w:val="none" w:sz="0" w:space="0" w:color="auto"/>
            <w:right w:val="none" w:sz="0" w:space="0" w:color="auto"/>
          </w:divBdr>
        </w:div>
        <w:div w:id="941113002">
          <w:marLeft w:val="0"/>
          <w:marRight w:val="0"/>
          <w:marTop w:val="0"/>
          <w:marBottom w:val="0"/>
          <w:divBdr>
            <w:top w:val="none" w:sz="0" w:space="0" w:color="auto"/>
            <w:left w:val="none" w:sz="0" w:space="0" w:color="auto"/>
            <w:bottom w:val="none" w:sz="0" w:space="0" w:color="auto"/>
            <w:right w:val="none" w:sz="0" w:space="0" w:color="auto"/>
          </w:divBdr>
        </w:div>
        <w:div w:id="657655027">
          <w:marLeft w:val="0"/>
          <w:marRight w:val="0"/>
          <w:marTop w:val="0"/>
          <w:marBottom w:val="0"/>
          <w:divBdr>
            <w:top w:val="none" w:sz="0" w:space="0" w:color="auto"/>
            <w:left w:val="none" w:sz="0" w:space="0" w:color="auto"/>
            <w:bottom w:val="none" w:sz="0" w:space="0" w:color="auto"/>
            <w:right w:val="none" w:sz="0" w:space="0" w:color="auto"/>
          </w:divBdr>
        </w:div>
        <w:div w:id="1597440301">
          <w:marLeft w:val="0"/>
          <w:marRight w:val="0"/>
          <w:marTop w:val="0"/>
          <w:marBottom w:val="0"/>
          <w:divBdr>
            <w:top w:val="none" w:sz="0" w:space="0" w:color="auto"/>
            <w:left w:val="none" w:sz="0" w:space="0" w:color="auto"/>
            <w:bottom w:val="none" w:sz="0" w:space="0" w:color="auto"/>
            <w:right w:val="none" w:sz="0" w:space="0" w:color="auto"/>
          </w:divBdr>
        </w:div>
        <w:div w:id="732699795">
          <w:marLeft w:val="0"/>
          <w:marRight w:val="0"/>
          <w:marTop w:val="0"/>
          <w:marBottom w:val="0"/>
          <w:divBdr>
            <w:top w:val="none" w:sz="0" w:space="0" w:color="auto"/>
            <w:left w:val="none" w:sz="0" w:space="0" w:color="auto"/>
            <w:bottom w:val="none" w:sz="0" w:space="0" w:color="auto"/>
            <w:right w:val="none" w:sz="0" w:space="0" w:color="auto"/>
          </w:divBdr>
        </w:div>
        <w:div w:id="1434934841">
          <w:marLeft w:val="0"/>
          <w:marRight w:val="0"/>
          <w:marTop w:val="0"/>
          <w:marBottom w:val="0"/>
          <w:divBdr>
            <w:top w:val="none" w:sz="0" w:space="0" w:color="auto"/>
            <w:left w:val="none" w:sz="0" w:space="0" w:color="auto"/>
            <w:bottom w:val="none" w:sz="0" w:space="0" w:color="auto"/>
            <w:right w:val="none" w:sz="0" w:space="0" w:color="auto"/>
          </w:divBdr>
        </w:div>
      </w:divsChild>
    </w:div>
    <w:div w:id="1575165858">
      <w:bodyDiv w:val="1"/>
      <w:marLeft w:val="0"/>
      <w:marRight w:val="0"/>
      <w:marTop w:val="0"/>
      <w:marBottom w:val="0"/>
      <w:divBdr>
        <w:top w:val="none" w:sz="0" w:space="0" w:color="auto"/>
        <w:left w:val="none" w:sz="0" w:space="0" w:color="auto"/>
        <w:bottom w:val="none" w:sz="0" w:space="0" w:color="auto"/>
        <w:right w:val="none" w:sz="0" w:space="0" w:color="auto"/>
      </w:divBdr>
      <w:divsChild>
        <w:div w:id="1730301318">
          <w:marLeft w:val="0"/>
          <w:marRight w:val="0"/>
          <w:marTop w:val="0"/>
          <w:marBottom w:val="0"/>
          <w:divBdr>
            <w:top w:val="none" w:sz="0" w:space="0" w:color="auto"/>
            <w:left w:val="none" w:sz="0" w:space="0" w:color="auto"/>
            <w:bottom w:val="none" w:sz="0" w:space="0" w:color="auto"/>
            <w:right w:val="none" w:sz="0" w:space="0" w:color="auto"/>
          </w:divBdr>
        </w:div>
        <w:div w:id="573048291">
          <w:marLeft w:val="0"/>
          <w:marRight w:val="0"/>
          <w:marTop w:val="0"/>
          <w:marBottom w:val="0"/>
          <w:divBdr>
            <w:top w:val="none" w:sz="0" w:space="0" w:color="auto"/>
            <w:left w:val="none" w:sz="0" w:space="0" w:color="auto"/>
            <w:bottom w:val="none" w:sz="0" w:space="0" w:color="auto"/>
            <w:right w:val="none" w:sz="0" w:space="0" w:color="auto"/>
          </w:divBdr>
        </w:div>
      </w:divsChild>
    </w:div>
    <w:div w:id="1640453297">
      <w:bodyDiv w:val="1"/>
      <w:marLeft w:val="0"/>
      <w:marRight w:val="0"/>
      <w:marTop w:val="0"/>
      <w:marBottom w:val="0"/>
      <w:divBdr>
        <w:top w:val="none" w:sz="0" w:space="0" w:color="auto"/>
        <w:left w:val="none" w:sz="0" w:space="0" w:color="auto"/>
        <w:bottom w:val="none" w:sz="0" w:space="0" w:color="auto"/>
        <w:right w:val="none" w:sz="0" w:space="0" w:color="auto"/>
      </w:divBdr>
      <w:divsChild>
        <w:div w:id="1888561127">
          <w:marLeft w:val="0"/>
          <w:marRight w:val="0"/>
          <w:marTop w:val="0"/>
          <w:marBottom w:val="0"/>
          <w:divBdr>
            <w:top w:val="none" w:sz="0" w:space="0" w:color="auto"/>
            <w:left w:val="none" w:sz="0" w:space="0" w:color="auto"/>
            <w:bottom w:val="none" w:sz="0" w:space="0" w:color="auto"/>
            <w:right w:val="none" w:sz="0" w:space="0" w:color="auto"/>
          </w:divBdr>
        </w:div>
      </w:divsChild>
    </w:div>
    <w:div w:id="1678652017">
      <w:bodyDiv w:val="1"/>
      <w:marLeft w:val="0"/>
      <w:marRight w:val="0"/>
      <w:marTop w:val="0"/>
      <w:marBottom w:val="0"/>
      <w:divBdr>
        <w:top w:val="none" w:sz="0" w:space="0" w:color="auto"/>
        <w:left w:val="none" w:sz="0" w:space="0" w:color="auto"/>
        <w:bottom w:val="none" w:sz="0" w:space="0" w:color="auto"/>
        <w:right w:val="none" w:sz="0" w:space="0" w:color="auto"/>
      </w:divBdr>
      <w:divsChild>
        <w:div w:id="910820031">
          <w:marLeft w:val="0"/>
          <w:marRight w:val="0"/>
          <w:marTop w:val="0"/>
          <w:marBottom w:val="0"/>
          <w:divBdr>
            <w:top w:val="none" w:sz="0" w:space="0" w:color="auto"/>
            <w:left w:val="none" w:sz="0" w:space="0" w:color="auto"/>
            <w:bottom w:val="none" w:sz="0" w:space="0" w:color="auto"/>
            <w:right w:val="none" w:sz="0" w:space="0" w:color="auto"/>
          </w:divBdr>
        </w:div>
      </w:divsChild>
    </w:div>
    <w:div w:id="1727800082">
      <w:bodyDiv w:val="1"/>
      <w:marLeft w:val="0"/>
      <w:marRight w:val="0"/>
      <w:marTop w:val="0"/>
      <w:marBottom w:val="0"/>
      <w:divBdr>
        <w:top w:val="none" w:sz="0" w:space="0" w:color="auto"/>
        <w:left w:val="none" w:sz="0" w:space="0" w:color="auto"/>
        <w:bottom w:val="none" w:sz="0" w:space="0" w:color="auto"/>
        <w:right w:val="none" w:sz="0" w:space="0" w:color="auto"/>
      </w:divBdr>
      <w:divsChild>
        <w:div w:id="391119878">
          <w:marLeft w:val="0"/>
          <w:marRight w:val="0"/>
          <w:marTop w:val="0"/>
          <w:marBottom w:val="0"/>
          <w:divBdr>
            <w:top w:val="none" w:sz="0" w:space="0" w:color="auto"/>
            <w:left w:val="none" w:sz="0" w:space="0" w:color="auto"/>
            <w:bottom w:val="none" w:sz="0" w:space="0" w:color="auto"/>
            <w:right w:val="none" w:sz="0" w:space="0" w:color="auto"/>
          </w:divBdr>
        </w:div>
      </w:divsChild>
    </w:div>
    <w:div w:id="1739087387">
      <w:bodyDiv w:val="1"/>
      <w:marLeft w:val="0"/>
      <w:marRight w:val="0"/>
      <w:marTop w:val="0"/>
      <w:marBottom w:val="0"/>
      <w:divBdr>
        <w:top w:val="none" w:sz="0" w:space="0" w:color="auto"/>
        <w:left w:val="none" w:sz="0" w:space="0" w:color="auto"/>
        <w:bottom w:val="none" w:sz="0" w:space="0" w:color="auto"/>
        <w:right w:val="none" w:sz="0" w:space="0" w:color="auto"/>
      </w:divBdr>
      <w:divsChild>
        <w:div w:id="2132018330">
          <w:marLeft w:val="0"/>
          <w:marRight w:val="0"/>
          <w:marTop w:val="0"/>
          <w:marBottom w:val="0"/>
          <w:divBdr>
            <w:top w:val="none" w:sz="0" w:space="0" w:color="auto"/>
            <w:left w:val="none" w:sz="0" w:space="0" w:color="auto"/>
            <w:bottom w:val="none" w:sz="0" w:space="0" w:color="auto"/>
            <w:right w:val="none" w:sz="0" w:space="0" w:color="auto"/>
          </w:divBdr>
        </w:div>
        <w:div w:id="1339425087">
          <w:marLeft w:val="0"/>
          <w:marRight w:val="0"/>
          <w:marTop w:val="0"/>
          <w:marBottom w:val="0"/>
          <w:divBdr>
            <w:top w:val="none" w:sz="0" w:space="0" w:color="auto"/>
            <w:left w:val="none" w:sz="0" w:space="0" w:color="auto"/>
            <w:bottom w:val="none" w:sz="0" w:space="0" w:color="auto"/>
            <w:right w:val="none" w:sz="0" w:space="0" w:color="auto"/>
          </w:divBdr>
          <w:divsChild>
            <w:div w:id="533229913">
              <w:marLeft w:val="0"/>
              <w:marRight w:val="0"/>
              <w:marTop w:val="0"/>
              <w:marBottom w:val="0"/>
              <w:divBdr>
                <w:top w:val="none" w:sz="0" w:space="0" w:color="auto"/>
                <w:left w:val="none" w:sz="0" w:space="0" w:color="auto"/>
                <w:bottom w:val="none" w:sz="0" w:space="0" w:color="auto"/>
                <w:right w:val="none" w:sz="0" w:space="0" w:color="auto"/>
              </w:divBdr>
            </w:div>
            <w:div w:id="235674110">
              <w:marLeft w:val="0"/>
              <w:marRight w:val="0"/>
              <w:marTop w:val="0"/>
              <w:marBottom w:val="0"/>
              <w:divBdr>
                <w:top w:val="none" w:sz="0" w:space="0" w:color="auto"/>
                <w:left w:val="none" w:sz="0" w:space="0" w:color="auto"/>
                <w:bottom w:val="none" w:sz="0" w:space="0" w:color="auto"/>
                <w:right w:val="none" w:sz="0" w:space="0" w:color="auto"/>
              </w:divBdr>
            </w:div>
            <w:div w:id="651905534">
              <w:marLeft w:val="0"/>
              <w:marRight w:val="0"/>
              <w:marTop w:val="0"/>
              <w:marBottom w:val="0"/>
              <w:divBdr>
                <w:top w:val="none" w:sz="0" w:space="0" w:color="auto"/>
                <w:left w:val="none" w:sz="0" w:space="0" w:color="auto"/>
                <w:bottom w:val="none" w:sz="0" w:space="0" w:color="auto"/>
                <w:right w:val="none" w:sz="0" w:space="0" w:color="auto"/>
              </w:divBdr>
            </w:div>
            <w:div w:id="672531138">
              <w:marLeft w:val="0"/>
              <w:marRight w:val="0"/>
              <w:marTop w:val="0"/>
              <w:marBottom w:val="0"/>
              <w:divBdr>
                <w:top w:val="none" w:sz="0" w:space="0" w:color="auto"/>
                <w:left w:val="none" w:sz="0" w:space="0" w:color="auto"/>
                <w:bottom w:val="none" w:sz="0" w:space="0" w:color="auto"/>
                <w:right w:val="none" w:sz="0" w:space="0" w:color="auto"/>
              </w:divBdr>
            </w:div>
            <w:div w:id="1720779446">
              <w:marLeft w:val="0"/>
              <w:marRight w:val="0"/>
              <w:marTop w:val="0"/>
              <w:marBottom w:val="0"/>
              <w:divBdr>
                <w:top w:val="none" w:sz="0" w:space="0" w:color="auto"/>
                <w:left w:val="none" w:sz="0" w:space="0" w:color="auto"/>
                <w:bottom w:val="none" w:sz="0" w:space="0" w:color="auto"/>
                <w:right w:val="none" w:sz="0" w:space="0" w:color="auto"/>
              </w:divBdr>
            </w:div>
            <w:div w:id="255481822">
              <w:marLeft w:val="0"/>
              <w:marRight w:val="0"/>
              <w:marTop w:val="0"/>
              <w:marBottom w:val="0"/>
              <w:divBdr>
                <w:top w:val="none" w:sz="0" w:space="0" w:color="auto"/>
                <w:left w:val="none" w:sz="0" w:space="0" w:color="auto"/>
                <w:bottom w:val="none" w:sz="0" w:space="0" w:color="auto"/>
                <w:right w:val="none" w:sz="0" w:space="0" w:color="auto"/>
              </w:divBdr>
            </w:div>
            <w:div w:id="2133935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20315">
      <w:bodyDiv w:val="1"/>
      <w:marLeft w:val="0"/>
      <w:marRight w:val="0"/>
      <w:marTop w:val="0"/>
      <w:marBottom w:val="0"/>
      <w:divBdr>
        <w:top w:val="none" w:sz="0" w:space="0" w:color="auto"/>
        <w:left w:val="none" w:sz="0" w:space="0" w:color="auto"/>
        <w:bottom w:val="none" w:sz="0" w:space="0" w:color="auto"/>
        <w:right w:val="none" w:sz="0" w:space="0" w:color="auto"/>
      </w:divBdr>
      <w:divsChild>
        <w:div w:id="662779681">
          <w:marLeft w:val="0"/>
          <w:marRight w:val="0"/>
          <w:marTop w:val="0"/>
          <w:marBottom w:val="0"/>
          <w:divBdr>
            <w:top w:val="none" w:sz="0" w:space="0" w:color="auto"/>
            <w:left w:val="none" w:sz="0" w:space="0" w:color="auto"/>
            <w:bottom w:val="none" w:sz="0" w:space="0" w:color="auto"/>
            <w:right w:val="none" w:sz="0" w:space="0" w:color="auto"/>
          </w:divBdr>
        </w:div>
        <w:div w:id="2022899775">
          <w:marLeft w:val="0"/>
          <w:marRight w:val="0"/>
          <w:marTop w:val="0"/>
          <w:marBottom w:val="0"/>
          <w:divBdr>
            <w:top w:val="none" w:sz="0" w:space="0" w:color="auto"/>
            <w:left w:val="none" w:sz="0" w:space="0" w:color="auto"/>
            <w:bottom w:val="none" w:sz="0" w:space="0" w:color="auto"/>
            <w:right w:val="none" w:sz="0" w:space="0" w:color="auto"/>
          </w:divBdr>
        </w:div>
      </w:divsChild>
    </w:div>
    <w:div w:id="1845776561">
      <w:bodyDiv w:val="1"/>
      <w:marLeft w:val="0"/>
      <w:marRight w:val="0"/>
      <w:marTop w:val="0"/>
      <w:marBottom w:val="0"/>
      <w:divBdr>
        <w:top w:val="none" w:sz="0" w:space="0" w:color="auto"/>
        <w:left w:val="none" w:sz="0" w:space="0" w:color="auto"/>
        <w:bottom w:val="none" w:sz="0" w:space="0" w:color="auto"/>
        <w:right w:val="none" w:sz="0" w:space="0" w:color="auto"/>
      </w:divBdr>
      <w:divsChild>
        <w:div w:id="2140413105">
          <w:marLeft w:val="0"/>
          <w:marRight w:val="0"/>
          <w:marTop w:val="0"/>
          <w:marBottom w:val="0"/>
          <w:divBdr>
            <w:top w:val="none" w:sz="0" w:space="0" w:color="auto"/>
            <w:left w:val="none" w:sz="0" w:space="0" w:color="auto"/>
            <w:bottom w:val="none" w:sz="0" w:space="0" w:color="auto"/>
            <w:right w:val="none" w:sz="0" w:space="0" w:color="auto"/>
          </w:divBdr>
        </w:div>
        <w:div w:id="1128933153">
          <w:marLeft w:val="0"/>
          <w:marRight w:val="0"/>
          <w:marTop w:val="0"/>
          <w:marBottom w:val="0"/>
          <w:divBdr>
            <w:top w:val="none" w:sz="0" w:space="0" w:color="auto"/>
            <w:left w:val="none" w:sz="0" w:space="0" w:color="auto"/>
            <w:bottom w:val="none" w:sz="0" w:space="0" w:color="auto"/>
            <w:right w:val="none" w:sz="0" w:space="0" w:color="auto"/>
          </w:divBdr>
        </w:div>
        <w:div w:id="887570647">
          <w:marLeft w:val="0"/>
          <w:marRight w:val="0"/>
          <w:marTop w:val="0"/>
          <w:marBottom w:val="0"/>
          <w:divBdr>
            <w:top w:val="none" w:sz="0" w:space="0" w:color="auto"/>
            <w:left w:val="none" w:sz="0" w:space="0" w:color="auto"/>
            <w:bottom w:val="none" w:sz="0" w:space="0" w:color="auto"/>
            <w:right w:val="none" w:sz="0" w:space="0" w:color="auto"/>
          </w:divBdr>
        </w:div>
        <w:div w:id="465045486">
          <w:marLeft w:val="0"/>
          <w:marRight w:val="0"/>
          <w:marTop w:val="0"/>
          <w:marBottom w:val="0"/>
          <w:divBdr>
            <w:top w:val="none" w:sz="0" w:space="0" w:color="auto"/>
            <w:left w:val="none" w:sz="0" w:space="0" w:color="auto"/>
            <w:bottom w:val="none" w:sz="0" w:space="0" w:color="auto"/>
            <w:right w:val="none" w:sz="0" w:space="0" w:color="auto"/>
          </w:divBdr>
        </w:div>
        <w:div w:id="1180001036">
          <w:marLeft w:val="0"/>
          <w:marRight w:val="0"/>
          <w:marTop w:val="0"/>
          <w:marBottom w:val="0"/>
          <w:divBdr>
            <w:top w:val="none" w:sz="0" w:space="0" w:color="auto"/>
            <w:left w:val="none" w:sz="0" w:space="0" w:color="auto"/>
            <w:bottom w:val="none" w:sz="0" w:space="0" w:color="auto"/>
            <w:right w:val="none" w:sz="0" w:space="0" w:color="auto"/>
          </w:divBdr>
        </w:div>
        <w:div w:id="1581718399">
          <w:marLeft w:val="0"/>
          <w:marRight w:val="0"/>
          <w:marTop w:val="0"/>
          <w:marBottom w:val="0"/>
          <w:divBdr>
            <w:top w:val="none" w:sz="0" w:space="0" w:color="auto"/>
            <w:left w:val="none" w:sz="0" w:space="0" w:color="auto"/>
            <w:bottom w:val="none" w:sz="0" w:space="0" w:color="auto"/>
            <w:right w:val="none" w:sz="0" w:space="0" w:color="auto"/>
          </w:divBdr>
        </w:div>
        <w:div w:id="1489595097">
          <w:marLeft w:val="0"/>
          <w:marRight w:val="0"/>
          <w:marTop w:val="0"/>
          <w:marBottom w:val="0"/>
          <w:divBdr>
            <w:top w:val="none" w:sz="0" w:space="0" w:color="auto"/>
            <w:left w:val="none" w:sz="0" w:space="0" w:color="auto"/>
            <w:bottom w:val="none" w:sz="0" w:space="0" w:color="auto"/>
            <w:right w:val="none" w:sz="0" w:space="0" w:color="auto"/>
          </w:divBdr>
        </w:div>
        <w:div w:id="861826134">
          <w:marLeft w:val="0"/>
          <w:marRight w:val="0"/>
          <w:marTop w:val="0"/>
          <w:marBottom w:val="0"/>
          <w:divBdr>
            <w:top w:val="none" w:sz="0" w:space="0" w:color="auto"/>
            <w:left w:val="none" w:sz="0" w:space="0" w:color="auto"/>
            <w:bottom w:val="none" w:sz="0" w:space="0" w:color="auto"/>
            <w:right w:val="none" w:sz="0" w:space="0" w:color="auto"/>
          </w:divBdr>
        </w:div>
        <w:div w:id="1436438715">
          <w:marLeft w:val="0"/>
          <w:marRight w:val="0"/>
          <w:marTop w:val="0"/>
          <w:marBottom w:val="0"/>
          <w:divBdr>
            <w:top w:val="none" w:sz="0" w:space="0" w:color="auto"/>
            <w:left w:val="none" w:sz="0" w:space="0" w:color="auto"/>
            <w:bottom w:val="none" w:sz="0" w:space="0" w:color="auto"/>
            <w:right w:val="none" w:sz="0" w:space="0" w:color="auto"/>
          </w:divBdr>
        </w:div>
        <w:div w:id="586230525">
          <w:marLeft w:val="0"/>
          <w:marRight w:val="0"/>
          <w:marTop w:val="0"/>
          <w:marBottom w:val="0"/>
          <w:divBdr>
            <w:top w:val="none" w:sz="0" w:space="0" w:color="auto"/>
            <w:left w:val="none" w:sz="0" w:space="0" w:color="auto"/>
            <w:bottom w:val="none" w:sz="0" w:space="0" w:color="auto"/>
            <w:right w:val="none" w:sz="0" w:space="0" w:color="auto"/>
          </w:divBdr>
        </w:div>
        <w:div w:id="1250888232">
          <w:marLeft w:val="0"/>
          <w:marRight w:val="0"/>
          <w:marTop w:val="0"/>
          <w:marBottom w:val="0"/>
          <w:divBdr>
            <w:top w:val="none" w:sz="0" w:space="0" w:color="auto"/>
            <w:left w:val="none" w:sz="0" w:space="0" w:color="auto"/>
            <w:bottom w:val="none" w:sz="0" w:space="0" w:color="auto"/>
            <w:right w:val="none" w:sz="0" w:space="0" w:color="auto"/>
          </w:divBdr>
        </w:div>
        <w:div w:id="963847561">
          <w:marLeft w:val="0"/>
          <w:marRight w:val="0"/>
          <w:marTop w:val="0"/>
          <w:marBottom w:val="0"/>
          <w:divBdr>
            <w:top w:val="none" w:sz="0" w:space="0" w:color="auto"/>
            <w:left w:val="none" w:sz="0" w:space="0" w:color="auto"/>
            <w:bottom w:val="none" w:sz="0" w:space="0" w:color="auto"/>
            <w:right w:val="none" w:sz="0" w:space="0" w:color="auto"/>
          </w:divBdr>
        </w:div>
        <w:div w:id="316233032">
          <w:marLeft w:val="0"/>
          <w:marRight w:val="0"/>
          <w:marTop w:val="0"/>
          <w:marBottom w:val="0"/>
          <w:divBdr>
            <w:top w:val="none" w:sz="0" w:space="0" w:color="auto"/>
            <w:left w:val="none" w:sz="0" w:space="0" w:color="auto"/>
            <w:bottom w:val="none" w:sz="0" w:space="0" w:color="auto"/>
            <w:right w:val="none" w:sz="0" w:space="0" w:color="auto"/>
          </w:divBdr>
        </w:div>
        <w:div w:id="1376156689">
          <w:marLeft w:val="0"/>
          <w:marRight w:val="0"/>
          <w:marTop w:val="0"/>
          <w:marBottom w:val="0"/>
          <w:divBdr>
            <w:top w:val="none" w:sz="0" w:space="0" w:color="auto"/>
            <w:left w:val="none" w:sz="0" w:space="0" w:color="auto"/>
            <w:bottom w:val="none" w:sz="0" w:space="0" w:color="auto"/>
            <w:right w:val="none" w:sz="0" w:space="0" w:color="auto"/>
          </w:divBdr>
        </w:div>
        <w:div w:id="1441684614">
          <w:marLeft w:val="0"/>
          <w:marRight w:val="0"/>
          <w:marTop w:val="0"/>
          <w:marBottom w:val="0"/>
          <w:divBdr>
            <w:top w:val="none" w:sz="0" w:space="0" w:color="auto"/>
            <w:left w:val="none" w:sz="0" w:space="0" w:color="auto"/>
            <w:bottom w:val="none" w:sz="0" w:space="0" w:color="auto"/>
            <w:right w:val="none" w:sz="0" w:space="0" w:color="auto"/>
          </w:divBdr>
        </w:div>
        <w:div w:id="346450260">
          <w:marLeft w:val="0"/>
          <w:marRight w:val="0"/>
          <w:marTop w:val="0"/>
          <w:marBottom w:val="0"/>
          <w:divBdr>
            <w:top w:val="none" w:sz="0" w:space="0" w:color="auto"/>
            <w:left w:val="none" w:sz="0" w:space="0" w:color="auto"/>
            <w:bottom w:val="none" w:sz="0" w:space="0" w:color="auto"/>
            <w:right w:val="none" w:sz="0" w:space="0" w:color="auto"/>
          </w:divBdr>
        </w:div>
        <w:div w:id="1503156751">
          <w:marLeft w:val="0"/>
          <w:marRight w:val="0"/>
          <w:marTop w:val="0"/>
          <w:marBottom w:val="0"/>
          <w:divBdr>
            <w:top w:val="none" w:sz="0" w:space="0" w:color="auto"/>
            <w:left w:val="none" w:sz="0" w:space="0" w:color="auto"/>
            <w:bottom w:val="none" w:sz="0" w:space="0" w:color="auto"/>
            <w:right w:val="none" w:sz="0" w:space="0" w:color="auto"/>
          </w:divBdr>
        </w:div>
        <w:div w:id="387532112">
          <w:marLeft w:val="0"/>
          <w:marRight w:val="0"/>
          <w:marTop w:val="0"/>
          <w:marBottom w:val="0"/>
          <w:divBdr>
            <w:top w:val="none" w:sz="0" w:space="0" w:color="auto"/>
            <w:left w:val="none" w:sz="0" w:space="0" w:color="auto"/>
            <w:bottom w:val="none" w:sz="0" w:space="0" w:color="auto"/>
            <w:right w:val="none" w:sz="0" w:space="0" w:color="auto"/>
          </w:divBdr>
        </w:div>
        <w:div w:id="615522755">
          <w:marLeft w:val="0"/>
          <w:marRight w:val="0"/>
          <w:marTop w:val="0"/>
          <w:marBottom w:val="0"/>
          <w:divBdr>
            <w:top w:val="none" w:sz="0" w:space="0" w:color="auto"/>
            <w:left w:val="none" w:sz="0" w:space="0" w:color="auto"/>
            <w:bottom w:val="none" w:sz="0" w:space="0" w:color="auto"/>
            <w:right w:val="none" w:sz="0" w:space="0" w:color="auto"/>
          </w:divBdr>
        </w:div>
        <w:div w:id="1161392245">
          <w:marLeft w:val="0"/>
          <w:marRight w:val="0"/>
          <w:marTop w:val="0"/>
          <w:marBottom w:val="0"/>
          <w:divBdr>
            <w:top w:val="none" w:sz="0" w:space="0" w:color="auto"/>
            <w:left w:val="none" w:sz="0" w:space="0" w:color="auto"/>
            <w:bottom w:val="none" w:sz="0" w:space="0" w:color="auto"/>
            <w:right w:val="none" w:sz="0" w:space="0" w:color="auto"/>
          </w:divBdr>
        </w:div>
      </w:divsChild>
    </w:div>
    <w:div w:id="1847593178">
      <w:bodyDiv w:val="1"/>
      <w:marLeft w:val="0"/>
      <w:marRight w:val="0"/>
      <w:marTop w:val="0"/>
      <w:marBottom w:val="0"/>
      <w:divBdr>
        <w:top w:val="none" w:sz="0" w:space="0" w:color="auto"/>
        <w:left w:val="none" w:sz="0" w:space="0" w:color="auto"/>
        <w:bottom w:val="none" w:sz="0" w:space="0" w:color="auto"/>
        <w:right w:val="none" w:sz="0" w:space="0" w:color="auto"/>
      </w:divBdr>
    </w:div>
    <w:div w:id="2015380832">
      <w:bodyDiv w:val="1"/>
      <w:marLeft w:val="0"/>
      <w:marRight w:val="0"/>
      <w:marTop w:val="0"/>
      <w:marBottom w:val="0"/>
      <w:divBdr>
        <w:top w:val="none" w:sz="0" w:space="0" w:color="auto"/>
        <w:left w:val="none" w:sz="0" w:space="0" w:color="auto"/>
        <w:bottom w:val="none" w:sz="0" w:space="0" w:color="auto"/>
        <w:right w:val="none" w:sz="0" w:space="0" w:color="auto"/>
      </w:divBdr>
      <w:divsChild>
        <w:div w:id="1188132040">
          <w:marLeft w:val="0"/>
          <w:marRight w:val="0"/>
          <w:marTop w:val="0"/>
          <w:marBottom w:val="0"/>
          <w:divBdr>
            <w:top w:val="none" w:sz="0" w:space="0" w:color="auto"/>
            <w:left w:val="none" w:sz="0" w:space="0" w:color="auto"/>
            <w:bottom w:val="none" w:sz="0" w:space="0" w:color="auto"/>
            <w:right w:val="none" w:sz="0" w:space="0" w:color="auto"/>
          </w:divBdr>
        </w:div>
        <w:div w:id="1242716386">
          <w:marLeft w:val="0"/>
          <w:marRight w:val="0"/>
          <w:marTop w:val="0"/>
          <w:marBottom w:val="0"/>
          <w:divBdr>
            <w:top w:val="none" w:sz="0" w:space="0" w:color="auto"/>
            <w:left w:val="none" w:sz="0" w:space="0" w:color="auto"/>
            <w:bottom w:val="none" w:sz="0" w:space="0" w:color="auto"/>
            <w:right w:val="none" w:sz="0" w:space="0" w:color="auto"/>
          </w:divBdr>
        </w:div>
        <w:div w:id="1722055063">
          <w:marLeft w:val="0"/>
          <w:marRight w:val="0"/>
          <w:marTop w:val="0"/>
          <w:marBottom w:val="0"/>
          <w:divBdr>
            <w:top w:val="none" w:sz="0" w:space="0" w:color="auto"/>
            <w:left w:val="none" w:sz="0" w:space="0" w:color="auto"/>
            <w:bottom w:val="none" w:sz="0" w:space="0" w:color="auto"/>
            <w:right w:val="none" w:sz="0" w:space="0" w:color="auto"/>
          </w:divBdr>
        </w:div>
        <w:div w:id="916093935">
          <w:marLeft w:val="0"/>
          <w:marRight w:val="0"/>
          <w:marTop w:val="0"/>
          <w:marBottom w:val="0"/>
          <w:divBdr>
            <w:top w:val="none" w:sz="0" w:space="0" w:color="auto"/>
            <w:left w:val="none" w:sz="0" w:space="0" w:color="auto"/>
            <w:bottom w:val="none" w:sz="0" w:space="0" w:color="auto"/>
            <w:right w:val="none" w:sz="0" w:space="0" w:color="auto"/>
          </w:divBdr>
        </w:div>
        <w:div w:id="692150381">
          <w:marLeft w:val="0"/>
          <w:marRight w:val="0"/>
          <w:marTop w:val="0"/>
          <w:marBottom w:val="0"/>
          <w:divBdr>
            <w:top w:val="none" w:sz="0" w:space="0" w:color="auto"/>
            <w:left w:val="none" w:sz="0" w:space="0" w:color="auto"/>
            <w:bottom w:val="none" w:sz="0" w:space="0" w:color="auto"/>
            <w:right w:val="none" w:sz="0" w:space="0" w:color="auto"/>
          </w:divBdr>
        </w:div>
        <w:div w:id="1215122547">
          <w:marLeft w:val="0"/>
          <w:marRight w:val="0"/>
          <w:marTop w:val="0"/>
          <w:marBottom w:val="0"/>
          <w:divBdr>
            <w:top w:val="none" w:sz="0" w:space="0" w:color="auto"/>
            <w:left w:val="none" w:sz="0" w:space="0" w:color="auto"/>
            <w:bottom w:val="none" w:sz="0" w:space="0" w:color="auto"/>
            <w:right w:val="none" w:sz="0" w:space="0" w:color="auto"/>
          </w:divBdr>
        </w:div>
        <w:div w:id="2008440349">
          <w:marLeft w:val="0"/>
          <w:marRight w:val="0"/>
          <w:marTop w:val="0"/>
          <w:marBottom w:val="0"/>
          <w:divBdr>
            <w:top w:val="none" w:sz="0" w:space="0" w:color="auto"/>
            <w:left w:val="none" w:sz="0" w:space="0" w:color="auto"/>
            <w:bottom w:val="none" w:sz="0" w:space="0" w:color="auto"/>
            <w:right w:val="none" w:sz="0" w:space="0" w:color="auto"/>
          </w:divBdr>
        </w:div>
        <w:div w:id="768237036">
          <w:marLeft w:val="0"/>
          <w:marRight w:val="0"/>
          <w:marTop w:val="0"/>
          <w:marBottom w:val="0"/>
          <w:divBdr>
            <w:top w:val="none" w:sz="0" w:space="0" w:color="auto"/>
            <w:left w:val="none" w:sz="0" w:space="0" w:color="auto"/>
            <w:bottom w:val="none" w:sz="0" w:space="0" w:color="auto"/>
            <w:right w:val="none" w:sz="0" w:space="0" w:color="auto"/>
          </w:divBdr>
        </w:div>
        <w:div w:id="1183058598">
          <w:marLeft w:val="0"/>
          <w:marRight w:val="0"/>
          <w:marTop w:val="0"/>
          <w:marBottom w:val="0"/>
          <w:divBdr>
            <w:top w:val="none" w:sz="0" w:space="0" w:color="auto"/>
            <w:left w:val="none" w:sz="0" w:space="0" w:color="auto"/>
            <w:bottom w:val="none" w:sz="0" w:space="0" w:color="auto"/>
            <w:right w:val="none" w:sz="0" w:space="0" w:color="auto"/>
          </w:divBdr>
        </w:div>
        <w:div w:id="228074069">
          <w:marLeft w:val="0"/>
          <w:marRight w:val="0"/>
          <w:marTop w:val="0"/>
          <w:marBottom w:val="0"/>
          <w:divBdr>
            <w:top w:val="none" w:sz="0" w:space="0" w:color="auto"/>
            <w:left w:val="none" w:sz="0" w:space="0" w:color="auto"/>
            <w:bottom w:val="none" w:sz="0" w:space="0" w:color="auto"/>
            <w:right w:val="none" w:sz="0" w:space="0" w:color="auto"/>
          </w:divBdr>
        </w:div>
        <w:div w:id="957489647">
          <w:marLeft w:val="0"/>
          <w:marRight w:val="0"/>
          <w:marTop w:val="0"/>
          <w:marBottom w:val="0"/>
          <w:divBdr>
            <w:top w:val="none" w:sz="0" w:space="0" w:color="auto"/>
            <w:left w:val="none" w:sz="0" w:space="0" w:color="auto"/>
            <w:bottom w:val="none" w:sz="0" w:space="0" w:color="auto"/>
            <w:right w:val="none" w:sz="0" w:space="0" w:color="auto"/>
          </w:divBdr>
        </w:div>
        <w:div w:id="1330405809">
          <w:marLeft w:val="0"/>
          <w:marRight w:val="0"/>
          <w:marTop w:val="0"/>
          <w:marBottom w:val="0"/>
          <w:divBdr>
            <w:top w:val="none" w:sz="0" w:space="0" w:color="auto"/>
            <w:left w:val="none" w:sz="0" w:space="0" w:color="auto"/>
            <w:bottom w:val="none" w:sz="0" w:space="0" w:color="auto"/>
            <w:right w:val="none" w:sz="0" w:space="0" w:color="auto"/>
          </w:divBdr>
        </w:div>
        <w:div w:id="1756197827">
          <w:marLeft w:val="0"/>
          <w:marRight w:val="0"/>
          <w:marTop w:val="0"/>
          <w:marBottom w:val="0"/>
          <w:divBdr>
            <w:top w:val="none" w:sz="0" w:space="0" w:color="auto"/>
            <w:left w:val="none" w:sz="0" w:space="0" w:color="auto"/>
            <w:bottom w:val="none" w:sz="0" w:space="0" w:color="auto"/>
            <w:right w:val="none" w:sz="0" w:space="0" w:color="auto"/>
          </w:divBdr>
        </w:div>
        <w:div w:id="414938286">
          <w:marLeft w:val="0"/>
          <w:marRight w:val="0"/>
          <w:marTop w:val="0"/>
          <w:marBottom w:val="0"/>
          <w:divBdr>
            <w:top w:val="none" w:sz="0" w:space="0" w:color="auto"/>
            <w:left w:val="none" w:sz="0" w:space="0" w:color="auto"/>
            <w:bottom w:val="none" w:sz="0" w:space="0" w:color="auto"/>
            <w:right w:val="none" w:sz="0" w:space="0" w:color="auto"/>
          </w:divBdr>
        </w:div>
        <w:div w:id="1600455305">
          <w:marLeft w:val="0"/>
          <w:marRight w:val="0"/>
          <w:marTop w:val="0"/>
          <w:marBottom w:val="0"/>
          <w:divBdr>
            <w:top w:val="none" w:sz="0" w:space="0" w:color="auto"/>
            <w:left w:val="none" w:sz="0" w:space="0" w:color="auto"/>
            <w:bottom w:val="none" w:sz="0" w:space="0" w:color="auto"/>
            <w:right w:val="none" w:sz="0" w:space="0" w:color="auto"/>
          </w:divBdr>
        </w:div>
        <w:div w:id="1223982244">
          <w:marLeft w:val="0"/>
          <w:marRight w:val="0"/>
          <w:marTop w:val="0"/>
          <w:marBottom w:val="0"/>
          <w:divBdr>
            <w:top w:val="none" w:sz="0" w:space="0" w:color="auto"/>
            <w:left w:val="none" w:sz="0" w:space="0" w:color="auto"/>
            <w:bottom w:val="none" w:sz="0" w:space="0" w:color="auto"/>
            <w:right w:val="none" w:sz="0" w:space="0" w:color="auto"/>
          </w:divBdr>
        </w:div>
        <w:div w:id="1181623346">
          <w:marLeft w:val="0"/>
          <w:marRight w:val="0"/>
          <w:marTop w:val="0"/>
          <w:marBottom w:val="0"/>
          <w:divBdr>
            <w:top w:val="none" w:sz="0" w:space="0" w:color="auto"/>
            <w:left w:val="none" w:sz="0" w:space="0" w:color="auto"/>
            <w:bottom w:val="none" w:sz="0" w:space="0" w:color="auto"/>
            <w:right w:val="none" w:sz="0" w:space="0" w:color="auto"/>
          </w:divBdr>
        </w:div>
        <w:div w:id="422845742">
          <w:marLeft w:val="0"/>
          <w:marRight w:val="0"/>
          <w:marTop w:val="0"/>
          <w:marBottom w:val="0"/>
          <w:divBdr>
            <w:top w:val="none" w:sz="0" w:space="0" w:color="auto"/>
            <w:left w:val="none" w:sz="0" w:space="0" w:color="auto"/>
            <w:bottom w:val="none" w:sz="0" w:space="0" w:color="auto"/>
            <w:right w:val="none" w:sz="0" w:space="0" w:color="auto"/>
          </w:divBdr>
        </w:div>
        <w:div w:id="128665752">
          <w:marLeft w:val="0"/>
          <w:marRight w:val="0"/>
          <w:marTop w:val="0"/>
          <w:marBottom w:val="0"/>
          <w:divBdr>
            <w:top w:val="none" w:sz="0" w:space="0" w:color="auto"/>
            <w:left w:val="none" w:sz="0" w:space="0" w:color="auto"/>
            <w:bottom w:val="none" w:sz="0" w:space="0" w:color="auto"/>
            <w:right w:val="none" w:sz="0" w:space="0" w:color="auto"/>
          </w:divBdr>
        </w:div>
        <w:div w:id="273679330">
          <w:marLeft w:val="0"/>
          <w:marRight w:val="0"/>
          <w:marTop w:val="0"/>
          <w:marBottom w:val="0"/>
          <w:divBdr>
            <w:top w:val="none" w:sz="0" w:space="0" w:color="auto"/>
            <w:left w:val="none" w:sz="0" w:space="0" w:color="auto"/>
            <w:bottom w:val="none" w:sz="0" w:space="0" w:color="auto"/>
            <w:right w:val="none" w:sz="0" w:space="0" w:color="auto"/>
          </w:divBdr>
        </w:div>
      </w:divsChild>
    </w:div>
    <w:div w:id="2093503641">
      <w:bodyDiv w:val="1"/>
      <w:marLeft w:val="0"/>
      <w:marRight w:val="0"/>
      <w:marTop w:val="0"/>
      <w:marBottom w:val="0"/>
      <w:divBdr>
        <w:top w:val="none" w:sz="0" w:space="0" w:color="auto"/>
        <w:left w:val="none" w:sz="0" w:space="0" w:color="auto"/>
        <w:bottom w:val="none" w:sz="0" w:space="0" w:color="auto"/>
        <w:right w:val="none" w:sz="0" w:space="0" w:color="auto"/>
      </w:divBdr>
      <w:divsChild>
        <w:div w:id="1378437348">
          <w:marLeft w:val="0"/>
          <w:marRight w:val="0"/>
          <w:marTop w:val="0"/>
          <w:marBottom w:val="0"/>
          <w:divBdr>
            <w:top w:val="none" w:sz="0" w:space="0" w:color="auto"/>
            <w:left w:val="none" w:sz="0" w:space="0" w:color="auto"/>
            <w:bottom w:val="none" w:sz="0" w:space="0" w:color="auto"/>
            <w:right w:val="none" w:sz="0" w:space="0" w:color="auto"/>
          </w:divBdr>
        </w:div>
      </w:divsChild>
    </w:div>
    <w:div w:id="2107076028">
      <w:bodyDiv w:val="1"/>
      <w:marLeft w:val="0"/>
      <w:marRight w:val="0"/>
      <w:marTop w:val="0"/>
      <w:marBottom w:val="0"/>
      <w:divBdr>
        <w:top w:val="none" w:sz="0" w:space="0" w:color="auto"/>
        <w:left w:val="none" w:sz="0" w:space="0" w:color="auto"/>
        <w:bottom w:val="none" w:sz="0" w:space="0" w:color="auto"/>
        <w:right w:val="none" w:sz="0" w:space="0" w:color="auto"/>
      </w:divBdr>
      <w:divsChild>
        <w:div w:id="848645226">
          <w:marLeft w:val="0"/>
          <w:marRight w:val="0"/>
          <w:marTop w:val="0"/>
          <w:marBottom w:val="0"/>
          <w:divBdr>
            <w:top w:val="none" w:sz="0" w:space="0" w:color="auto"/>
            <w:left w:val="none" w:sz="0" w:space="0" w:color="auto"/>
            <w:bottom w:val="none" w:sz="0" w:space="0" w:color="auto"/>
            <w:right w:val="none" w:sz="0" w:space="0" w:color="auto"/>
          </w:divBdr>
        </w:div>
        <w:div w:id="2122189768">
          <w:marLeft w:val="0"/>
          <w:marRight w:val="0"/>
          <w:marTop w:val="0"/>
          <w:marBottom w:val="0"/>
          <w:divBdr>
            <w:top w:val="none" w:sz="0" w:space="0" w:color="auto"/>
            <w:left w:val="none" w:sz="0" w:space="0" w:color="auto"/>
            <w:bottom w:val="none" w:sz="0" w:space="0" w:color="auto"/>
            <w:right w:val="none" w:sz="0" w:space="0" w:color="auto"/>
          </w:divBdr>
          <w:divsChild>
            <w:div w:id="532496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laubensstimme.d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s://www.zeugen-christi.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gebete.glaubensstimme.de/" TargetMode="External"/><Relationship Id="rId5" Type="http://schemas.openxmlformats.org/officeDocument/2006/relationships/footnotes" Target="footnotes.xml"/><Relationship Id="rId10" Type="http://schemas.openxmlformats.org/officeDocument/2006/relationships/hyperlink" Target="https://briefe.glaubensstimme.de/" TargetMode="External"/><Relationship Id="rId4" Type="http://schemas.openxmlformats.org/officeDocument/2006/relationships/webSettings" Target="webSettings.xml"/><Relationship Id="rId9" Type="http://schemas.openxmlformats.org/officeDocument/2006/relationships/hyperlink" Target="https://www.alte-lieder.de/"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Documents\Benutzerdefinierte%20Office-Vorlagen\Glaubensstimme%202025%20-%20Dezemb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E67BD-9951-4477-8FA4-FBD6208F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Glaubensstimme 2025 - Dezember.dotx</Template>
  <TotalTime>0</TotalTime>
  <Pages>117</Pages>
  <Words>20974</Words>
  <Characters>132138</Characters>
  <Application>Microsoft Office Word</Application>
  <DocSecurity>0</DocSecurity>
  <Lines>1101</Lines>
  <Paragraphs>305</Paragraphs>
  <ScaleCrop>false</ScaleCrop>
  <HeadingPairs>
    <vt:vector size="2" baseType="variant">
      <vt:variant>
        <vt:lpstr>Titel</vt:lpstr>
      </vt:variant>
      <vt:variant>
        <vt:i4>1</vt:i4>
      </vt:variant>
    </vt:vector>
  </HeadingPairs>
  <TitlesOfParts>
    <vt:vector size="1" baseType="lpstr">
      <vt:lpstr>Lieder</vt:lpstr>
    </vt:vector>
  </TitlesOfParts>
  <LinksUpToDate>false</LinksUpToDate>
  <CharactersWithSpaces>152807</CharactersWithSpaces>
  <SharedDoc>false</SharedDoc>
  <HyperlinksChanged>false</HyperlinksChanged>
  <AppVersion>16.0000</AppVersion>
  <Company>Glaubensstimme.de</Company>
</Properties>
</file>

<file path=docProps/core.xml><?xml version="1.0" encoding="utf-8"?>
<cp:coreProperties xmlns:cp="http://schemas.openxmlformats.org/package/2006/metadata/core-properties" xmlns:dc="http://purl.org/dc/elements/1.1/" xmlns:dcterms="http://purl.org/dc/terms/" xmlns:xsi="http://www.w3.org/2001/XMLSchema-instance">
  <dc:subject/>
  <cp:keywords/>
  <dc:description/>
  <cp:lastModifiedBy>Andreas Janssen</cp:lastModifiedBy>
  <cp:revision>4</cp:revision>
  <dcterms:created xsi:type="dcterms:W3CDTF">2025-12-24T09:52:00Z</dcterms:created>
  <dcterms:modified xsi:type="dcterms:W3CDTF">2025-12-24T12:21:00Z</dcterms:modified>
  <dc:title>Lieder</dc:title>
  <dc:creator>Tersteegen, Gerhard</dc:creator>
  <dc:language>de</dc:language>
</cp:coreProperties>
</file>